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68C" w:rsidRPr="0054313E" w:rsidRDefault="0026768C" w:rsidP="00DC3F5E">
      <w:pPr>
        <w:pStyle w:val="12"/>
        <w:jc w:val="cente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54313E">
        <w:t>СОДЕРЖАНИЕ</w:t>
      </w:r>
    </w:p>
    <w:p w:rsidR="002C2362" w:rsidRPr="00EA5684" w:rsidRDefault="004D7536" w:rsidP="00BF1E51">
      <w:pPr>
        <w:pStyle w:val="12"/>
        <w:rPr>
          <w:rFonts w:ascii="Calibri" w:hAnsi="Calibri"/>
          <w:b w:val="0"/>
          <w:caps w:val="0"/>
          <w:szCs w:val="22"/>
        </w:rPr>
      </w:pPr>
      <w:r w:rsidRPr="0054313E">
        <w:rPr>
          <w:bCs/>
          <w:sz w:val="24"/>
          <w:szCs w:val="24"/>
        </w:rPr>
        <w:fldChar w:fldCharType="begin"/>
      </w:r>
      <w:r w:rsidRPr="0054313E">
        <w:rPr>
          <w:bCs/>
          <w:sz w:val="24"/>
          <w:szCs w:val="24"/>
        </w:rPr>
        <w:instrText xml:space="preserve"> TOC \o "1-3" \h \z \u </w:instrText>
      </w:r>
      <w:r w:rsidRPr="0054313E">
        <w:rPr>
          <w:bCs/>
          <w:sz w:val="24"/>
          <w:szCs w:val="24"/>
        </w:rPr>
        <w:fldChar w:fldCharType="separate"/>
      </w:r>
      <w:hyperlink w:anchor="_Toc90049519" w:history="1">
        <w:r w:rsidR="002C2362" w:rsidRPr="00B24152">
          <w:rPr>
            <w:rStyle w:val="ae"/>
            <w:lang w:val="en-US"/>
          </w:rPr>
          <w:t>III</w:t>
        </w:r>
        <w:r w:rsidR="002C2362" w:rsidRPr="00B24152">
          <w:rPr>
            <w:rStyle w:val="ae"/>
          </w:rPr>
          <w:t>. Образцы основных форм документов, включаемых в Заявку</w:t>
        </w:r>
        <w:r w:rsidR="002C2362">
          <w:rPr>
            <w:webHidden/>
          </w:rPr>
          <w:tab/>
        </w:r>
        <w:r w:rsidR="002C2362">
          <w:rPr>
            <w:webHidden/>
          </w:rPr>
          <w:fldChar w:fldCharType="begin"/>
        </w:r>
        <w:r w:rsidR="002C2362">
          <w:rPr>
            <w:webHidden/>
          </w:rPr>
          <w:instrText xml:space="preserve"> PAGEREF _Toc90049519 \h </w:instrText>
        </w:r>
        <w:r w:rsidR="002C2362">
          <w:rPr>
            <w:webHidden/>
          </w:rPr>
        </w:r>
        <w:r w:rsidR="002C2362">
          <w:rPr>
            <w:webHidden/>
          </w:rPr>
          <w:fldChar w:fldCharType="separate"/>
        </w:r>
        <w:r w:rsidR="002C2362">
          <w:rPr>
            <w:webHidden/>
          </w:rPr>
          <w:t>2</w:t>
        </w:r>
        <w:r w:rsidR="002C2362">
          <w:rPr>
            <w:webHidden/>
          </w:rPr>
          <w:fldChar w:fldCharType="end"/>
        </w:r>
      </w:hyperlink>
    </w:p>
    <w:p w:rsidR="002C2362" w:rsidRPr="00EA5684" w:rsidRDefault="00E43A68" w:rsidP="00BF1E51">
      <w:pPr>
        <w:pStyle w:val="20"/>
        <w:rPr>
          <w:rFonts w:ascii="Calibri" w:hAnsi="Calibri"/>
          <w:sz w:val="22"/>
          <w:szCs w:val="22"/>
        </w:rPr>
      </w:pPr>
      <w:hyperlink w:anchor="_Toc90049520" w:history="1">
        <w:r w:rsidR="002C2362" w:rsidRPr="00B24152">
          <w:rPr>
            <w:rStyle w:val="ae"/>
          </w:rPr>
          <w:t>1.1.</w:t>
        </w:r>
        <w:r w:rsidR="002C2362" w:rsidRPr="00EA5684">
          <w:rPr>
            <w:rFonts w:ascii="Calibri" w:hAnsi="Calibri"/>
            <w:sz w:val="22"/>
            <w:szCs w:val="22"/>
          </w:rPr>
          <w:tab/>
        </w:r>
        <w:r w:rsidR="002C2362" w:rsidRPr="00B24152">
          <w:rPr>
            <w:rStyle w:val="ae"/>
          </w:rPr>
          <w:t>Письмо о подаче оферты (форма 1)</w:t>
        </w:r>
        <w:r w:rsidR="002C2362">
          <w:rPr>
            <w:webHidden/>
          </w:rPr>
          <w:tab/>
        </w:r>
        <w:r w:rsidR="002C2362">
          <w:rPr>
            <w:webHidden/>
          </w:rPr>
          <w:fldChar w:fldCharType="begin"/>
        </w:r>
        <w:r w:rsidR="002C2362">
          <w:rPr>
            <w:webHidden/>
          </w:rPr>
          <w:instrText xml:space="preserve"> PAGEREF _Toc90049520 \h </w:instrText>
        </w:r>
        <w:r w:rsidR="002C2362">
          <w:rPr>
            <w:webHidden/>
          </w:rPr>
        </w:r>
        <w:r w:rsidR="002C2362">
          <w:rPr>
            <w:webHidden/>
          </w:rPr>
          <w:fldChar w:fldCharType="separate"/>
        </w:r>
        <w:r w:rsidR="002C2362">
          <w:rPr>
            <w:webHidden/>
          </w:rPr>
          <w:t>2</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21" w:history="1">
        <w:r w:rsidR="002C2362" w:rsidRPr="00B24152">
          <w:rPr>
            <w:rStyle w:val="ae"/>
          </w:rPr>
          <w:t>1.1.1.</w:t>
        </w:r>
        <w:r w:rsidR="002C2362" w:rsidRPr="00EA5684">
          <w:rPr>
            <w:rFonts w:ascii="Calibri" w:hAnsi="Calibri"/>
            <w:bCs w:val="0"/>
            <w:iCs w:val="0"/>
            <w:sz w:val="22"/>
            <w:szCs w:val="22"/>
          </w:rPr>
          <w:tab/>
        </w:r>
        <w:r w:rsidR="002C2362" w:rsidRPr="00B24152">
          <w:rPr>
            <w:rStyle w:val="ae"/>
          </w:rPr>
          <w:t>Форма письма о подаче оферты</w:t>
        </w:r>
        <w:r w:rsidR="002C2362">
          <w:rPr>
            <w:webHidden/>
          </w:rPr>
          <w:tab/>
        </w:r>
        <w:r w:rsidR="002C2362">
          <w:rPr>
            <w:webHidden/>
          </w:rPr>
          <w:fldChar w:fldCharType="begin"/>
        </w:r>
        <w:r w:rsidR="002C2362">
          <w:rPr>
            <w:webHidden/>
          </w:rPr>
          <w:instrText xml:space="preserve"> PAGEREF _Toc90049521 \h </w:instrText>
        </w:r>
        <w:r w:rsidR="002C2362">
          <w:rPr>
            <w:webHidden/>
          </w:rPr>
        </w:r>
        <w:r w:rsidR="002C2362">
          <w:rPr>
            <w:webHidden/>
          </w:rPr>
          <w:fldChar w:fldCharType="separate"/>
        </w:r>
        <w:r w:rsidR="002C2362">
          <w:rPr>
            <w:webHidden/>
          </w:rPr>
          <w:t>2</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22" w:history="1">
        <w:r w:rsidR="002C2362" w:rsidRPr="00B24152">
          <w:rPr>
            <w:rStyle w:val="ae"/>
          </w:rPr>
          <w:t>1.1.2.</w:t>
        </w:r>
        <w:r w:rsidR="002C2362" w:rsidRPr="00EA5684">
          <w:rPr>
            <w:rFonts w:ascii="Calibri" w:hAnsi="Calibri"/>
            <w:bCs w:val="0"/>
            <w:iCs w:val="0"/>
            <w:sz w:val="22"/>
            <w:szCs w:val="22"/>
          </w:rPr>
          <w:tab/>
        </w:r>
        <w:r w:rsidR="002C2362" w:rsidRPr="00B24152">
          <w:rPr>
            <w:rStyle w:val="ae"/>
          </w:rPr>
          <w:t>Инструкции по заполнению</w:t>
        </w:r>
        <w:r w:rsidR="002C2362">
          <w:rPr>
            <w:webHidden/>
          </w:rPr>
          <w:tab/>
        </w:r>
        <w:r w:rsidR="002C2362">
          <w:rPr>
            <w:webHidden/>
          </w:rPr>
          <w:fldChar w:fldCharType="begin"/>
        </w:r>
        <w:r w:rsidR="002C2362">
          <w:rPr>
            <w:webHidden/>
          </w:rPr>
          <w:instrText xml:space="preserve"> PAGEREF _Toc90049522 \h </w:instrText>
        </w:r>
        <w:r w:rsidR="002C2362">
          <w:rPr>
            <w:webHidden/>
          </w:rPr>
        </w:r>
        <w:r w:rsidR="002C2362">
          <w:rPr>
            <w:webHidden/>
          </w:rPr>
          <w:fldChar w:fldCharType="separate"/>
        </w:r>
        <w:r w:rsidR="002C2362">
          <w:rPr>
            <w:webHidden/>
          </w:rPr>
          <w:t>4</w:t>
        </w:r>
        <w:r w:rsidR="002C2362">
          <w:rPr>
            <w:webHidden/>
          </w:rPr>
          <w:fldChar w:fldCharType="end"/>
        </w:r>
      </w:hyperlink>
    </w:p>
    <w:p w:rsidR="002C2362" w:rsidRPr="00EA5684" w:rsidRDefault="00E43A68" w:rsidP="00BF1E51">
      <w:pPr>
        <w:pStyle w:val="20"/>
        <w:rPr>
          <w:rFonts w:ascii="Calibri" w:hAnsi="Calibri"/>
          <w:sz w:val="22"/>
          <w:szCs w:val="22"/>
        </w:rPr>
      </w:pPr>
      <w:hyperlink w:anchor="_Toc90049523" w:history="1">
        <w:r w:rsidR="002C2362" w:rsidRPr="00B24152">
          <w:rPr>
            <w:rStyle w:val="ae"/>
          </w:rPr>
          <w:t>1.1.3.</w:t>
        </w:r>
        <w:r w:rsidR="002C2362" w:rsidRPr="00EA5684">
          <w:rPr>
            <w:rFonts w:ascii="Calibri" w:hAnsi="Calibri"/>
            <w:sz w:val="22"/>
            <w:szCs w:val="22"/>
          </w:rPr>
          <w:tab/>
        </w:r>
        <w:r w:rsidR="00C768F5">
          <w:rPr>
            <w:rStyle w:val="ae"/>
          </w:rPr>
          <w:t>Антикоррупционные обязательства</w:t>
        </w:r>
        <w:r w:rsidR="002C2362" w:rsidRPr="00B24152">
          <w:rPr>
            <w:rStyle w:val="ae"/>
          </w:rPr>
          <w:t xml:space="preserve"> (Форма 1.1).</w:t>
        </w:r>
        <w:r w:rsidR="002C2362">
          <w:rPr>
            <w:webHidden/>
          </w:rPr>
          <w:tab/>
        </w:r>
        <w:r w:rsidR="002C2362">
          <w:rPr>
            <w:webHidden/>
          </w:rPr>
          <w:fldChar w:fldCharType="begin"/>
        </w:r>
        <w:r w:rsidR="002C2362">
          <w:rPr>
            <w:webHidden/>
          </w:rPr>
          <w:instrText xml:space="preserve"> PAGEREF _Toc90049523 \h </w:instrText>
        </w:r>
        <w:r w:rsidR="002C2362">
          <w:rPr>
            <w:webHidden/>
          </w:rPr>
        </w:r>
        <w:r w:rsidR="002C2362">
          <w:rPr>
            <w:webHidden/>
          </w:rPr>
          <w:fldChar w:fldCharType="separate"/>
        </w:r>
        <w:r w:rsidR="002C2362">
          <w:rPr>
            <w:webHidden/>
          </w:rPr>
          <w:t>5</w:t>
        </w:r>
        <w:r w:rsidR="002C2362">
          <w:rPr>
            <w:webHidden/>
          </w:rPr>
          <w:fldChar w:fldCharType="end"/>
        </w:r>
      </w:hyperlink>
    </w:p>
    <w:p w:rsidR="002C2362" w:rsidRPr="00EA5684" w:rsidRDefault="00E43A68" w:rsidP="00BF1E51">
      <w:pPr>
        <w:pStyle w:val="20"/>
        <w:rPr>
          <w:rFonts w:ascii="Calibri" w:hAnsi="Calibri"/>
          <w:sz w:val="22"/>
          <w:szCs w:val="22"/>
        </w:rPr>
      </w:pPr>
      <w:hyperlink w:anchor="_Toc90049526" w:history="1">
        <w:r w:rsidR="002C2362" w:rsidRPr="00B24152">
          <w:rPr>
            <w:rStyle w:val="ae"/>
          </w:rPr>
          <w:t>1.2.</w:t>
        </w:r>
        <w:r w:rsidR="002C2362" w:rsidRPr="00EA5684">
          <w:rPr>
            <w:rFonts w:ascii="Calibri" w:hAnsi="Calibri"/>
            <w:sz w:val="22"/>
            <w:szCs w:val="22"/>
          </w:rPr>
          <w:tab/>
        </w:r>
        <w:r w:rsidR="002C2362" w:rsidRPr="00B24152">
          <w:rPr>
            <w:rStyle w:val="ae"/>
          </w:rPr>
          <w:t>Анкета (форма 2)</w:t>
        </w:r>
        <w:r w:rsidR="002C2362">
          <w:rPr>
            <w:webHidden/>
          </w:rPr>
          <w:tab/>
        </w:r>
        <w:r w:rsidR="002C2362">
          <w:rPr>
            <w:webHidden/>
          </w:rPr>
          <w:fldChar w:fldCharType="begin"/>
        </w:r>
        <w:r w:rsidR="002C2362">
          <w:rPr>
            <w:webHidden/>
          </w:rPr>
          <w:instrText xml:space="preserve"> PAGEREF _Toc90049526 \h </w:instrText>
        </w:r>
        <w:r w:rsidR="002C2362">
          <w:rPr>
            <w:webHidden/>
          </w:rPr>
        </w:r>
        <w:r w:rsidR="002C2362">
          <w:rPr>
            <w:webHidden/>
          </w:rPr>
          <w:fldChar w:fldCharType="separate"/>
        </w:r>
        <w:r w:rsidR="002C2362">
          <w:rPr>
            <w:webHidden/>
          </w:rPr>
          <w:t>7</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27" w:history="1">
        <w:r w:rsidR="002C2362" w:rsidRPr="00B24152">
          <w:rPr>
            <w:rStyle w:val="ae"/>
          </w:rPr>
          <w:t>1.2.1.</w:t>
        </w:r>
        <w:r w:rsidR="002C2362" w:rsidRPr="00EA5684">
          <w:rPr>
            <w:rFonts w:ascii="Calibri" w:hAnsi="Calibri"/>
            <w:bCs w:val="0"/>
            <w:iCs w:val="0"/>
            <w:sz w:val="22"/>
            <w:szCs w:val="22"/>
          </w:rPr>
          <w:tab/>
        </w:r>
        <w:r w:rsidR="002C2362" w:rsidRPr="00B24152">
          <w:rPr>
            <w:rStyle w:val="ae"/>
          </w:rPr>
          <w:t>Форма Анкеты Участника</w:t>
        </w:r>
        <w:r w:rsidR="002C2362">
          <w:rPr>
            <w:webHidden/>
          </w:rPr>
          <w:tab/>
        </w:r>
        <w:r w:rsidR="002C2362">
          <w:rPr>
            <w:webHidden/>
          </w:rPr>
          <w:fldChar w:fldCharType="begin"/>
        </w:r>
        <w:r w:rsidR="002C2362">
          <w:rPr>
            <w:webHidden/>
          </w:rPr>
          <w:instrText xml:space="preserve"> PAGEREF _Toc90049527 \h </w:instrText>
        </w:r>
        <w:r w:rsidR="002C2362">
          <w:rPr>
            <w:webHidden/>
          </w:rPr>
        </w:r>
        <w:r w:rsidR="002C2362">
          <w:rPr>
            <w:webHidden/>
          </w:rPr>
          <w:fldChar w:fldCharType="separate"/>
        </w:r>
        <w:r w:rsidR="002C2362">
          <w:rPr>
            <w:webHidden/>
          </w:rPr>
          <w:t>7</w:t>
        </w:r>
        <w:r w:rsidR="002C2362">
          <w:rPr>
            <w:webHidden/>
          </w:rPr>
          <w:fldChar w:fldCharType="end"/>
        </w:r>
      </w:hyperlink>
    </w:p>
    <w:p w:rsidR="002C2362" w:rsidRPr="00EA5684" w:rsidRDefault="00E43A68" w:rsidP="00BF1E51">
      <w:pPr>
        <w:pStyle w:val="20"/>
        <w:rPr>
          <w:rFonts w:ascii="Calibri" w:hAnsi="Calibri"/>
          <w:sz w:val="22"/>
          <w:szCs w:val="22"/>
        </w:rPr>
      </w:pPr>
      <w:hyperlink w:anchor="_Toc90049528" w:history="1">
        <w:r w:rsidR="002C2362" w:rsidRPr="00B24152">
          <w:rPr>
            <w:rStyle w:val="ae"/>
          </w:rPr>
          <w:t>1.3.</w:t>
        </w:r>
        <w:r w:rsidR="002C2362" w:rsidRPr="00EA5684">
          <w:rPr>
            <w:rFonts w:ascii="Calibri" w:hAnsi="Calibri"/>
            <w:sz w:val="22"/>
            <w:szCs w:val="22"/>
          </w:rPr>
          <w:tab/>
        </w:r>
        <w:r w:rsidR="002C2362" w:rsidRPr="00B24152">
          <w:rPr>
            <w:rStyle w:val="ae"/>
          </w:rPr>
          <w:t>Соглашение на выполнение работ (форма 3)</w:t>
        </w:r>
        <w:r w:rsidR="002C2362">
          <w:rPr>
            <w:webHidden/>
          </w:rPr>
          <w:tab/>
        </w:r>
        <w:r w:rsidR="002C2362">
          <w:rPr>
            <w:webHidden/>
          </w:rPr>
          <w:fldChar w:fldCharType="begin"/>
        </w:r>
        <w:r w:rsidR="002C2362">
          <w:rPr>
            <w:webHidden/>
          </w:rPr>
          <w:instrText xml:space="preserve"> PAGEREF _Toc90049528 \h </w:instrText>
        </w:r>
        <w:r w:rsidR="002C2362">
          <w:rPr>
            <w:webHidden/>
          </w:rPr>
        </w:r>
        <w:r w:rsidR="002C2362">
          <w:rPr>
            <w:webHidden/>
          </w:rPr>
          <w:fldChar w:fldCharType="separate"/>
        </w:r>
        <w:r w:rsidR="002C2362">
          <w:rPr>
            <w:webHidden/>
          </w:rPr>
          <w:t>9</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29" w:history="1">
        <w:r w:rsidR="002C2362" w:rsidRPr="00B24152">
          <w:rPr>
            <w:rStyle w:val="ae"/>
          </w:rPr>
          <w:t>1.3.1.</w:t>
        </w:r>
        <w:r w:rsidR="002C2362" w:rsidRPr="00EA5684">
          <w:rPr>
            <w:rFonts w:ascii="Calibri" w:hAnsi="Calibri"/>
            <w:bCs w:val="0"/>
            <w:iCs w:val="0"/>
            <w:sz w:val="22"/>
            <w:szCs w:val="22"/>
          </w:rPr>
          <w:tab/>
        </w:r>
        <w:r w:rsidR="002C2362" w:rsidRPr="00B24152">
          <w:rPr>
            <w:rStyle w:val="ae"/>
          </w:rPr>
          <w:t>Форма Соглашения на выполнение работ</w:t>
        </w:r>
        <w:r w:rsidR="002C2362">
          <w:rPr>
            <w:webHidden/>
          </w:rPr>
          <w:tab/>
        </w:r>
        <w:r w:rsidR="002C2362">
          <w:rPr>
            <w:webHidden/>
          </w:rPr>
          <w:fldChar w:fldCharType="begin"/>
        </w:r>
        <w:r w:rsidR="002C2362">
          <w:rPr>
            <w:webHidden/>
          </w:rPr>
          <w:instrText xml:space="preserve"> PAGEREF _Toc90049529 \h </w:instrText>
        </w:r>
        <w:r w:rsidR="002C2362">
          <w:rPr>
            <w:webHidden/>
          </w:rPr>
        </w:r>
        <w:r w:rsidR="002C2362">
          <w:rPr>
            <w:webHidden/>
          </w:rPr>
          <w:fldChar w:fldCharType="separate"/>
        </w:r>
        <w:r w:rsidR="002C2362">
          <w:rPr>
            <w:webHidden/>
          </w:rPr>
          <w:t>9</w:t>
        </w:r>
        <w:r w:rsidR="002C2362">
          <w:rPr>
            <w:webHidden/>
          </w:rPr>
          <w:fldChar w:fldCharType="end"/>
        </w:r>
      </w:hyperlink>
    </w:p>
    <w:p w:rsidR="002C2362" w:rsidRPr="00EA5684" w:rsidRDefault="00E43A68" w:rsidP="00BF1E51">
      <w:pPr>
        <w:pStyle w:val="20"/>
        <w:rPr>
          <w:rFonts w:ascii="Calibri" w:hAnsi="Calibri"/>
          <w:sz w:val="22"/>
          <w:szCs w:val="22"/>
        </w:rPr>
      </w:pPr>
      <w:hyperlink w:anchor="_Toc90049530" w:history="1">
        <w:r w:rsidR="002C2362" w:rsidRPr="00B24152">
          <w:rPr>
            <w:rStyle w:val="ae"/>
          </w:rPr>
          <w:t>1.4.</w:t>
        </w:r>
        <w:r w:rsidR="002C2362" w:rsidRPr="00EA5684">
          <w:rPr>
            <w:rFonts w:ascii="Calibri" w:hAnsi="Calibri"/>
            <w:sz w:val="22"/>
            <w:szCs w:val="22"/>
          </w:rPr>
          <w:tab/>
        </w:r>
        <w:r w:rsidR="002C2362" w:rsidRPr="00B24152">
          <w:rPr>
            <w:rStyle w:val="ae"/>
          </w:rPr>
          <w:t>Согласие с проектом соглашения (форма 4)</w:t>
        </w:r>
        <w:r w:rsidR="002C2362">
          <w:rPr>
            <w:webHidden/>
          </w:rPr>
          <w:tab/>
        </w:r>
        <w:r w:rsidR="002C2362">
          <w:rPr>
            <w:webHidden/>
          </w:rPr>
          <w:fldChar w:fldCharType="begin"/>
        </w:r>
        <w:r w:rsidR="002C2362">
          <w:rPr>
            <w:webHidden/>
          </w:rPr>
          <w:instrText xml:space="preserve"> PAGEREF _Toc90049530 \h </w:instrText>
        </w:r>
        <w:r w:rsidR="002C2362">
          <w:rPr>
            <w:webHidden/>
          </w:rPr>
        </w:r>
        <w:r w:rsidR="002C2362">
          <w:rPr>
            <w:webHidden/>
          </w:rPr>
          <w:fldChar w:fldCharType="separate"/>
        </w:r>
        <w:r w:rsidR="002C2362">
          <w:rPr>
            <w:webHidden/>
          </w:rPr>
          <w:t>10</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31" w:history="1">
        <w:r w:rsidR="002C2362" w:rsidRPr="00B24152">
          <w:rPr>
            <w:rStyle w:val="ae"/>
          </w:rPr>
          <w:t>1.4.1.</w:t>
        </w:r>
        <w:r w:rsidR="002C2362" w:rsidRPr="00EA5684">
          <w:rPr>
            <w:rFonts w:ascii="Calibri" w:hAnsi="Calibri"/>
            <w:bCs w:val="0"/>
            <w:iCs w:val="0"/>
            <w:sz w:val="22"/>
            <w:szCs w:val="22"/>
          </w:rPr>
          <w:tab/>
        </w:r>
        <w:r w:rsidR="002C2362" w:rsidRPr="00B24152">
          <w:rPr>
            <w:rStyle w:val="ae"/>
          </w:rPr>
          <w:t>Форма согласия с проектом соглашения</w:t>
        </w:r>
        <w:r w:rsidR="002C2362">
          <w:rPr>
            <w:webHidden/>
          </w:rPr>
          <w:tab/>
        </w:r>
        <w:r w:rsidR="002C2362">
          <w:rPr>
            <w:webHidden/>
          </w:rPr>
          <w:fldChar w:fldCharType="begin"/>
        </w:r>
        <w:r w:rsidR="002C2362">
          <w:rPr>
            <w:webHidden/>
          </w:rPr>
          <w:instrText xml:space="preserve"> PAGEREF _Toc90049531 \h </w:instrText>
        </w:r>
        <w:r w:rsidR="002C2362">
          <w:rPr>
            <w:webHidden/>
          </w:rPr>
        </w:r>
        <w:r w:rsidR="002C2362">
          <w:rPr>
            <w:webHidden/>
          </w:rPr>
          <w:fldChar w:fldCharType="separate"/>
        </w:r>
        <w:r w:rsidR="002C2362">
          <w:rPr>
            <w:webHidden/>
          </w:rPr>
          <w:t>10</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32" w:history="1">
        <w:r w:rsidR="002C2362" w:rsidRPr="00B24152">
          <w:rPr>
            <w:rStyle w:val="ae"/>
          </w:rPr>
          <w:t>1.4.2.</w:t>
        </w:r>
        <w:r w:rsidR="002C2362" w:rsidRPr="00EA5684">
          <w:rPr>
            <w:rFonts w:ascii="Calibri" w:hAnsi="Calibri"/>
            <w:bCs w:val="0"/>
            <w:iCs w:val="0"/>
            <w:sz w:val="22"/>
            <w:szCs w:val="22"/>
          </w:rPr>
          <w:tab/>
        </w:r>
        <w:r w:rsidR="002C2362" w:rsidRPr="00B24152">
          <w:rPr>
            <w:rStyle w:val="ae"/>
          </w:rPr>
          <w:t>Инструкции по заполнению</w:t>
        </w:r>
        <w:r w:rsidR="002C2362">
          <w:rPr>
            <w:webHidden/>
          </w:rPr>
          <w:tab/>
        </w:r>
        <w:r w:rsidR="002C2362">
          <w:rPr>
            <w:webHidden/>
          </w:rPr>
          <w:fldChar w:fldCharType="begin"/>
        </w:r>
        <w:r w:rsidR="002C2362">
          <w:rPr>
            <w:webHidden/>
          </w:rPr>
          <w:instrText xml:space="preserve"> PAGEREF _Toc90049532 \h </w:instrText>
        </w:r>
        <w:r w:rsidR="002C2362">
          <w:rPr>
            <w:webHidden/>
          </w:rPr>
        </w:r>
        <w:r w:rsidR="002C2362">
          <w:rPr>
            <w:webHidden/>
          </w:rPr>
          <w:fldChar w:fldCharType="separate"/>
        </w:r>
        <w:r w:rsidR="002C2362">
          <w:rPr>
            <w:webHidden/>
          </w:rPr>
          <w:t>11</w:t>
        </w:r>
        <w:r w:rsidR="002C2362">
          <w:rPr>
            <w:webHidden/>
          </w:rPr>
          <w:fldChar w:fldCharType="end"/>
        </w:r>
      </w:hyperlink>
    </w:p>
    <w:p w:rsidR="002C2362" w:rsidRPr="00EA5684" w:rsidRDefault="00E43A68" w:rsidP="00BF1E51">
      <w:pPr>
        <w:pStyle w:val="20"/>
        <w:rPr>
          <w:rFonts w:ascii="Calibri" w:hAnsi="Calibri"/>
          <w:sz w:val="22"/>
          <w:szCs w:val="22"/>
        </w:rPr>
      </w:pPr>
      <w:hyperlink w:anchor="_Toc90049533" w:history="1">
        <w:r w:rsidR="002C2362" w:rsidRPr="00B24152">
          <w:rPr>
            <w:rStyle w:val="ae"/>
          </w:rPr>
          <w:t>1.5.</w:t>
        </w:r>
        <w:r w:rsidR="002C2362" w:rsidRPr="00EA5684">
          <w:rPr>
            <w:rFonts w:ascii="Calibri" w:hAnsi="Calibri"/>
            <w:sz w:val="22"/>
            <w:szCs w:val="22"/>
          </w:rPr>
          <w:tab/>
        </w:r>
        <w:r w:rsidR="002C2362" w:rsidRPr="00B24152">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5)</w:t>
        </w:r>
        <w:r w:rsidR="002C2362">
          <w:rPr>
            <w:webHidden/>
          </w:rPr>
          <w:tab/>
        </w:r>
        <w:r w:rsidR="002C2362">
          <w:rPr>
            <w:webHidden/>
          </w:rPr>
          <w:fldChar w:fldCharType="begin"/>
        </w:r>
        <w:r w:rsidR="002C2362">
          <w:rPr>
            <w:webHidden/>
          </w:rPr>
          <w:instrText xml:space="preserve"> PAGEREF _Toc90049533 \h </w:instrText>
        </w:r>
        <w:r w:rsidR="002C2362">
          <w:rPr>
            <w:webHidden/>
          </w:rPr>
        </w:r>
        <w:r w:rsidR="002C2362">
          <w:rPr>
            <w:webHidden/>
          </w:rPr>
          <w:fldChar w:fldCharType="separate"/>
        </w:r>
        <w:r w:rsidR="002C2362">
          <w:rPr>
            <w:webHidden/>
          </w:rPr>
          <w:t>12</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34" w:history="1">
        <w:r w:rsidR="002C2362" w:rsidRPr="00B24152">
          <w:rPr>
            <w:rStyle w:val="ae"/>
          </w:rPr>
          <w:t>1.5.1.</w:t>
        </w:r>
        <w:r w:rsidR="002C2362" w:rsidRPr="00EA5684">
          <w:rPr>
            <w:rFonts w:ascii="Calibri" w:hAnsi="Calibri"/>
            <w:bCs w:val="0"/>
            <w:iCs w:val="0"/>
            <w:sz w:val="22"/>
            <w:szCs w:val="22"/>
          </w:rPr>
          <w:tab/>
        </w:r>
        <w:r w:rsidR="002C2362" w:rsidRPr="00B24152">
          <w:rPr>
            <w:rStyle w:val="ae"/>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r w:rsidR="002C2362">
          <w:rPr>
            <w:webHidden/>
          </w:rPr>
          <w:tab/>
        </w:r>
        <w:r w:rsidR="002C2362">
          <w:rPr>
            <w:webHidden/>
          </w:rPr>
          <w:fldChar w:fldCharType="begin"/>
        </w:r>
        <w:r w:rsidR="002C2362">
          <w:rPr>
            <w:webHidden/>
          </w:rPr>
          <w:instrText xml:space="preserve"> PAGEREF _Toc90049534 \h </w:instrText>
        </w:r>
        <w:r w:rsidR="002C2362">
          <w:rPr>
            <w:webHidden/>
          </w:rPr>
        </w:r>
        <w:r w:rsidR="002C2362">
          <w:rPr>
            <w:webHidden/>
          </w:rPr>
          <w:fldChar w:fldCharType="separate"/>
        </w:r>
        <w:r w:rsidR="002C2362">
          <w:rPr>
            <w:webHidden/>
          </w:rPr>
          <w:t>12</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35" w:history="1">
        <w:r w:rsidR="002C2362" w:rsidRPr="00B24152">
          <w:rPr>
            <w:rStyle w:val="ae"/>
          </w:rPr>
          <w:t>1.5.2.</w:t>
        </w:r>
        <w:r w:rsidR="002C2362" w:rsidRPr="00EA5684">
          <w:rPr>
            <w:rFonts w:ascii="Calibri" w:hAnsi="Calibri"/>
            <w:bCs w:val="0"/>
            <w:iCs w:val="0"/>
            <w:sz w:val="22"/>
            <w:szCs w:val="22"/>
          </w:rPr>
          <w:tab/>
        </w:r>
        <w:r w:rsidR="002C2362" w:rsidRPr="00B24152">
          <w:rPr>
            <w:rStyle w:val="ae"/>
          </w:rPr>
          <w:t>Инструкции по заполнению</w:t>
        </w:r>
        <w:r w:rsidR="002C2362">
          <w:rPr>
            <w:webHidden/>
          </w:rPr>
          <w:tab/>
        </w:r>
        <w:r w:rsidR="002C2362">
          <w:rPr>
            <w:webHidden/>
          </w:rPr>
          <w:fldChar w:fldCharType="begin"/>
        </w:r>
        <w:r w:rsidR="002C2362">
          <w:rPr>
            <w:webHidden/>
          </w:rPr>
          <w:instrText xml:space="preserve"> PAGEREF _Toc90049535 \h </w:instrText>
        </w:r>
        <w:r w:rsidR="002C2362">
          <w:rPr>
            <w:webHidden/>
          </w:rPr>
        </w:r>
        <w:r w:rsidR="002C2362">
          <w:rPr>
            <w:webHidden/>
          </w:rPr>
          <w:fldChar w:fldCharType="separate"/>
        </w:r>
        <w:r w:rsidR="002C2362">
          <w:rPr>
            <w:webHidden/>
          </w:rPr>
          <w:t>13</w:t>
        </w:r>
        <w:r w:rsidR="002C2362">
          <w:rPr>
            <w:webHidden/>
          </w:rPr>
          <w:fldChar w:fldCharType="end"/>
        </w:r>
      </w:hyperlink>
    </w:p>
    <w:p w:rsidR="002C2362" w:rsidRPr="00EA5684" w:rsidRDefault="00E43A68" w:rsidP="00BF1E51">
      <w:pPr>
        <w:pStyle w:val="20"/>
        <w:rPr>
          <w:rFonts w:ascii="Calibri" w:hAnsi="Calibri"/>
          <w:sz w:val="22"/>
          <w:szCs w:val="22"/>
        </w:rPr>
      </w:pPr>
      <w:hyperlink w:anchor="_Toc90049536" w:history="1">
        <w:r w:rsidR="002C2362" w:rsidRPr="00B24152">
          <w:rPr>
            <w:rStyle w:val="ae"/>
          </w:rPr>
          <w:t>1.6.</w:t>
        </w:r>
        <w:r w:rsidR="002C2362" w:rsidRPr="00EA5684">
          <w:rPr>
            <w:rFonts w:ascii="Calibri" w:hAnsi="Calibri"/>
            <w:sz w:val="22"/>
            <w:szCs w:val="22"/>
          </w:rPr>
          <w:tab/>
        </w:r>
        <w:r w:rsidR="002C2362" w:rsidRPr="00B24152">
          <w:rPr>
            <w:rStyle w:val="ae"/>
          </w:rPr>
          <w:t>Справка о цепочке собственников участника закупочной процедуры, включая бенефициаров (в том числе конечных) (форма 6)</w:t>
        </w:r>
        <w:r w:rsidR="002C2362">
          <w:rPr>
            <w:webHidden/>
          </w:rPr>
          <w:tab/>
        </w:r>
        <w:r w:rsidR="002C2362">
          <w:rPr>
            <w:webHidden/>
          </w:rPr>
          <w:fldChar w:fldCharType="begin"/>
        </w:r>
        <w:r w:rsidR="002C2362">
          <w:rPr>
            <w:webHidden/>
          </w:rPr>
          <w:instrText xml:space="preserve"> PAGEREF _Toc90049536 \h </w:instrText>
        </w:r>
        <w:r w:rsidR="002C2362">
          <w:rPr>
            <w:webHidden/>
          </w:rPr>
        </w:r>
        <w:r w:rsidR="002C2362">
          <w:rPr>
            <w:webHidden/>
          </w:rPr>
          <w:fldChar w:fldCharType="separate"/>
        </w:r>
        <w:r w:rsidR="002C2362">
          <w:rPr>
            <w:webHidden/>
          </w:rPr>
          <w:t>14</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37" w:history="1">
        <w:r w:rsidR="002C2362" w:rsidRPr="00B24152">
          <w:rPr>
            <w:rStyle w:val="ae"/>
          </w:rPr>
          <w:t>1.6.1.</w:t>
        </w:r>
        <w:r w:rsidR="002C2362" w:rsidRPr="00EA5684">
          <w:rPr>
            <w:rFonts w:ascii="Calibri" w:hAnsi="Calibri"/>
            <w:bCs w:val="0"/>
            <w:iCs w:val="0"/>
            <w:sz w:val="22"/>
            <w:szCs w:val="22"/>
          </w:rPr>
          <w:tab/>
        </w:r>
        <w:r w:rsidR="002C2362" w:rsidRPr="00B24152">
          <w:rPr>
            <w:rStyle w:val="ae"/>
          </w:rPr>
          <w:t>Форма справки о цепочке собственников участника закупочной процедуры, включая бенефициаров (в том числе конечных)</w:t>
        </w:r>
        <w:r w:rsidR="002C2362">
          <w:rPr>
            <w:webHidden/>
          </w:rPr>
          <w:tab/>
        </w:r>
        <w:r w:rsidR="002C2362">
          <w:rPr>
            <w:webHidden/>
          </w:rPr>
          <w:fldChar w:fldCharType="begin"/>
        </w:r>
        <w:r w:rsidR="002C2362">
          <w:rPr>
            <w:webHidden/>
          </w:rPr>
          <w:instrText xml:space="preserve"> PAGEREF _Toc90049537 \h </w:instrText>
        </w:r>
        <w:r w:rsidR="002C2362">
          <w:rPr>
            <w:webHidden/>
          </w:rPr>
        </w:r>
        <w:r w:rsidR="002C2362">
          <w:rPr>
            <w:webHidden/>
          </w:rPr>
          <w:fldChar w:fldCharType="separate"/>
        </w:r>
        <w:r w:rsidR="002C2362">
          <w:rPr>
            <w:webHidden/>
          </w:rPr>
          <w:t>14</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38" w:history="1">
        <w:r w:rsidR="002C2362" w:rsidRPr="00B24152">
          <w:rPr>
            <w:rStyle w:val="ae"/>
          </w:rPr>
          <w:t>1.6.2.</w:t>
        </w:r>
        <w:r w:rsidR="002C2362" w:rsidRPr="00EA5684">
          <w:rPr>
            <w:rFonts w:ascii="Calibri" w:hAnsi="Calibri"/>
            <w:bCs w:val="0"/>
            <w:iCs w:val="0"/>
            <w:sz w:val="22"/>
            <w:szCs w:val="22"/>
          </w:rPr>
          <w:tab/>
        </w:r>
        <w:r w:rsidR="002C2362" w:rsidRPr="00B24152">
          <w:rPr>
            <w:rStyle w:val="ae"/>
          </w:rPr>
          <w:t>Инструкции по заполнению</w:t>
        </w:r>
        <w:r w:rsidR="002C2362">
          <w:rPr>
            <w:webHidden/>
          </w:rPr>
          <w:tab/>
        </w:r>
        <w:r w:rsidR="002C2362">
          <w:rPr>
            <w:webHidden/>
          </w:rPr>
          <w:fldChar w:fldCharType="begin"/>
        </w:r>
        <w:r w:rsidR="002C2362">
          <w:rPr>
            <w:webHidden/>
          </w:rPr>
          <w:instrText xml:space="preserve"> PAGEREF _Toc90049538 \h </w:instrText>
        </w:r>
        <w:r w:rsidR="002C2362">
          <w:rPr>
            <w:webHidden/>
          </w:rPr>
        </w:r>
        <w:r w:rsidR="002C2362">
          <w:rPr>
            <w:webHidden/>
          </w:rPr>
          <w:fldChar w:fldCharType="separate"/>
        </w:r>
        <w:r w:rsidR="002C2362">
          <w:rPr>
            <w:webHidden/>
          </w:rPr>
          <w:t>15</w:t>
        </w:r>
        <w:r w:rsidR="002C2362">
          <w:rPr>
            <w:webHidden/>
          </w:rPr>
          <w:fldChar w:fldCharType="end"/>
        </w:r>
      </w:hyperlink>
    </w:p>
    <w:p w:rsidR="002C2362" w:rsidRPr="00EA5684" w:rsidRDefault="00E43A68" w:rsidP="00BF1E51">
      <w:pPr>
        <w:pStyle w:val="20"/>
        <w:rPr>
          <w:rFonts w:ascii="Calibri" w:hAnsi="Calibri"/>
          <w:sz w:val="22"/>
          <w:szCs w:val="22"/>
        </w:rPr>
      </w:pPr>
      <w:hyperlink w:anchor="_Toc90049539" w:history="1">
        <w:r w:rsidR="002C2362" w:rsidRPr="00B24152">
          <w:rPr>
            <w:rStyle w:val="ae"/>
          </w:rPr>
          <w:t>1.7.</w:t>
        </w:r>
        <w:r w:rsidR="002C2362" w:rsidRPr="00EA5684">
          <w:rPr>
            <w:rFonts w:ascii="Calibri" w:hAnsi="Calibri"/>
            <w:sz w:val="22"/>
            <w:szCs w:val="22"/>
          </w:rPr>
          <w:tab/>
        </w:r>
        <w:r w:rsidR="002C2362" w:rsidRPr="00B24152">
          <w:rPr>
            <w:rStyle w:val="ae"/>
          </w:rPr>
          <w:t>Согласие на обработку персональных данных (форма 7)</w:t>
        </w:r>
        <w:r w:rsidR="002C2362">
          <w:rPr>
            <w:webHidden/>
          </w:rPr>
          <w:tab/>
        </w:r>
        <w:r w:rsidR="002C2362">
          <w:rPr>
            <w:webHidden/>
          </w:rPr>
          <w:fldChar w:fldCharType="begin"/>
        </w:r>
        <w:r w:rsidR="002C2362">
          <w:rPr>
            <w:webHidden/>
          </w:rPr>
          <w:instrText xml:space="preserve"> PAGEREF _Toc90049539 \h </w:instrText>
        </w:r>
        <w:r w:rsidR="002C2362">
          <w:rPr>
            <w:webHidden/>
          </w:rPr>
        </w:r>
        <w:r w:rsidR="002C2362">
          <w:rPr>
            <w:webHidden/>
          </w:rPr>
          <w:fldChar w:fldCharType="separate"/>
        </w:r>
        <w:r w:rsidR="002C2362">
          <w:rPr>
            <w:webHidden/>
          </w:rPr>
          <w:t>18</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40" w:history="1">
        <w:r w:rsidR="002C2362" w:rsidRPr="00B24152">
          <w:rPr>
            <w:rStyle w:val="ae"/>
          </w:rPr>
          <w:t>1.7.1.</w:t>
        </w:r>
        <w:r w:rsidR="002C2362" w:rsidRPr="00EA5684">
          <w:rPr>
            <w:rFonts w:ascii="Calibri" w:hAnsi="Calibri"/>
            <w:bCs w:val="0"/>
            <w:iCs w:val="0"/>
            <w:sz w:val="22"/>
            <w:szCs w:val="22"/>
          </w:rPr>
          <w:tab/>
        </w:r>
        <w:r w:rsidR="002C2362" w:rsidRPr="00B24152">
          <w:rPr>
            <w:rStyle w:val="ae"/>
          </w:rPr>
          <w:t>Форма Согласия на обработку персональных данных</w:t>
        </w:r>
        <w:r w:rsidR="002C2362">
          <w:rPr>
            <w:webHidden/>
          </w:rPr>
          <w:tab/>
        </w:r>
        <w:r w:rsidR="002C2362">
          <w:rPr>
            <w:webHidden/>
          </w:rPr>
          <w:fldChar w:fldCharType="begin"/>
        </w:r>
        <w:r w:rsidR="002C2362">
          <w:rPr>
            <w:webHidden/>
          </w:rPr>
          <w:instrText xml:space="preserve"> PAGEREF _Toc90049540 \h </w:instrText>
        </w:r>
        <w:r w:rsidR="002C2362">
          <w:rPr>
            <w:webHidden/>
          </w:rPr>
        </w:r>
        <w:r w:rsidR="002C2362">
          <w:rPr>
            <w:webHidden/>
          </w:rPr>
          <w:fldChar w:fldCharType="separate"/>
        </w:r>
        <w:r w:rsidR="002C2362">
          <w:rPr>
            <w:webHidden/>
          </w:rPr>
          <w:t>18</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41" w:history="1">
        <w:r w:rsidR="002C2362" w:rsidRPr="00B24152">
          <w:rPr>
            <w:rStyle w:val="ae"/>
          </w:rPr>
          <w:t>1.7.2.</w:t>
        </w:r>
        <w:r w:rsidR="002C2362" w:rsidRPr="00EA5684">
          <w:rPr>
            <w:rFonts w:ascii="Calibri" w:hAnsi="Calibri"/>
            <w:bCs w:val="0"/>
            <w:iCs w:val="0"/>
            <w:sz w:val="22"/>
            <w:szCs w:val="22"/>
          </w:rPr>
          <w:tab/>
        </w:r>
        <w:r w:rsidR="002C2362" w:rsidRPr="00B24152">
          <w:rPr>
            <w:rStyle w:val="ae"/>
          </w:rPr>
          <w:t>Инструкции по заполнению</w:t>
        </w:r>
        <w:r w:rsidR="002C2362">
          <w:rPr>
            <w:webHidden/>
          </w:rPr>
          <w:tab/>
        </w:r>
        <w:r w:rsidR="002C2362">
          <w:rPr>
            <w:webHidden/>
          </w:rPr>
          <w:fldChar w:fldCharType="begin"/>
        </w:r>
        <w:r w:rsidR="002C2362">
          <w:rPr>
            <w:webHidden/>
          </w:rPr>
          <w:instrText xml:space="preserve"> PAGEREF _Toc90049541 \h </w:instrText>
        </w:r>
        <w:r w:rsidR="002C2362">
          <w:rPr>
            <w:webHidden/>
          </w:rPr>
        </w:r>
        <w:r w:rsidR="002C2362">
          <w:rPr>
            <w:webHidden/>
          </w:rPr>
          <w:fldChar w:fldCharType="separate"/>
        </w:r>
        <w:r w:rsidR="002C2362">
          <w:rPr>
            <w:webHidden/>
          </w:rPr>
          <w:t>20</w:t>
        </w:r>
        <w:r w:rsidR="002C2362">
          <w:rPr>
            <w:webHidden/>
          </w:rPr>
          <w:fldChar w:fldCharType="end"/>
        </w:r>
      </w:hyperlink>
    </w:p>
    <w:p w:rsidR="002C2362" w:rsidRPr="00EA5684" w:rsidRDefault="00E43A68" w:rsidP="00BF1E51">
      <w:pPr>
        <w:pStyle w:val="20"/>
        <w:rPr>
          <w:rFonts w:ascii="Calibri" w:hAnsi="Calibri"/>
          <w:sz w:val="22"/>
          <w:szCs w:val="22"/>
        </w:rPr>
      </w:pPr>
      <w:hyperlink w:anchor="_Toc90049542" w:history="1">
        <w:r w:rsidR="002C2362" w:rsidRPr="00B24152">
          <w:rPr>
            <w:rStyle w:val="ae"/>
          </w:rPr>
          <w:t>1.8.</w:t>
        </w:r>
        <w:r w:rsidR="002C2362" w:rsidRPr="00EA5684">
          <w:rPr>
            <w:rFonts w:ascii="Calibri" w:hAnsi="Calibri"/>
            <w:sz w:val="22"/>
            <w:szCs w:val="22"/>
          </w:rPr>
          <w:tab/>
        </w:r>
        <w:r w:rsidR="002C2362" w:rsidRPr="00B24152">
          <w:rPr>
            <w:rStyle w:val="ae"/>
          </w:rPr>
          <w:t>План распределения по видам выполняемых работ между Участником и субподрядчиками (форма 8)</w:t>
        </w:r>
        <w:r w:rsidR="002C2362">
          <w:rPr>
            <w:webHidden/>
          </w:rPr>
          <w:tab/>
        </w:r>
        <w:r w:rsidR="003B1BF8">
          <w:rPr>
            <w:webHidden/>
          </w:rPr>
          <w:tab/>
        </w:r>
        <w:r w:rsidR="002C2362">
          <w:rPr>
            <w:webHidden/>
          </w:rPr>
          <w:fldChar w:fldCharType="begin"/>
        </w:r>
        <w:r w:rsidR="002C2362">
          <w:rPr>
            <w:webHidden/>
          </w:rPr>
          <w:instrText xml:space="preserve"> PAGEREF _Toc90049542 \h </w:instrText>
        </w:r>
        <w:r w:rsidR="002C2362">
          <w:rPr>
            <w:webHidden/>
          </w:rPr>
        </w:r>
        <w:r w:rsidR="002C2362">
          <w:rPr>
            <w:webHidden/>
          </w:rPr>
          <w:fldChar w:fldCharType="separate"/>
        </w:r>
        <w:r w:rsidR="002C2362">
          <w:rPr>
            <w:webHidden/>
          </w:rPr>
          <w:t>21</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43" w:history="1">
        <w:r w:rsidR="002C2362" w:rsidRPr="00B24152">
          <w:rPr>
            <w:rStyle w:val="ae"/>
          </w:rPr>
          <w:t>1.8.1.</w:t>
        </w:r>
        <w:r w:rsidR="002C2362" w:rsidRPr="00EA5684">
          <w:rPr>
            <w:rFonts w:ascii="Calibri" w:hAnsi="Calibri"/>
            <w:bCs w:val="0"/>
            <w:iCs w:val="0"/>
            <w:sz w:val="22"/>
            <w:szCs w:val="22"/>
          </w:rPr>
          <w:tab/>
        </w:r>
        <w:r w:rsidR="002C2362" w:rsidRPr="00B24152">
          <w:rPr>
            <w:rStyle w:val="ae"/>
          </w:rPr>
          <w:t>Форма Плана распределения по видам выполняемых работ между Участником и субподрядчиками</w:t>
        </w:r>
        <w:r w:rsidR="002C2362">
          <w:rPr>
            <w:webHidden/>
          </w:rPr>
          <w:tab/>
        </w:r>
        <w:r w:rsidR="002C2362">
          <w:rPr>
            <w:webHidden/>
          </w:rPr>
          <w:fldChar w:fldCharType="begin"/>
        </w:r>
        <w:r w:rsidR="002C2362">
          <w:rPr>
            <w:webHidden/>
          </w:rPr>
          <w:instrText xml:space="preserve"> PAGEREF _Toc90049543 \h </w:instrText>
        </w:r>
        <w:r w:rsidR="002C2362">
          <w:rPr>
            <w:webHidden/>
          </w:rPr>
        </w:r>
        <w:r w:rsidR="002C2362">
          <w:rPr>
            <w:webHidden/>
          </w:rPr>
          <w:fldChar w:fldCharType="separate"/>
        </w:r>
        <w:r w:rsidR="002C2362">
          <w:rPr>
            <w:webHidden/>
          </w:rPr>
          <w:t>21</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44" w:history="1">
        <w:r w:rsidR="002C2362" w:rsidRPr="00B24152">
          <w:rPr>
            <w:rStyle w:val="ae"/>
          </w:rPr>
          <w:t>1.8.2.</w:t>
        </w:r>
        <w:r w:rsidR="002C2362" w:rsidRPr="00EA5684">
          <w:rPr>
            <w:rFonts w:ascii="Calibri" w:hAnsi="Calibri"/>
            <w:bCs w:val="0"/>
            <w:iCs w:val="0"/>
            <w:sz w:val="22"/>
            <w:szCs w:val="22"/>
          </w:rPr>
          <w:tab/>
        </w:r>
        <w:r w:rsidR="002C2362" w:rsidRPr="00B24152">
          <w:rPr>
            <w:rStyle w:val="ae"/>
          </w:rPr>
          <w:t>Инструкции по заполнению</w:t>
        </w:r>
        <w:r w:rsidR="002C2362">
          <w:rPr>
            <w:webHidden/>
          </w:rPr>
          <w:tab/>
        </w:r>
        <w:r w:rsidR="002C2362">
          <w:rPr>
            <w:webHidden/>
          </w:rPr>
          <w:fldChar w:fldCharType="begin"/>
        </w:r>
        <w:r w:rsidR="002C2362">
          <w:rPr>
            <w:webHidden/>
          </w:rPr>
          <w:instrText xml:space="preserve"> PAGEREF _Toc90049544 \h </w:instrText>
        </w:r>
        <w:r w:rsidR="002C2362">
          <w:rPr>
            <w:webHidden/>
          </w:rPr>
        </w:r>
        <w:r w:rsidR="002C2362">
          <w:rPr>
            <w:webHidden/>
          </w:rPr>
          <w:fldChar w:fldCharType="separate"/>
        </w:r>
        <w:r w:rsidR="002C2362">
          <w:rPr>
            <w:webHidden/>
          </w:rPr>
          <w:t>22</w:t>
        </w:r>
        <w:r w:rsidR="002C2362">
          <w:rPr>
            <w:webHidden/>
          </w:rPr>
          <w:fldChar w:fldCharType="end"/>
        </w:r>
      </w:hyperlink>
    </w:p>
    <w:p w:rsidR="002C2362" w:rsidRPr="00EA5684" w:rsidRDefault="00E43A68" w:rsidP="00BF1E51">
      <w:pPr>
        <w:pStyle w:val="20"/>
        <w:rPr>
          <w:rFonts w:ascii="Calibri" w:hAnsi="Calibri"/>
          <w:sz w:val="22"/>
          <w:szCs w:val="22"/>
        </w:rPr>
      </w:pPr>
      <w:hyperlink w:anchor="_Toc90049545" w:history="1">
        <w:r w:rsidR="002C2362" w:rsidRPr="00B24152">
          <w:rPr>
            <w:rStyle w:val="ae"/>
          </w:rPr>
          <w:t>1.9.</w:t>
        </w:r>
        <w:r w:rsidR="002C2362" w:rsidRPr="00EA5684">
          <w:rPr>
            <w:rFonts w:ascii="Calibri" w:hAnsi="Calibri"/>
            <w:sz w:val="22"/>
            <w:szCs w:val="22"/>
          </w:rPr>
          <w:tab/>
        </w:r>
        <w:r w:rsidR="002C2362" w:rsidRPr="00B24152">
          <w:rPr>
            <w:rStyle w:val="ae"/>
          </w:rPr>
          <w:t>План распределения по видам выполняемых работ внутри коллективного Участника (форма 9)</w:t>
        </w:r>
        <w:r w:rsidR="002C2362">
          <w:rPr>
            <w:webHidden/>
          </w:rPr>
          <w:tab/>
        </w:r>
        <w:r w:rsidR="003B1BF8">
          <w:rPr>
            <w:webHidden/>
          </w:rPr>
          <w:tab/>
        </w:r>
        <w:r w:rsidR="002C2362">
          <w:rPr>
            <w:webHidden/>
          </w:rPr>
          <w:fldChar w:fldCharType="begin"/>
        </w:r>
        <w:r w:rsidR="002C2362">
          <w:rPr>
            <w:webHidden/>
          </w:rPr>
          <w:instrText xml:space="preserve"> PAGEREF _Toc90049545 \h </w:instrText>
        </w:r>
        <w:r w:rsidR="002C2362">
          <w:rPr>
            <w:webHidden/>
          </w:rPr>
        </w:r>
        <w:r w:rsidR="002C2362">
          <w:rPr>
            <w:webHidden/>
          </w:rPr>
          <w:fldChar w:fldCharType="separate"/>
        </w:r>
        <w:r w:rsidR="002C2362">
          <w:rPr>
            <w:webHidden/>
          </w:rPr>
          <w:t>23</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46" w:history="1">
        <w:r w:rsidR="002C2362" w:rsidRPr="00B24152">
          <w:rPr>
            <w:rStyle w:val="ae"/>
          </w:rPr>
          <w:t>1.9.1.</w:t>
        </w:r>
        <w:r w:rsidR="002C2362" w:rsidRPr="00EA5684">
          <w:rPr>
            <w:rFonts w:ascii="Calibri" w:hAnsi="Calibri"/>
            <w:bCs w:val="0"/>
            <w:iCs w:val="0"/>
            <w:sz w:val="22"/>
            <w:szCs w:val="22"/>
          </w:rPr>
          <w:tab/>
        </w:r>
        <w:r w:rsidR="002C2362" w:rsidRPr="00B24152">
          <w:rPr>
            <w:rStyle w:val="ae"/>
          </w:rPr>
          <w:t>Форма Плана распределения по видам выполняемых работ внутри коллективного Участника</w:t>
        </w:r>
        <w:r w:rsidR="002C2362">
          <w:rPr>
            <w:webHidden/>
          </w:rPr>
          <w:tab/>
        </w:r>
        <w:r w:rsidR="003B1BF8">
          <w:rPr>
            <w:webHidden/>
          </w:rPr>
          <w:tab/>
        </w:r>
        <w:r w:rsidR="002C2362">
          <w:rPr>
            <w:webHidden/>
          </w:rPr>
          <w:fldChar w:fldCharType="begin"/>
        </w:r>
        <w:r w:rsidR="002C2362">
          <w:rPr>
            <w:webHidden/>
          </w:rPr>
          <w:instrText xml:space="preserve"> PAGEREF _Toc90049546 \h </w:instrText>
        </w:r>
        <w:r w:rsidR="002C2362">
          <w:rPr>
            <w:webHidden/>
          </w:rPr>
        </w:r>
        <w:r w:rsidR="002C2362">
          <w:rPr>
            <w:webHidden/>
          </w:rPr>
          <w:fldChar w:fldCharType="separate"/>
        </w:r>
        <w:r w:rsidR="002C2362">
          <w:rPr>
            <w:webHidden/>
          </w:rPr>
          <w:t>23</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47" w:history="1">
        <w:r w:rsidR="002C2362" w:rsidRPr="00B24152">
          <w:rPr>
            <w:rStyle w:val="ae"/>
          </w:rPr>
          <w:t>1.9.2.</w:t>
        </w:r>
        <w:r w:rsidR="002C2362" w:rsidRPr="00EA5684">
          <w:rPr>
            <w:rFonts w:ascii="Calibri" w:hAnsi="Calibri"/>
            <w:bCs w:val="0"/>
            <w:iCs w:val="0"/>
            <w:sz w:val="22"/>
            <w:szCs w:val="22"/>
          </w:rPr>
          <w:tab/>
        </w:r>
        <w:r w:rsidR="002C2362" w:rsidRPr="00B24152">
          <w:rPr>
            <w:rStyle w:val="ae"/>
          </w:rPr>
          <w:t>Инструкции по заполнению</w:t>
        </w:r>
        <w:r w:rsidR="002C2362">
          <w:rPr>
            <w:webHidden/>
          </w:rPr>
          <w:tab/>
        </w:r>
        <w:r w:rsidR="002C2362">
          <w:rPr>
            <w:webHidden/>
          </w:rPr>
          <w:fldChar w:fldCharType="begin"/>
        </w:r>
        <w:r w:rsidR="002C2362">
          <w:rPr>
            <w:webHidden/>
          </w:rPr>
          <w:instrText xml:space="preserve"> PAGEREF _Toc90049547 \h </w:instrText>
        </w:r>
        <w:r w:rsidR="002C2362">
          <w:rPr>
            <w:webHidden/>
          </w:rPr>
        </w:r>
        <w:r w:rsidR="002C2362">
          <w:rPr>
            <w:webHidden/>
          </w:rPr>
          <w:fldChar w:fldCharType="separate"/>
        </w:r>
        <w:r w:rsidR="002C2362">
          <w:rPr>
            <w:webHidden/>
          </w:rPr>
          <w:t>24</w:t>
        </w:r>
        <w:r w:rsidR="002C2362">
          <w:rPr>
            <w:webHidden/>
          </w:rPr>
          <w:fldChar w:fldCharType="end"/>
        </w:r>
      </w:hyperlink>
    </w:p>
    <w:p w:rsidR="002C2362" w:rsidRPr="00EA5684" w:rsidRDefault="00E43A68" w:rsidP="00BF1E51">
      <w:pPr>
        <w:pStyle w:val="20"/>
        <w:rPr>
          <w:rFonts w:ascii="Calibri" w:hAnsi="Calibri"/>
          <w:sz w:val="22"/>
          <w:szCs w:val="22"/>
        </w:rPr>
      </w:pPr>
      <w:hyperlink w:anchor="_Toc90049548" w:history="1">
        <w:r w:rsidR="002C2362" w:rsidRPr="00B24152">
          <w:rPr>
            <w:rStyle w:val="ae"/>
          </w:rPr>
          <w:t>1.10.</w:t>
        </w:r>
        <w:r w:rsidR="002C2362" w:rsidRPr="00EA5684">
          <w:rPr>
            <w:rFonts w:ascii="Calibri" w:hAnsi="Calibri"/>
            <w:sz w:val="22"/>
            <w:szCs w:val="22"/>
          </w:rPr>
          <w:tab/>
        </w:r>
        <w:r w:rsidR="002C2362" w:rsidRPr="00B24152">
          <w:rPr>
            <w:rStyle w:val="ae"/>
          </w:rPr>
          <w:t>Справка об участии в судебных разбирательствах (форма 10)</w:t>
        </w:r>
        <w:r w:rsidR="002C2362">
          <w:rPr>
            <w:webHidden/>
          </w:rPr>
          <w:tab/>
        </w:r>
        <w:r w:rsidR="002C2362">
          <w:rPr>
            <w:webHidden/>
          </w:rPr>
          <w:fldChar w:fldCharType="begin"/>
        </w:r>
        <w:r w:rsidR="002C2362">
          <w:rPr>
            <w:webHidden/>
          </w:rPr>
          <w:instrText xml:space="preserve"> PAGEREF _Toc90049548 \h </w:instrText>
        </w:r>
        <w:r w:rsidR="002C2362">
          <w:rPr>
            <w:webHidden/>
          </w:rPr>
        </w:r>
        <w:r w:rsidR="002C2362">
          <w:rPr>
            <w:webHidden/>
          </w:rPr>
          <w:fldChar w:fldCharType="separate"/>
        </w:r>
        <w:r w:rsidR="002C2362">
          <w:rPr>
            <w:webHidden/>
          </w:rPr>
          <w:t>25</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49" w:history="1">
        <w:r w:rsidR="002C2362" w:rsidRPr="00B24152">
          <w:rPr>
            <w:rStyle w:val="ae"/>
          </w:rPr>
          <w:t>1.10.1.</w:t>
        </w:r>
        <w:r w:rsidR="002C2362" w:rsidRPr="00EA5684">
          <w:rPr>
            <w:rFonts w:ascii="Calibri" w:hAnsi="Calibri"/>
            <w:bCs w:val="0"/>
            <w:iCs w:val="0"/>
            <w:sz w:val="22"/>
            <w:szCs w:val="22"/>
          </w:rPr>
          <w:tab/>
        </w:r>
        <w:r w:rsidR="002C2362" w:rsidRPr="00B24152">
          <w:rPr>
            <w:rStyle w:val="ae"/>
          </w:rPr>
          <w:t>Форма Справки об участии в судебных разбирательствах</w:t>
        </w:r>
        <w:r w:rsidR="002C2362">
          <w:rPr>
            <w:webHidden/>
          </w:rPr>
          <w:tab/>
        </w:r>
        <w:r w:rsidR="002C2362">
          <w:rPr>
            <w:webHidden/>
          </w:rPr>
          <w:fldChar w:fldCharType="begin"/>
        </w:r>
        <w:r w:rsidR="002C2362">
          <w:rPr>
            <w:webHidden/>
          </w:rPr>
          <w:instrText xml:space="preserve"> PAGEREF _Toc90049549 \h </w:instrText>
        </w:r>
        <w:r w:rsidR="002C2362">
          <w:rPr>
            <w:webHidden/>
          </w:rPr>
        </w:r>
        <w:r w:rsidR="002C2362">
          <w:rPr>
            <w:webHidden/>
          </w:rPr>
          <w:fldChar w:fldCharType="separate"/>
        </w:r>
        <w:r w:rsidR="002C2362">
          <w:rPr>
            <w:webHidden/>
          </w:rPr>
          <w:t>25</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50" w:history="1">
        <w:r w:rsidR="002C2362" w:rsidRPr="00B24152">
          <w:rPr>
            <w:rStyle w:val="ae"/>
          </w:rPr>
          <w:t>1.10.2.</w:t>
        </w:r>
        <w:r w:rsidR="002C2362" w:rsidRPr="00EA5684">
          <w:rPr>
            <w:rFonts w:ascii="Calibri" w:hAnsi="Calibri"/>
            <w:bCs w:val="0"/>
            <w:iCs w:val="0"/>
            <w:sz w:val="22"/>
            <w:szCs w:val="22"/>
          </w:rPr>
          <w:tab/>
        </w:r>
        <w:r w:rsidR="002C2362" w:rsidRPr="00B24152">
          <w:rPr>
            <w:rStyle w:val="ae"/>
          </w:rPr>
          <w:t>Инструкции по заполнению</w:t>
        </w:r>
        <w:r w:rsidR="002C2362">
          <w:rPr>
            <w:webHidden/>
          </w:rPr>
          <w:tab/>
        </w:r>
        <w:r w:rsidR="002C2362">
          <w:rPr>
            <w:webHidden/>
          </w:rPr>
          <w:fldChar w:fldCharType="begin"/>
        </w:r>
        <w:r w:rsidR="002C2362">
          <w:rPr>
            <w:webHidden/>
          </w:rPr>
          <w:instrText xml:space="preserve"> PAGEREF _Toc90049550 \h </w:instrText>
        </w:r>
        <w:r w:rsidR="002C2362">
          <w:rPr>
            <w:webHidden/>
          </w:rPr>
        </w:r>
        <w:r w:rsidR="002C2362">
          <w:rPr>
            <w:webHidden/>
          </w:rPr>
          <w:fldChar w:fldCharType="separate"/>
        </w:r>
        <w:r w:rsidR="002C2362">
          <w:rPr>
            <w:webHidden/>
          </w:rPr>
          <w:t>26</w:t>
        </w:r>
        <w:r w:rsidR="002C2362">
          <w:rPr>
            <w:webHidden/>
          </w:rPr>
          <w:fldChar w:fldCharType="end"/>
        </w:r>
      </w:hyperlink>
    </w:p>
    <w:p w:rsidR="002C2362" w:rsidRPr="00BF1E51" w:rsidRDefault="00336B2F" w:rsidP="00BF1E51">
      <w:pPr>
        <w:pStyle w:val="20"/>
        <w:rPr>
          <w:rFonts w:ascii="Calibri" w:hAnsi="Calibri"/>
          <w:sz w:val="22"/>
          <w:szCs w:val="22"/>
        </w:rPr>
      </w:pPr>
      <w:r w:rsidRPr="00BF1E51">
        <w:t xml:space="preserve"> </w:t>
      </w:r>
      <w:hyperlink w:anchor="_Toc90049551" w:history="1">
        <w:r w:rsidR="002C2362" w:rsidRPr="00BF1E51">
          <w:rPr>
            <w:rStyle w:val="ae"/>
            <w:b/>
          </w:rPr>
          <w:t>1.10.3.</w:t>
        </w:r>
        <w:r w:rsidRPr="00BF1E51">
          <w:rPr>
            <w:rFonts w:ascii="Calibri" w:hAnsi="Calibri"/>
            <w:sz w:val="22"/>
            <w:szCs w:val="22"/>
          </w:rPr>
          <w:t xml:space="preserve"> </w:t>
        </w:r>
        <w:r w:rsidR="002C2362" w:rsidRPr="00BF1E51">
          <w:rPr>
            <w:rStyle w:val="ae"/>
            <w:b/>
          </w:rPr>
          <w:t>Справка о кадровых ресурсах (форма 11)</w:t>
        </w:r>
        <w:r w:rsidR="002C2362" w:rsidRPr="00BF1E51">
          <w:rPr>
            <w:webHidden/>
          </w:rPr>
          <w:tab/>
        </w:r>
        <w:r w:rsidR="002C2362" w:rsidRPr="00BF1E51">
          <w:rPr>
            <w:webHidden/>
          </w:rPr>
          <w:fldChar w:fldCharType="begin"/>
        </w:r>
        <w:r w:rsidR="002C2362" w:rsidRPr="00BF1E51">
          <w:rPr>
            <w:webHidden/>
          </w:rPr>
          <w:instrText xml:space="preserve"> PAGEREF _Toc90049551 \h </w:instrText>
        </w:r>
        <w:r w:rsidR="002C2362" w:rsidRPr="00BF1E51">
          <w:rPr>
            <w:webHidden/>
          </w:rPr>
        </w:r>
        <w:r w:rsidR="002C2362" w:rsidRPr="00BF1E51">
          <w:rPr>
            <w:webHidden/>
          </w:rPr>
          <w:fldChar w:fldCharType="separate"/>
        </w:r>
        <w:r w:rsidR="002C2362" w:rsidRPr="00BF1E51">
          <w:rPr>
            <w:webHidden/>
          </w:rPr>
          <w:t>27</w:t>
        </w:r>
        <w:r w:rsidR="002C2362" w:rsidRPr="00BF1E51">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52" w:history="1">
        <w:r w:rsidR="002C2362" w:rsidRPr="00B24152">
          <w:rPr>
            <w:rStyle w:val="ae"/>
          </w:rPr>
          <w:t>1.10.4.</w:t>
        </w:r>
        <w:r w:rsidR="002C2362" w:rsidRPr="00EA5684">
          <w:rPr>
            <w:rFonts w:ascii="Calibri" w:hAnsi="Calibri"/>
            <w:bCs w:val="0"/>
            <w:iCs w:val="0"/>
            <w:sz w:val="22"/>
            <w:szCs w:val="22"/>
          </w:rPr>
          <w:tab/>
        </w:r>
        <w:r w:rsidR="002C2362" w:rsidRPr="00B24152">
          <w:rPr>
            <w:rStyle w:val="ae"/>
          </w:rPr>
          <w:t>Форма Справки о кадровых ресурсах</w:t>
        </w:r>
        <w:r w:rsidR="002C2362">
          <w:rPr>
            <w:webHidden/>
          </w:rPr>
          <w:tab/>
        </w:r>
        <w:r w:rsidR="002C2362">
          <w:rPr>
            <w:webHidden/>
          </w:rPr>
          <w:fldChar w:fldCharType="begin"/>
        </w:r>
        <w:r w:rsidR="002C2362">
          <w:rPr>
            <w:webHidden/>
          </w:rPr>
          <w:instrText xml:space="preserve"> PAGEREF _Toc90049552 \h </w:instrText>
        </w:r>
        <w:r w:rsidR="002C2362">
          <w:rPr>
            <w:webHidden/>
          </w:rPr>
        </w:r>
        <w:r w:rsidR="002C2362">
          <w:rPr>
            <w:webHidden/>
          </w:rPr>
          <w:fldChar w:fldCharType="separate"/>
        </w:r>
        <w:r w:rsidR="002C2362">
          <w:rPr>
            <w:webHidden/>
          </w:rPr>
          <w:t>27</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53" w:history="1">
        <w:r w:rsidR="002C2362" w:rsidRPr="00B24152">
          <w:rPr>
            <w:rStyle w:val="ae"/>
          </w:rPr>
          <w:t>1.10.5.</w:t>
        </w:r>
        <w:r w:rsidR="002C2362" w:rsidRPr="00EA5684">
          <w:rPr>
            <w:rFonts w:ascii="Calibri" w:hAnsi="Calibri"/>
            <w:bCs w:val="0"/>
            <w:iCs w:val="0"/>
            <w:sz w:val="22"/>
            <w:szCs w:val="22"/>
          </w:rPr>
          <w:tab/>
        </w:r>
        <w:r w:rsidR="002C2362" w:rsidRPr="00B24152">
          <w:rPr>
            <w:rStyle w:val="ae"/>
          </w:rPr>
          <w:t>Инструкции по заполнению</w:t>
        </w:r>
        <w:r w:rsidR="002C2362">
          <w:rPr>
            <w:webHidden/>
          </w:rPr>
          <w:tab/>
        </w:r>
        <w:r w:rsidR="002C2362">
          <w:rPr>
            <w:webHidden/>
          </w:rPr>
          <w:fldChar w:fldCharType="begin"/>
        </w:r>
        <w:r w:rsidR="002C2362">
          <w:rPr>
            <w:webHidden/>
          </w:rPr>
          <w:instrText xml:space="preserve"> PAGEREF _Toc90049553 \h </w:instrText>
        </w:r>
        <w:r w:rsidR="002C2362">
          <w:rPr>
            <w:webHidden/>
          </w:rPr>
        </w:r>
        <w:r w:rsidR="002C2362">
          <w:rPr>
            <w:webHidden/>
          </w:rPr>
          <w:fldChar w:fldCharType="separate"/>
        </w:r>
        <w:r w:rsidR="002C2362">
          <w:rPr>
            <w:webHidden/>
          </w:rPr>
          <w:t>29</w:t>
        </w:r>
        <w:r w:rsidR="002C2362">
          <w:rPr>
            <w:webHidden/>
          </w:rPr>
          <w:fldChar w:fldCharType="end"/>
        </w:r>
      </w:hyperlink>
    </w:p>
    <w:p w:rsidR="002C2362" w:rsidRPr="00EA5684" w:rsidRDefault="00E43A68" w:rsidP="00BF1E51">
      <w:pPr>
        <w:pStyle w:val="20"/>
        <w:rPr>
          <w:rFonts w:ascii="Calibri" w:hAnsi="Calibri"/>
          <w:sz w:val="22"/>
          <w:szCs w:val="22"/>
        </w:rPr>
      </w:pPr>
      <w:hyperlink w:anchor="_Toc90049554" w:history="1">
        <w:r w:rsidR="002C2362" w:rsidRPr="00BF1E51">
          <w:rPr>
            <w:rStyle w:val="ae"/>
            <w:b/>
          </w:rPr>
          <w:t>1.11.</w:t>
        </w:r>
        <w:r w:rsidR="002C2362" w:rsidRPr="00BF1E51">
          <w:rPr>
            <w:rFonts w:ascii="Calibri" w:hAnsi="Calibri"/>
            <w:b/>
            <w:sz w:val="22"/>
            <w:szCs w:val="22"/>
          </w:rPr>
          <w:tab/>
        </w:r>
        <w:r w:rsidR="002C2362" w:rsidRPr="00BF1E51">
          <w:rPr>
            <w:rStyle w:val="ae"/>
            <w:b/>
          </w:rPr>
          <w:t>Справка о материально-технических ресурсах (форма 12)</w:t>
        </w:r>
        <w:r w:rsidR="002C2362">
          <w:rPr>
            <w:webHidden/>
          </w:rPr>
          <w:tab/>
        </w:r>
        <w:r w:rsidR="002C2362">
          <w:rPr>
            <w:webHidden/>
          </w:rPr>
          <w:fldChar w:fldCharType="begin"/>
        </w:r>
        <w:r w:rsidR="002C2362">
          <w:rPr>
            <w:webHidden/>
          </w:rPr>
          <w:instrText xml:space="preserve"> PAGEREF _Toc90049554 \h </w:instrText>
        </w:r>
        <w:r w:rsidR="002C2362">
          <w:rPr>
            <w:webHidden/>
          </w:rPr>
        </w:r>
        <w:r w:rsidR="002C2362">
          <w:rPr>
            <w:webHidden/>
          </w:rPr>
          <w:fldChar w:fldCharType="separate"/>
        </w:r>
        <w:r w:rsidR="002C2362">
          <w:rPr>
            <w:webHidden/>
          </w:rPr>
          <w:t>30</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55" w:history="1">
        <w:r w:rsidR="002C2362" w:rsidRPr="00B24152">
          <w:rPr>
            <w:rStyle w:val="ae"/>
          </w:rPr>
          <w:t>1.11.1.</w:t>
        </w:r>
        <w:r w:rsidR="002C2362" w:rsidRPr="00EA5684">
          <w:rPr>
            <w:rFonts w:ascii="Calibri" w:hAnsi="Calibri"/>
            <w:bCs w:val="0"/>
            <w:iCs w:val="0"/>
            <w:sz w:val="22"/>
            <w:szCs w:val="22"/>
          </w:rPr>
          <w:tab/>
        </w:r>
        <w:r w:rsidR="002C2362" w:rsidRPr="00B24152">
          <w:rPr>
            <w:rStyle w:val="ae"/>
          </w:rPr>
          <w:t>Форма Справки о материально-технических ресурсах</w:t>
        </w:r>
        <w:r w:rsidR="002C2362">
          <w:rPr>
            <w:webHidden/>
          </w:rPr>
          <w:tab/>
        </w:r>
        <w:r w:rsidR="002C2362">
          <w:rPr>
            <w:webHidden/>
          </w:rPr>
          <w:fldChar w:fldCharType="begin"/>
        </w:r>
        <w:r w:rsidR="002C2362">
          <w:rPr>
            <w:webHidden/>
          </w:rPr>
          <w:instrText xml:space="preserve"> PAGEREF _Toc90049555 \h </w:instrText>
        </w:r>
        <w:r w:rsidR="002C2362">
          <w:rPr>
            <w:webHidden/>
          </w:rPr>
        </w:r>
        <w:r w:rsidR="002C2362">
          <w:rPr>
            <w:webHidden/>
          </w:rPr>
          <w:fldChar w:fldCharType="separate"/>
        </w:r>
        <w:r w:rsidR="002C2362">
          <w:rPr>
            <w:webHidden/>
          </w:rPr>
          <w:t>30</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56" w:history="1">
        <w:r w:rsidR="002C2362" w:rsidRPr="00B24152">
          <w:rPr>
            <w:rStyle w:val="ae"/>
          </w:rPr>
          <w:t>1.11.2.</w:t>
        </w:r>
        <w:r w:rsidR="002C2362" w:rsidRPr="00EA5684">
          <w:rPr>
            <w:rFonts w:ascii="Calibri" w:hAnsi="Calibri"/>
            <w:bCs w:val="0"/>
            <w:iCs w:val="0"/>
            <w:sz w:val="22"/>
            <w:szCs w:val="22"/>
          </w:rPr>
          <w:tab/>
        </w:r>
        <w:r w:rsidR="002C2362" w:rsidRPr="00B24152">
          <w:rPr>
            <w:rStyle w:val="ae"/>
          </w:rPr>
          <w:t>Инструкции по заполнению</w:t>
        </w:r>
        <w:r w:rsidR="002C2362">
          <w:rPr>
            <w:webHidden/>
          </w:rPr>
          <w:tab/>
        </w:r>
        <w:r w:rsidR="002C2362">
          <w:rPr>
            <w:webHidden/>
          </w:rPr>
          <w:fldChar w:fldCharType="begin"/>
        </w:r>
        <w:r w:rsidR="002C2362">
          <w:rPr>
            <w:webHidden/>
          </w:rPr>
          <w:instrText xml:space="preserve"> PAGEREF _Toc90049556 \h </w:instrText>
        </w:r>
        <w:r w:rsidR="002C2362">
          <w:rPr>
            <w:webHidden/>
          </w:rPr>
        </w:r>
        <w:r w:rsidR="002C2362">
          <w:rPr>
            <w:webHidden/>
          </w:rPr>
          <w:fldChar w:fldCharType="separate"/>
        </w:r>
        <w:r w:rsidR="002C2362">
          <w:rPr>
            <w:webHidden/>
          </w:rPr>
          <w:t>31</w:t>
        </w:r>
        <w:r w:rsidR="002C2362">
          <w:rPr>
            <w:webHidden/>
          </w:rPr>
          <w:fldChar w:fldCharType="end"/>
        </w:r>
      </w:hyperlink>
    </w:p>
    <w:p w:rsidR="00336B2F" w:rsidRPr="00EA5684" w:rsidRDefault="00E43A68" w:rsidP="00BF1E51">
      <w:pPr>
        <w:pStyle w:val="20"/>
        <w:rPr>
          <w:rFonts w:ascii="Calibri" w:hAnsi="Calibri"/>
          <w:sz w:val="22"/>
          <w:szCs w:val="22"/>
        </w:rPr>
      </w:pPr>
      <w:hyperlink w:anchor="_Toc90049557" w:history="1">
        <w:r w:rsidR="00336B2F" w:rsidRPr="00BF1E51">
          <w:rPr>
            <w:rStyle w:val="ae"/>
            <w:b/>
          </w:rPr>
          <w:t>1.12.</w:t>
        </w:r>
        <w:r w:rsidR="00336B2F" w:rsidRPr="00BF1E51">
          <w:rPr>
            <w:rFonts w:ascii="Calibri" w:hAnsi="Calibri"/>
            <w:b/>
            <w:sz w:val="22"/>
            <w:szCs w:val="22"/>
          </w:rPr>
          <w:tab/>
        </w:r>
        <w:r w:rsidR="00336B2F" w:rsidRPr="00BF1E51">
          <w:rPr>
            <w:rStyle w:val="ae"/>
            <w:b/>
          </w:rPr>
          <w:t xml:space="preserve">Справка об опыте выполнения аналогичных по характеру и объему работ </w:t>
        </w:r>
        <w:r w:rsidR="00BF1E51">
          <w:rPr>
            <w:rStyle w:val="ae"/>
            <w:b/>
            <w:lang w:val="en-US"/>
          </w:rPr>
          <w:t xml:space="preserve">             </w:t>
        </w:r>
        <w:r w:rsidR="00336B2F" w:rsidRPr="00BF1E51">
          <w:rPr>
            <w:rStyle w:val="ae"/>
            <w:b/>
          </w:rPr>
          <w:t>(форма 13)</w:t>
        </w:r>
        <w:r w:rsidR="00336B2F">
          <w:rPr>
            <w:webHidden/>
          </w:rPr>
          <w:tab/>
        </w:r>
        <w:r w:rsidR="00BF1E51">
          <w:rPr>
            <w:webHidden/>
            <w:lang w:val="en-US"/>
          </w:rPr>
          <w:t xml:space="preserve">                                                                                                                                    </w:t>
        </w:r>
        <w:r w:rsidR="00336B2F">
          <w:rPr>
            <w:webHidden/>
          </w:rPr>
          <w:fldChar w:fldCharType="begin"/>
        </w:r>
        <w:r w:rsidR="00336B2F">
          <w:rPr>
            <w:webHidden/>
          </w:rPr>
          <w:instrText xml:space="preserve"> PAGEREF _Toc90049557 \h </w:instrText>
        </w:r>
        <w:r w:rsidR="00336B2F">
          <w:rPr>
            <w:webHidden/>
          </w:rPr>
        </w:r>
        <w:r w:rsidR="00336B2F">
          <w:rPr>
            <w:webHidden/>
          </w:rPr>
          <w:fldChar w:fldCharType="separate"/>
        </w:r>
        <w:r w:rsidR="00336B2F">
          <w:rPr>
            <w:webHidden/>
          </w:rPr>
          <w:t>3</w:t>
        </w:r>
        <w:r w:rsidR="009F3C97">
          <w:rPr>
            <w:webHidden/>
          </w:rPr>
          <w:t>2</w:t>
        </w:r>
        <w:r w:rsidR="00336B2F">
          <w:rPr>
            <w:webHidden/>
          </w:rPr>
          <w:fldChar w:fldCharType="end"/>
        </w:r>
      </w:hyperlink>
    </w:p>
    <w:p w:rsidR="00336B2F" w:rsidRPr="00EA5684" w:rsidRDefault="00E43A68" w:rsidP="00BF1E51">
      <w:pPr>
        <w:pStyle w:val="32"/>
        <w:ind w:left="0" w:firstLine="0"/>
        <w:rPr>
          <w:rFonts w:ascii="Calibri" w:hAnsi="Calibri"/>
          <w:bCs w:val="0"/>
          <w:iCs w:val="0"/>
          <w:sz w:val="22"/>
          <w:szCs w:val="22"/>
        </w:rPr>
      </w:pPr>
      <w:hyperlink w:anchor="_Toc90049558" w:history="1">
        <w:r w:rsidR="00336B2F" w:rsidRPr="00B24152">
          <w:rPr>
            <w:rStyle w:val="ae"/>
          </w:rPr>
          <w:t>1.12.1.</w:t>
        </w:r>
        <w:r w:rsidR="00336B2F" w:rsidRPr="00EA5684">
          <w:rPr>
            <w:rFonts w:ascii="Calibri" w:hAnsi="Calibri"/>
            <w:bCs w:val="0"/>
            <w:iCs w:val="0"/>
            <w:sz w:val="22"/>
            <w:szCs w:val="22"/>
          </w:rPr>
          <w:tab/>
        </w:r>
        <w:r w:rsidR="00336B2F" w:rsidRPr="00B74655">
          <w:t>Форма справки об опыте выполнения аналогичных по характеру и объему работ</w:t>
        </w:r>
        <w:r w:rsidR="00336B2F">
          <w:rPr>
            <w:webHidden/>
          </w:rPr>
          <w:tab/>
        </w:r>
        <w:r w:rsidR="00336B2F">
          <w:rPr>
            <w:webHidden/>
          </w:rPr>
          <w:fldChar w:fldCharType="begin"/>
        </w:r>
        <w:r w:rsidR="00336B2F">
          <w:rPr>
            <w:webHidden/>
          </w:rPr>
          <w:instrText xml:space="preserve"> PAGEREF _Toc90049558 \h </w:instrText>
        </w:r>
        <w:r w:rsidR="00336B2F">
          <w:rPr>
            <w:webHidden/>
          </w:rPr>
        </w:r>
        <w:r w:rsidR="00336B2F">
          <w:rPr>
            <w:webHidden/>
          </w:rPr>
          <w:fldChar w:fldCharType="separate"/>
        </w:r>
        <w:r w:rsidR="00336B2F">
          <w:rPr>
            <w:webHidden/>
          </w:rPr>
          <w:t>3</w:t>
        </w:r>
        <w:r w:rsidR="009F3C97">
          <w:rPr>
            <w:webHidden/>
          </w:rPr>
          <w:t>2</w:t>
        </w:r>
        <w:r w:rsidR="00336B2F">
          <w:rPr>
            <w:webHidden/>
          </w:rPr>
          <w:fldChar w:fldCharType="end"/>
        </w:r>
      </w:hyperlink>
    </w:p>
    <w:p w:rsidR="00336B2F" w:rsidRPr="00EA5684" w:rsidRDefault="00E43A68" w:rsidP="00BF1E51">
      <w:pPr>
        <w:pStyle w:val="32"/>
        <w:ind w:left="0" w:firstLine="0"/>
        <w:rPr>
          <w:rFonts w:ascii="Calibri" w:hAnsi="Calibri"/>
          <w:bCs w:val="0"/>
          <w:iCs w:val="0"/>
          <w:sz w:val="22"/>
          <w:szCs w:val="22"/>
        </w:rPr>
      </w:pPr>
      <w:hyperlink w:anchor="_Toc90049559" w:history="1">
        <w:r w:rsidR="00336B2F" w:rsidRPr="00B24152">
          <w:rPr>
            <w:rStyle w:val="ae"/>
          </w:rPr>
          <w:t>1.12.2.</w:t>
        </w:r>
        <w:r w:rsidR="00336B2F" w:rsidRPr="00EA5684">
          <w:rPr>
            <w:rFonts w:ascii="Calibri" w:hAnsi="Calibri"/>
            <w:bCs w:val="0"/>
            <w:iCs w:val="0"/>
            <w:sz w:val="22"/>
            <w:szCs w:val="22"/>
          </w:rPr>
          <w:tab/>
        </w:r>
        <w:r w:rsidR="00336B2F" w:rsidRPr="00B24152">
          <w:rPr>
            <w:rStyle w:val="ae"/>
          </w:rPr>
          <w:t>Инструкции по заполнению</w:t>
        </w:r>
        <w:r w:rsidR="00336B2F">
          <w:rPr>
            <w:webHidden/>
          </w:rPr>
          <w:tab/>
        </w:r>
        <w:r w:rsidR="00336B2F">
          <w:rPr>
            <w:webHidden/>
          </w:rPr>
          <w:fldChar w:fldCharType="begin"/>
        </w:r>
        <w:r w:rsidR="00336B2F">
          <w:rPr>
            <w:webHidden/>
          </w:rPr>
          <w:instrText xml:space="preserve"> PAGEREF _Toc90049559 \h </w:instrText>
        </w:r>
        <w:r w:rsidR="00336B2F">
          <w:rPr>
            <w:webHidden/>
          </w:rPr>
        </w:r>
        <w:r w:rsidR="00336B2F">
          <w:rPr>
            <w:webHidden/>
          </w:rPr>
          <w:fldChar w:fldCharType="separate"/>
        </w:r>
        <w:r w:rsidR="00336B2F">
          <w:rPr>
            <w:webHidden/>
          </w:rPr>
          <w:t>3</w:t>
        </w:r>
        <w:r w:rsidR="009F3C97">
          <w:rPr>
            <w:webHidden/>
          </w:rPr>
          <w:t>3</w:t>
        </w:r>
        <w:r w:rsidR="00336B2F">
          <w:rPr>
            <w:webHidden/>
          </w:rPr>
          <w:fldChar w:fldCharType="end"/>
        </w:r>
      </w:hyperlink>
    </w:p>
    <w:p w:rsidR="002C2362" w:rsidRPr="00EA5684" w:rsidRDefault="00E43A68" w:rsidP="00BF1E51">
      <w:pPr>
        <w:pStyle w:val="20"/>
        <w:rPr>
          <w:rFonts w:ascii="Calibri" w:hAnsi="Calibri"/>
          <w:sz w:val="22"/>
          <w:szCs w:val="22"/>
        </w:rPr>
      </w:pPr>
      <w:hyperlink w:anchor="_Toc90049557" w:history="1">
        <w:r w:rsidR="00336B2F" w:rsidRPr="00BF1E51">
          <w:rPr>
            <w:rStyle w:val="ae"/>
            <w:b/>
          </w:rPr>
          <w:t>1.13</w:t>
        </w:r>
        <w:r w:rsidR="002C2362" w:rsidRPr="00BF1E51">
          <w:rPr>
            <w:rStyle w:val="ae"/>
            <w:b/>
          </w:rPr>
          <w:t>.</w:t>
        </w:r>
        <w:r w:rsidR="002C2362" w:rsidRPr="00BF1E51">
          <w:rPr>
            <w:rFonts w:ascii="Calibri" w:hAnsi="Calibri"/>
            <w:b/>
            <w:sz w:val="22"/>
            <w:szCs w:val="22"/>
          </w:rPr>
          <w:tab/>
        </w:r>
        <w:r w:rsidR="002C2362" w:rsidRPr="00BF1E51">
          <w:rPr>
            <w:rStyle w:val="ae"/>
            <w:b/>
          </w:rPr>
          <w:t>Декларация (Информационное письмо, справка…) (форма 1</w:t>
        </w:r>
        <w:r w:rsidR="009F3C97" w:rsidRPr="00BF1E51">
          <w:rPr>
            <w:rStyle w:val="ae"/>
            <w:b/>
          </w:rPr>
          <w:t>4</w:t>
        </w:r>
        <w:r w:rsidR="002C2362" w:rsidRPr="00BF1E51">
          <w:rPr>
            <w:rStyle w:val="ae"/>
            <w:b/>
          </w:rPr>
          <w:t>)</w:t>
        </w:r>
        <w:r w:rsidR="002C2362">
          <w:rPr>
            <w:webHidden/>
          </w:rPr>
          <w:tab/>
        </w:r>
        <w:r w:rsidR="002C2362">
          <w:rPr>
            <w:webHidden/>
          </w:rPr>
          <w:fldChar w:fldCharType="begin"/>
        </w:r>
        <w:r w:rsidR="002C2362">
          <w:rPr>
            <w:webHidden/>
          </w:rPr>
          <w:instrText xml:space="preserve"> PAGEREF _Toc90049557 \h </w:instrText>
        </w:r>
        <w:r w:rsidR="002C2362">
          <w:rPr>
            <w:webHidden/>
          </w:rPr>
        </w:r>
        <w:r w:rsidR="002C2362">
          <w:rPr>
            <w:webHidden/>
          </w:rPr>
          <w:fldChar w:fldCharType="separate"/>
        </w:r>
        <w:r w:rsidR="002C2362">
          <w:rPr>
            <w:webHidden/>
          </w:rPr>
          <w:t>3</w:t>
        </w:r>
        <w:r w:rsidR="009F3C97">
          <w:rPr>
            <w:webHidden/>
          </w:rPr>
          <w:t>4</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58" w:history="1">
        <w:r w:rsidR="002C2362" w:rsidRPr="00B24152">
          <w:rPr>
            <w:rStyle w:val="ae"/>
          </w:rPr>
          <w:t>1.1</w:t>
        </w:r>
        <w:r w:rsidR="009F3C97">
          <w:rPr>
            <w:rStyle w:val="ae"/>
          </w:rPr>
          <w:t>3</w:t>
        </w:r>
        <w:r w:rsidR="002C2362" w:rsidRPr="00B24152">
          <w:rPr>
            <w:rStyle w:val="ae"/>
          </w:rPr>
          <w:t>.1.</w:t>
        </w:r>
        <w:r w:rsidR="002C2362" w:rsidRPr="00EA5684">
          <w:rPr>
            <w:rFonts w:ascii="Calibri" w:hAnsi="Calibri"/>
            <w:bCs w:val="0"/>
            <w:iCs w:val="0"/>
            <w:sz w:val="22"/>
            <w:szCs w:val="22"/>
          </w:rPr>
          <w:tab/>
        </w:r>
        <w:r w:rsidR="002C2362" w:rsidRPr="00B24152">
          <w:rPr>
            <w:rStyle w:val="ae"/>
          </w:rPr>
          <w:t>Форма Декларации (Информационного письма, справки….)</w:t>
        </w:r>
        <w:r w:rsidR="002C2362">
          <w:rPr>
            <w:webHidden/>
          </w:rPr>
          <w:tab/>
        </w:r>
        <w:r w:rsidR="002C2362">
          <w:rPr>
            <w:webHidden/>
          </w:rPr>
          <w:fldChar w:fldCharType="begin"/>
        </w:r>
        <w:r w:rsidR="002C2362">
          <w:rPr>
            <w:webHidden/>
          </w:rPr>
          <w:instrText xml:space="preserve"> PAGEREF _Toc90049558 \h </w:instrText>
        </w:r>
        <w:r w:rsidR="002C2362">
          <w:rPr>
            <w:webHidden/>
          </w:rPr>
        </w:r>
        <w:r w:rsidR="002C2362">
          <w:rPr>
            <w:webHidden/>
          </w:rPr>
          <w:fldChar w:fldCharType="separate"/>
        </w:r>
        <w:r w:rsidR="002C2362">
          <w:rPr>
            <w:webHidden/>
          </w:rPr>
          <w:t>3</w:t>
        </w:r>
        <w:r w:rsidR="009F3C97">
          <w:rPr>
            <w:webHidden/>
          </w:rPr>
          <w:t>4</w:t>
        </w:r>
        <w:r w:rsidR="002C2362">
          <w:rPr>
            <w:webHidden/>
          </w:rPr>
          <w:fldChar w:fldCharType="end"/>
        </w:r>
      </w:hyperlink>
    </w:p>
    <w:p w:rsidR="002C2362" w:rsidRPr="00EA5684" w:rsidRDefault="00E43A68" w:rsidP="00BF1E51">
      <w:pPr>
        <w:pStyle w:val="32"/>
        <w:ind w:left="0" w:firstLine="0"/>
        <w:rPr>
          <w:rFonts w:ascii="Calibri" w:hAnsi="Calibri"/>
          <w:bCs w:val="0"/>
          <w:iCs w:val="0"/>
          <w:sz w:val="22"/>
          <w:szCs w:val="22"/>
        </w:rPr>
      </w:pPr>
      <w:hyperlink w:anchor="_Toc90049559" w:history="1">
        <w:r w:rsidR="002C2362" w:rsidRPr="00B24152">
          <w:rPr>
            <w:rStyle w:val="ae"/>
          </w:rPr>
          <w:t>1.1</w:t>
        </w:r>
        <w:r w:rsidR="009F3C97">
          <w:rPr>
            <w:rStyle w:val="ae"/>
          </w:rPr>
          <w:t>3</w:t>
        </w:r>
        <w:r w:rsidR="002C2362" w:rsidRPr="00B24152">
          <w:rPr>
            <w:rStyle w:val="ae"/>
          </w:rPr>
          <w:t>.2.</w:t>
        </w:r>
        <w:r w:rsidR="002C2362" w:rsidRPr="00EA5684">
          <w:rPr>
            <w:rFonts w:ascii="Calibri" w:hAnsi="Calibri"/>
            <w:bCs w:val="0"/>
            <w:iCs w:val="0"/>
            <w:sz w:val="22"/>
            <w:szCs w:val="22"/>
          </w:rPr>
          <w:tab/>
        </w:r>
        <w:r w:rsidR="002C2362" w:rsidRPr="00B24152">
          <w:rPr>
            <w:rStyle w:val="ae"/>
          </w:rPr>
          <w:t>Инструкции по заполнению</w:t>
        </w:r>
        <w:r w:rsidR="002C2362">
          <w:rPr>
            <w:webHidden/>
          </w:rPr>
          <w:tab/>
        </w:r>
        <w:r w:rsidR="002C2362">
          <w:rPr>
            <w:webHidden/>
          </w:rPr>
          <w:fldChar w:fldCharType="begin"/>
        </w:r>
        <w:r w:rsidR="002C2362">
          <w:rPr>
            <w:webHidden/>
          </w:rPr>
          <w:instrText xml:space="preserve"> PAGEREF _Toc90049559 \h </w:instrText>
        </w:r>
        <w:r w:rsidR="002C2362">
          <w:rPr>
            <w:webHidden/>
          </w:rPr>
        </w:r>
        <w:r w:rsidR="002C2362">
          <w:rPr>
            <w:webHidden/>
          </w:rPr>
          <w:fldChar w:fldCharType="separate"/>
        </w:r>
        <w:r w:rsidR="002C2362">
          <w:rPr>
            <w:webHidden/>
          </w:rPr>
          <w:t>3</w:t>
        </w:r>
        <w:r w:rsidR="009F3C97">
          <w:rPr>
            <w:webHidden/>
          </w:rPr>
          <w:t>5</w:t>
        </w:r>
        <w:r w:rsidR="002C2362">
          <w:rPr>
            <w:webHidden/>
          </w:rPr>
          <w:fldChar w:fldCharType="end"/>
        </w:r>
      </w:hyperlink>
    </w:p>
    <w:p w:rsidR="000D1809" w:rsidRPr="0054313E" w:rsidRDefault="004D7536" w:rsidP="00061136">
      <w:pPr>
        <w:pStyle w:val="11"/>
        <w:keepNext w:val="0"/>
        <w:keepLines w:val="0"/>
        <w:pageBreakBefore w:val="0"/>
        <w:widowControl w:val="0"/>
        <w:tabs>
          <w:tab w:val="left" w:pos="567"/>
          <w:tab w:val="left" w:pos="1276"/>
          <w:tab w:val="left" w:pos="1985"/>
          <w:tab w:val="left" w:pos="9356"/>
          <w:tab w:val="right" w:pos="9498"/>
        </w:tabs>
        <w:suppressAutoHyphens w:val="0"/>
        <w:spacing w:before="0" w:after="120"/>
        <w:ind w:right="34"/>
        <w:rPr>
          <w:rFonts w:ascii="Times New Roman" w:hAnsi="Times New Roman"/>
          <w:sz w:val="2"/>
          <w:szCs w:val="2"/>
        </w:rPr>
      </w:pPr>
      <w:r w:rsidRPr="0054313E">
        <w:rPr>
          <w:rFonts w:ascii="Times New Roman" w:hAnsi="Times New Roman"/>
          <w:b w:val="0"/>
          <w:bCs/>
          <w:sz w:val="24"/>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7F400D" w:rsidRPr="0054313E" w:rsidRDefault="007A7672" w:rsidP="007A7672">
      <w:pPr>
        <w:pStyle w:val="11"/>
        <w:tabs>
          <w:tab w:val="left" w:pos="567"/>
          <w:tab w:val="left" w:pos="1985"/>
        </w:tabs>
        <w:spacing w:before="0" w:after="120"/>
        <w:ind w:right="34"/>
        <w:jc w:val="center"/>
        <w:rPr>
          <w:rFonts w:ascii="Times New Roman" w:hAnsi="Times New Roman"/>
          <w:caps/>
          <w:sz w:val="24"/>
          <w:szCs w:val="24"/>
        </w:rPr>
      </w:pPr>
      <w:bookmarkStart w:id="16" w:name="_Toc307934300"/>
      <w:bookmarkStart w:id="17" w:name="_Toc307934779"/>
      <w:bookmarkStart w:id="18" w:name="_Toc307935039"/>
      <w:bookmarkStart w:id="19" w:name="_Toc307935565"/>
      <w:bookmarkStart w:id="20" w:name="_Toc307936294"/>
      <w:bookmarkStart w:id="21" w:name="_Toc307934301"/>
      <w:bookmarkStart w:id="22" w:name="_Toc307934780"/>
      <w:bookmarkStart w:id="23" w:name="_Toc307935040"/>
      <w:bookmarkStart w:id="24" w:name="_Toc307935566"/>
      <w:bookmarkStart w:id="25" w:name="_Toc307936295"/>
      <w:bookmarkStart w:id="26" w:name="_Toc307934303"/>
      <w:bookmarkStart w:id="27" w:name="_Toc307934782"/>
      <w:bookmarkStart w:id="28" w:name="_Toc307935042"/>
      <w:bookmarkStart w:id="29" w:name="_Toc307935568"/>
      <w:bookmarkStart w:id="30" w:name="_Toc307936297"/>
      <w:bookmarkStart w:id="31" w:name="_Ref440270602"/>
      <w:bookmarkStart w:id="32" w:name="_Toc441131097"/>
      <w:bookmarkStart w:id="33" w:name="_Toc90049519"/>
      <w:bookmarkStart w:id="34" w:name="_Toc295386556"/>
      <w:bookmarkStart w:id="35" w:name="_Toc29634189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54313E">
        <w:rPr>
          <w:rFonts w:ascii="Times New Roman" w:hAnsi="Times New Roman"/>
          <w:caps/>
          <w:sz w:val="24"/>
          <w:szCs w:val="24"/>
          <w:lang w:val="en-US"/>
        </w:rPr>
        <w:lastRenderedPageBreak/>
        <w:t>III</w:t>
      </w:r>
      <w:r w:rsidRPr="0054313E">
        <w:rPr>
          <w:rFonts w:ascii="Times New Roman" w:hAnsi="Times New Roman"/>
          <w:caps/>
          <w:sz w:val="24"/>
          <w:szCs w:val="24"/>
          <w:lang w:val="ru-RU"/>
        </w:rPr>
        <w:t xml:space="preserve">. </w:t>
      </w:r>
      <w:r w:rsidR="00211593" w:rsidRPr="0054313E">
        <w:rPr>
          <w:rFonts w:ascii="Times New Roman" w:hAnsi="Times New Roman"/>
          <w:caps/>
          <w:sz w:val="24"/>
          <w:szCs w:val="24"/>
        </w:rPr>
        <w:t>Образцы основных форм документов, включаемых в Заявку</w:t>
      </w:r>
      <w:bookmarkEnd w:id="31"/>
      <w:bookmarkEnd w:id="32"/>
      <w:bookmarkEnd w:id="33"/>
    </w:p>
    <w:p w:rsidR="00A20F20" w:rsidRPr="0054313E" w:rsidRDefault="00A20F20" w:rsidP="00514096">
      <w:pPr>
        <w:tabs>
          <w:tab w:val="left" w:pos="567"/>
          <w:tab w:val="left" w:pos="1985"/>
        </w:tabs>
        <w:ind w:right="34" w:firstLine="0"/>
        <w:rPr>
          <w:lang w:eastAsia="x-none"/>
        </w:rPr>
      </w:pPr>
    </w:p>
    <w:p w:rsidR="00211593" w:rsidRPr="0054313E" w:rsidRDefault="000F4C74" w:rsidP="00F60D51">
      <w:pPr>
        <w:pStyle w:val="2"/>
        <w:widowControl w:val="0"/>
        <w:numPr>
          <w:ilvl w:val="1"/>
          <w:numId w:val="23"/>
        </w:numPr>
        <w:tabs>
          <w:tab w:val="left" w:pos="567"/>
          <w:tab w:val="left" w:pos="1985"/>
        </w:tabs>
        <w:suppressAutoHyphens/>
        <w:spacing w:before="100" w:beforeAutospacing="1" w:after="100" w:afterAutospacing="1" w:line="240" w:lineRule="auto"/>
        <w:ind w:left="0" w:right="34" w:firstLine="0"/>
        <w:jc w:val="left"/>
        <w:rPr>
          <w:sz w:val="24"/>
          <w:szCs w:val="24"/>
        </w:rPr>
      </w:pPr>
      <w:bookmarkStart w:id="36" w:name="_Ref55336310"/>
      <w:bookmarkStart w:id="37" w:name="_Toc57314672"/>
      <w:bookmarkStart w:id="38" w:name="_Toc69728986"/>
      <w:bookmarkStart w:id="39" w:name="_Toc98253919"/>
      <w:bookmarkStart w:id="40" w:name="_Toc165173847"/>
      <w:bookmarkStart w:id="41" w:name="_Toc423423667"/>
      <w:bookmarkStart w:id="42" w:name="_Toc441131098"/>
      <w:bookmarkStart w:id="43" w:name="_Toc530044875"/>
      <w:bookmarkStart w:id="44" w:name="_Toc90049520"/>
      <w:bookmarkStart w:id="45" w:name="_Ref34763774"/>
      <w:r w:rsidRPr="0054313E">
        <w:rPr>
          <w:sz w:val="24"/>
          <w:szCs w:val="24"/>
        </w:rPr>
        <w:t xml:space="preserve">Письмо о подаче оферты </w:t>
      </w:r>
      <w:bookmarkStart w:id="46" w:name="_Ref22846535"/>
      <w:r w:rsidRPr="0054313E">
        <w:rPr>
          <w:sz w:val="24"/>
          <w:szCs w:val="24"/>
        </w:rPr>
        <w:t>(</w:t>
      </w:r>
      <w:bookmarkEnd w:id="46"/>
      <w:r w:rsidRPr="0054313E">
        <w:rPr>
          <w:sz w:val="24"/>
          <w:szCs w:val="24"/>
        </w:rPr>
        <w:t xml:space="preserve">форма </w:t>
      </w:r>
      <w:r w:rsidRPr="0054313E">
        <w:rPr>
          <w:noProof/>
          <w:sz w:val="24"/>
          <w:szCs w:val="24"/>
        </w:rPr>
        <w:t>1</w:t>
      </w:r>
      <w:r w:rsidRPr="0054313E">
        <w:rPr>
          <w:sz w:val="24"/>
          <w:szCs w:val="24"/>
        </w:rPr>
        <w:t>)</w:t>
      </w:r>
      <w:bookmarkEnd w:id="36"/>
      <w:bookmarkEnd w:id="37"/>
      <w:bookmarkEnd w:id="38"/>
      <w:bookmarkEnd w:id="39"/>
      <w:bookmarkEnd w:id="40"/>
      <w:bookmarkEnd w:id="41"/>
      <w:bookmarkEnd w:id="42"/>
      <w:bookmarkEnd w:id="43"/>
      <w:bookmarkEnd w:id="44"/>
    </w:p>
    <w:p w:rsidR="00211593" w:rsidRPr="0054313E" w:rsidRDefault="00211593" w:rsidP="00514096">
      <w:pPr>
        <w:tabs>
          <w:tab w:val="left" w:pos="567"/>
          <w:tab w:val="left" w:pos="1985"/>
        </w:tabs>
        <w:ind w:right="34" w:firstLine="0"/>
        <w:rPr>
          <w:szCs w:val="24"/>
        </w:rPr>
      </w:pPr>
      <w:r w:rsidRPr="0054313E">
        <w:rPr>
          <w:szCs w:val="24"/>
        </w:rPr>
        <w:t>(</w:t>
      </w:r>
      <w:r w:rsidRPr="0054313E">
        <w:rPr>
          <w:szCs w:val="24"/>
          <w:shd w:val="clear" w:color="auto" w:fill="FFFF99"/>
        </w:rPr>
        <w:t>заполняется отдельно по каждому из лотов с указанием номера и названия лота</w:t>
      </w:r>
      <w:r w:rsidRPr="0054313E">
        <w:rPr>
          <w:szCs w:val="24"/>
        </w:rPr>
        <w:t>)</w:t>
      </w:r>
    </w:p>
    <w:p w:rsidR="00211593" w:rsidRPr="0054313E" w:rsidRDefault="000F4C74" w:rsidP="00F60D51">
      <w:pPr>
        <w:pStyle w:val="3"/>
        <w:numPr>
          <w:ilvl w:val="2"/>
          <w:numId w:val="23"/>
        </w:numPr>
        <w:tabs>
          <w:tab w:val="left" w:pos="567"/>
          <w:tab w:val="left" w:pos="1985"/>
        </w:tabs>
        <w:ind w:left="0" w:right="34" w:firstLine="0"/>
        <w:rPr>
          <w:sz w:val="24"/>
          <w:szCs w:val="24"/>
        </w:rPr>
      </w:pPr>
      <w:bookmarkStart w:id="47" w:name="_Toc98253920"/>
      <w:bookmarkStart w:id="48" w:name="_Toc157248174"/>
      <w:bookmarkStart w:id="49" w:name="_Toc157496543"/>
      <w:bookmarkStart w:id="50" w:name="_Toc158206082"/>
      <w:bookmarkStart w:id="51" w:name="_Toc164057767"/>
      <w:bookmarkStart w:id="52" w:name="_Toc164137117"/>
      <w:bookmarkStart w:id="53" w:name="_Toc164161277"/>
      <w:bookmarkStart w:id="54" w:name="_Toc165173848"/>
      <w:bookmarkStart w:id="55" w:name="_Toc439170673"/>
      <w:bookmarkStart w:id="56" w:name="_Toc439172775"/>
      <w:bookmarkStart w:id="57" w:name="_Toc439173219"/>
      <w:bookmarkStart w:id="58" w:name="_Toc439238213"/>
      <w:bookmarkStart w:id="59" w:name="_Toc440361369"/>
      <w:bookmarkStart w:id="60" w:name="_Toc440376124"/>
      <w:bookmarkStart w:id="61" w:name="_Toc441131099"/>
      <w:bookmarkStart w:id="62" w:name="_Toc462068490"/>
      <w:bookmarkStart w:id="63" w:name="_Toc463514180"/>
      <w:bookmarkStart w:id="64" w:name="_Toc469480418"/>
      <w:bookmarkStart w:id="65" w:name="_Toc471823209"/>
      <w:bookmarkStart w:id="66" w:name="_Toc498512070"/>
      <w:bookmarkStart w:id="67" w:name="_Toc530044876"/>
      <w:bookmarkStart w:id="68" w:name="_Ref33107062"/>
      <w:bookmarkStart w:id="69" w:name="_Ref33107230"/>
      <w:bookmarkStart w:id="70" w:name="_Toc90049521"/>
      <w:r w:rsidRPr="0054313E">
        <w:rPr>
          <w:sz w:val="24"/>
          <w:szCs w:val="24"/>
        </w:rPr>
        <w:t>Форма письма о подаче оферты</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211593" w:rsidRPr="0054313E" w:rsidRDefault="00211593" w:rsidP="00514096">
      <w:pPr>
        <w:pBdr>
          <w:top w:val="single" w:sz="4" w:space="1" w:color="auto"/>
        </w:pBdr>
        <w:shd w:val="clear" w:color="auto" w:fill="E0E0E0"/>
        <w:tabs>
          <w:tab w:val="left" w:pos="567"/>
          <w:tab w:val="left" w:pos="1985"/>
        </w:tabs>
        <w:ind w:right="34" w:firstLine="0"/>
        <w:jc w:val="center"/>
        <w:rPr>
          <w:b/>
          <w:spacing w:val="36"/>
        </w:rPr>
      </w:pPr>
      <w:r w:rsidRPr="0054313E">
        <w:rPr>
          <w:b/>
          <w:spacing w:val="36"/>
        </w:rPr>
        <w:t>начало формы</w:t>
      </w:r>
    </w:p>
    <w:p w:rsidR="00F53631" w:rsidRDefault="00F53631" w:rsidP="00514096">
      <w:pPr>
        <w:tabs>
          <w:tab w:val="left" w:pos="567"/>
          <w:tab w:val="left" w:pos="1985"/>
        </w:tabs>
        <w:ind w:right="34" w:firstLine="0"/>
        <w:jc w:val="center"/>
        <w:rPr>
          <w:b/>
          <w:szCs w:val="24"/>
        </w:rPr>
      </w:pPr>
    </w:p>
    <w:p w:rsidR="00C768F5" w:rsidRPr="00C768F5" w:rsidRDefault="00C768F5" w:rsidP="00C768F5">
      <w:pPr>
        <w:tabs>
          <w:tab w:val="left" w:pos="567"/>
          <w:tab w:val="left" w:pos="1985"/>
        </w:tabs>
        <w:ind w:right="34" w:firstLine="0"/>
        <w:jc w:val="center"/>
        <w:rPr>
          <w:b/>
          <w:szCs w:val="24"/>
        </w:rP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5689"/>
      </w:tblGrid>
      <w:tr w:rsidR="00C768F5" w:rsidRPr="00C768F5" w:rsidTr="00C768F5">
        <w:trPr>
          <w:trHeight w:val="729"/>
          <w:jc w:val="center"/>
        </w:trPr>
        <w:tc>
          <w:tcPr>
            <w:tcW w:w="2289" w:type="pct"/>
            <w:tcBorders>
              <w:top w:val="single" w:sz="4" w:space="0" w:color="auto"/>
              <w:left w:val="single" w:sz="4" w:space="0" w:color="auto"/>
              <w:bottom w:val="single" w:sz="4" w:space="0" w:color="auto"/>
              <w:right w:val="single" w:sz="4" w:space="0" w:color="auto"/>
            </w:tcBorders>
            <w:hideMark/>
          </w:tcPr>
          <w:p w:rsidR="00C768F5" w:rsidRPr="00C768F5" w:rsidRDefault="00C768F5" w:rsidP="00C768F5">
            <w:pPr>
              <w:tabs>
                <w:tab w:val="left" w:pos="567"/>
                <w:tab w:val="left" w:pos="1985"/>
              </w:tabs>
              <w:ind w:right="34" w:firstLine="0"/>
              <w:jc w:val="center"/>
              <w:rPr>
                <w:b/>
                <w:i/>
                <w:szCs w:val="24"/>
              </w:rPr>
            </w:pPr>
            <w:r w:rsidRPr="00C768F5">
              <w:rPr>
                <w:b/>
                <w:i/>
                <w:szCs w:val="24"/>
              </w:rPr>
              <w:t>Фирменный бланк Участника закупки</w:t>
            </w:r>
          </w:p>
          <w:p w:rsidR="00C768F5" w:rsidRPr="00C768F5" w:rsidRDefault="00C768F5" w:rsidP="00C768F5">
            <w:pPr>
              <w:tabs>
                <w:tab w:val="left" w:pos="567"/>
                <w:tab w:val="left" w:pos="1985"/>
              </w:tabs>
              <w:ind w:right="34" w:firstLine="0"/>
              <w:jc w:val="center"/>
              <w:rPr>
                <w:b/>
                <w:szCs w:val="24"/>
              </w:rPr>
            </w:pPr>
            <w:r w:rsidRPr="00C768F5">
              <w:rPr>
                <w:b/>
                <w:szCs w:val="24"/>
              </w:rPr>
              <w:t>«____»__________года № ___</w:t>
            </w:r>
            <w:r>
              <w:rPr>
                <w:b/>
                <w:szCs w:val="24"/>
              </w:rPr>
              <w:t>_______</w:t>
            </w:r>
            <w:r w:rsidRPr="00C768F5">
              <w:rPr>
                <w:b/>
                <w:szCs w:val="24"/>
              </w:rPr>
              <w:t>__</w:t>
            </w:r>
          </w:p>
        </w:tc>
        <w:tc>
          <w:tcPr>
            <w:tcW w:w="2711" w:type="pct"/>
            <w:tcBorders>
              <w:top w:val="single" w:sz="4" w:space="0" w:color="auto"/>
              <w:left w:val="single" w:sz="4" w:space="0" w:color="auto"/>
              <w:bottom w:val="single" w:sz="4" w:space="0" w:color="auto"/>
              <w:right w:val="single" w:sz="4" w:space="0" w:color="auto"/>
            </w:tcBorders>
            <w:hideMark/>
          </w:tcPr>
          <w:p w:rsidR="00C768F5" w:rsidRPr="00C768F5" w:rsidRDefault="00C768F5" w:rsidP="00C768F5">
            <w:pPr>
              <w:tabs>
                <w:tab w:val="left" w:pos="567"/>
                <w:tab w:val="left" w:pos="1985"/>
              </w:tabs>
              <w:ind w:right="34" w:firstLine="0"/>
              <w:jc w:val="center"/>
              <w:rPr>
                <w:b/>
                <w:i/>
                <w:szCs w:val="24"/>
              </w:rPr>
            </w:pPr>
            <w:r w:rsidRPr="00C768F5">
              <w:rPr>
                <w:b/>
                <w:i/>
                <w:szCs w:val="24"/>
              </w:rPr>
              <w:t>Председателю ПДЗК ПАО «</w:t>
            </w:r>
            <w:proofErr w:type="spellStart"/>
            <w:r w:rsidRPr="00C768F5">
              <w:rPr>
                <w:b/>
                <w:i/>
                <w:szCs w:val="24"/>
              </w:rPr>
              <w:t>Россети</w:t>
            </w:r>
            <w:proofErr w:type="spellEnd"/>
            <w:r w:rsidRPr="00C768F5">
              <w:rPr>
                <w:b/>
                <w:i/>
                <w:szCs w:val="24"/>
              </w:rPr>
              <w:t xml:space="preserve"> Волга»</w:t>
            </w:r>
          </w:p>
        </w:tc>
      </w:tr>
    </w:tbl>
    <w:p w:rsidR="00C768F5" w:rsidRPr="00C768F5" w:rsidRDefault="00C768F5" w:rsidP="00C768F5">
      <w:pPr>
        <w:tabs>
          <w:tab w:val="left" w:pos="567"/>
          <w:tab w:val="left" w:pos="1985"/>
        </w:tabs>
        <w:ind w:right="34" w:firstLine="0"/>
        <w:jc w:val="center"/>
        <w:rPr>
          <w:b/>
          <w:szCs w:val="24"/>
        </w:rPr>
      </w:pPr>
    </w:p>
    <w:p w:rsidR="000F4C74" w:rsidRPr="0054313E" w:rsidRDefault="000F4C74" w:rsidP="000F4C74">
      <w:pPr>
        <w:spacing w:before="480" w:after="120"/>
        <w:jc w:val="center"/>
        <w:rPr>
          <w:szCs w:val="24"/>
        </w:rPr>
      </w:pPr>
      <w:bookmarkStart w:id="71" w:name="_Ref86826666"/>
      <w:bookmarkStart w:id="72" w:name="_Toc90385112"/>
      <w:bookmarkStart w:id="73" w:name="_Toc98253925"/>
      <w:bookmarkStart w:id="74" w:name="_Toc165173853"/>
      <w:bookmarkStart w:id="75" w:name="_Toc423423669"/>
      <w:bookmarkStart w:id="76" w:name="_Ref440537086"/>
      <w:bookmarkStart w:id="77" w:name="_Toc441131106"/>
      <w:r w:rsidRPr="0054313E">
        <w:rPr>
          <w:szCs w:val="24"/>
        </w:rPr>
        <w:t>Уважаемые господа!</w:t>
      </w:r>
    </w:p>
    <w:p w:rsidR="000F4C74" w:rsidRPr="0054313E" w:rsidRDefault="000F4C74" w:rsidP="000F4C74">
      <w:pPr>
        <w:rPr>
          <w:szCs w:val="24"/>
        </w:rPr>
      </w:pPr>
      <w:r w:rsidRPr="0054313E">
        <w:rPr>
          <w:szCs w:val="24"/>
        </w:rPr>
        <w:t>Изучив Извещение о проведении Конкурентного предварительного отбора, опубликованное в [</w:t>
      </w:r>
      <w:r w:rsidRPr="0054313E">
        <w:rPr>
          <w:rStyle w:val="aff1"/>
          <w:szCs w:val="24"/>
        </w:rPr>
        <w:t xml:space="preserve">указывается дата публикации Извещения о проведении </w:t>
      </w:r>
      <w:r w:rsidRPr="0054313E">
        <w:rPr>
          <w:szCs w:val="24"/>
        </w:rPr>
        <w:t>Конкурентного предварительного отбора</w:t>
      </w:r>
      <w:r w:rsidRPr="0054313E">
        <w:rPr>
          <w:rStyle w:val="aff1"/>
          <w:szCs w:val="24"/>
        </w:rPr>
        <w:t xml:space="preserve"> </w:t>
      </w:r>
      <w:r w:rsidR="00DC3F5E" w:rsidRPr="0054313E">
        <w:rPr>
          <w:rStyle w:val="aff1"/>
          <w:szCs w:val="24"/>
        </w:rPr>
        <w:t xml:space="preserve">и номер Извещения </w:t>
      </w:r>
      <w:r w:rsidR="00946A85" w:rsidRPr="0054313E">
        <w:rPr>
          <w:rStyle w:val="aff1"/>
          <w:szCs w:val="24"/>
        </w:rPr>
        <w:t>на официальном сайте Единой информационной системы</w:t>
      </w:r>
      <w:r w:rsidRPr="0054313E">
        <w:rPr>
          <w:szCs w:val="24"/>
        </w:rPr>
        <w:t>], и закупочную документацию, и принимая установленные в них требования и условия закупки,</w:t>
      </w:r>
    </w:p>
    <w:p w:rsidR="000F4C74" w:rsidRPr="0054313E" w:rsidRDefault="000F4C74" w:rsidP="000F4C74">
      <w:pPr>
        <w:ind w:firstLine="0"/>
        <w:rPr>
          <w:szCs w:val="24"/>
        </w:rPr>
      </w:pPr>
      <w:r w:rsidRPr="0054313E">
        <w:rPr>
          <w:szCs w:val="24"/>
        </w:rPr>
        <w:t>_____________________________________________________________________________,</w:t>
      </w:r>
    </w:p>
    <w:p w:rsidR="000F4C74" w:rsidRPr="0054313E" w:rsidRDefault="000F4C74" w:rsidP="000F4C74">
      <w:pPr>
        <w:jc w:val="center"/>
        <w:rPr>
          <w:szCs w:val="24"/>
          <w:vertAlign w:val="superscript"/>
        </w:rPr>
      </w:pPr>
      <w:r w:rsidRPr="0054313E">
        <w:rPr>
          <w:szCs w:val="24"/>
          <w:vertAlign w:val="superscript"/>
        </w:rPr>
        <w:t>(полное наименование Участника с указанием организационно-правовой формы)</w:t>
      </w:r>
    </w:p>
    <w:p w:rsidR="000F4C74" w:rsidRPr="0054313E" w:rsidRDefault="000F4C74" w:rsidP="000F4C74">
      <w:pPr>
        <w:ind w:firstLine="0"/>
        <w:rPr>
          <w:szCs w:val="24"/>
        </w:rPr>
      </w:pPr>
      <w:r w:rsidRPr="0054313E">
        <w:rPr>
          <w:szCs w:val="24"/>
        </w:rPr>
        <w:t>зарегистрированное по адресу ___________________________________________________,</w:t>
      </w:r>
    </w:p>
    <w:p w:rsidR="000F4C74" w:rsidRPr="0054313E" w:rsidRDefault="000F4C74" w:rsidP="000F4C74">
      <w:pPr>
        <w:jc w:val="center"/>
        <w:rPr>
          <w:szCs w:val="24"/>
          <w:vertAlign w:val="superscript"/>
        </w:rPr>
      </w:pPr>
      <w:r w:rsidRPr="0054313E">
        <w:rPr>
          <w:szCs w:val="24"/>
          <w:vertAlign w:val="superscript"/>
        </w:rPr>
        <w:t>(юридический адрес Участника)</w:t>
      </w:r>
    </w:p>
    <w:p w:rsidR="000F4C74" w:rsidRPr="0054313E" w:rsidRDefault="000F4C74" w:rsidP="000F4C74">
      <w:pPr>
        <w:ind w:firstLine="0"/>
        <w:rPr>
          <w:szCs w:val="24"/>
        </w:rPr>
      </w:pPr>
      <w:r w:rsidRPr="0054313E">
        <w:rPr>
          <w:szCs w:val="24"/>
        </w:rPr>
        <w:t>предлагает заключить соглашение на:</w:t>
      </w:r>
    </w:p>
    <w:p w:rsidR="000F4C74" w:rsidRPr="0054313E" w:rsidRDefault="000F4C74" w:rsidP="000F4C74">
      <w:pPr>
        <w:ind w:firstLine="0"/>
        <w:rPr>
          <w:szCs w:val="24"/>
        </w:rPr>
      </w:pPr>
      <w:r w:rsidRPr="0054313E">
        <w:rPr>
          <w:szCs w:val="24"/>
        </w:rPr>
        <w:t>_______________________________________________________________________________</w:t>
      </w:r>
    </w:p>
    <w:p w:rsidR="000F4C74" w:rsidRPr="0054313E" w:rsidRDefault="000F4C74" w:rsidP="000F4C74">
      <w:pPr>
        <w:ind w:firstLine="0"/>
        <w:jc w:val="center"/>
        <w:rPr>
          <w:szCs w:val="24"/>
          <w:vertAlign w:val="superscript"/>
        </w:rPr>
      </w:pPr>
      <w:r w:rsidRPr="0054313E">
        <w:rPr>
          <w:szCs w:val="24"/>
          <w:vertAlign w:val="superscript"/>
        </w:rPr>
        <w:t>(краткое описание предлагаемых работ)</w:t>
      </w:r>
    </w:p>
    <w:p w:rsidR="000F4C74" w:rsidRPr="0054313E" w:rsidRDefault="000F4C74" w:rsidP="000F4C74">
      <w:pPr>
        <w:spacing w:after="120"/>
        <w:ind w:firstLine="0"/>
        <w:rPr>
          <w:szCs w:val="24"/>
        </w:rPr>
      </w:pPr>
      <w:r w:rsidRPr="0054313E">
        <w:rPr>
          <w:szCs w:val="24"/>
        </w:rPr>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участие в </w:t>
      </w:r>
      <w:r w:rsidR="008046AE" w:rsidRPr="0054313E">
        <w:rPr>
          <w:szCs w:val="24"/>
        </w:rPr>
        <w:t>закупке</w:t>
      </w:r>
      <w:r w:rsidRPr="0054313E">
        <w:rPr>
          <w:szCs w:val="24"/>
        </w:rPr>
        <w:t>.</w:t>
      </w:r>
    </w:p>
    <w:p w:rsidR="000F4C74" w:rsidRPr="0054313E" w:rsidRDefault="000F4C74" w:rsidP="000F4C74">
      <w:pPr>
        <w:spacing w:after="120"/>
        <w:rPr>
          <w:szCs w:val="24"/>
        </w:rPr>
      </w:pPr>
      <w:r w:rsidRPr="0054313E">
        <w:rPr>
          <w:i/>
          <w:szCs w:val="24"/>
          <w:u w:val="single"/>
          <w:shd w:val="clear" w:color="auto" w:fill="FFFF99"/>
        </w:rPr>
        <w:t>Перечислить все лоты по порядку их следования, на которые подается оферта.</w:t>
      </w:r>
    </w:p>
    <w:p w:rsidR="000F4C74" w:rsidRPr="0054313E" w:rsidRDefault="000F4C74" w:rsidP="000F4C74">
      <w:pPr>
        <w:spacing w:after="60"/>
        <w:rPr>
          <w:szCs w:val="24"/>
        </w:rPr>
      </w:pPr>
      <w:r w:rsidRPr="0054313E">
        <w:rPr>
          <w:szCs w:val="24"/>
        </w:rPr>
        <w:t>Настоящая Заявка имеет правовой статус оферты и действует до «___</w:t>
      </w:r>
      <w:proofErr w:type="gramStart"/>
      <w:r w:rsidRPr="0054313E">
        <w:rPr>
          <w:szCs w:val="24"/>
        </w:rPr>
        <w:t>_»_</w:t>
      </w:r>
      <w:proofErr w:type="gramEnd"/>
      <w:r w:rsidRPr="0054313E">
        <w:rPr>
          <w:szCs w:val="24"/>
        </w:rPr>
        <w:t>______________ 20</w:t>
      </w:r>
      <w:r w:rsidR="00EB3F87" w:rsidRPr="0054313E">
        <w:rPr>
          <w:szCs w:val="24"/>
        </w:rPr>
        <w:t>2</w:t>
      </w:r>
      <w:r w:rsidRPr="0054313E">
        <w:rPr>
          <w:szCs w:val="24"/>
        </w:rPr>
        <w:t>_ года.</w:t>
      </w:r>
    </w:p>
    <w:p w:rsidR="000F4C74" w:rsidRPr="0054313E" w:rsidRDefault="000F4C74" w:rsidP="000F4C74">
      <w:pPr>
        <w:tabs>
          <w:tab w:val="left" w:pos="1080"/>
        </w:tabs>
        <w:ind w:firstLine="540"/>
        <w:rPr>
          <w:szCs w:val="24"/>
        </w:rPr>
      </w:pPr>
      <w:r w:rsidRPr="0054313E">
        <w:rPr>
          <w:szCs w:val="24"/>
        </w:rPr>
        <w:t>Данная Заявка подается с пониманием того, что:</w:t>
      </w:r>
    </w:p>
    <w:p w:rsidR="000F4C74" w:rsidRPr="0054313E" w:rsidRDefault="000F4C74" w:rsidP="000F4C74">
      <w:pPr>
        <w:tabs>
          <w:tab w:val="left" w:pos="1080"/>
        </w:tabs>
        <w:ind w:firstLine="540"/>
        <w:rPr>
          <w:szCs w:val="24"/>
        </w:rPr>
      </w:pPr>
      <w:r w:rsidRPr="0054313E">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F4C74" w:rsidRPr="0054313E" w:rsidRDefault="000F4C74" w:rsidP="000F4C74">
      <w:pPr>
        <w:tabs>
          <w:tab w:val="left" w:pos="1080"/>
        </w:tabs>
        <w:ind w:firstLine="540"/>
        <w:rPr>
          <w:szCs w:val="24"/>
        </w:rPr>
      </w:pPr>
      <w:r w:rsidRPr="0054313E">
        <w:rPr>
          <w:szCs w:val="24"/>
        </w:rPr>
        <w:t>вы оставляете за собой право:</w:t>
      </w:r>
    </w:p>
    <w:p w:rsidR="000F4C74" w:rsidRPr="0054313E" w:rsidRDefault="000F4C74" w:rsidP="00F60D51">
      <w:pPr>
        <w:numPr>
          <w:ilvl w:val="0"/>
          <w:numId w:val="21"/>
        </w:numPr>
        <w:tabs>
          <w:tab w:val="left" w:pos="1080"/>
        </w:tabs>
        <w:rPr>
          <w:szCs w:val="24"/>
        </w:rPr>
      </w:pPr>
      <w:r w:rsidRPr="0054313E">
        <w:rPr>
          <w:szCs w:val="24"/>
        </w:rPr>
        <w:t xml:space="preserve">принять или отклонить любую Заявку в соответствии с условиями </w:t>
      </w:r>
      <w:r w:rsidR="000C6090" w:rsidRPr="0054313E">
        <w:rPr>
          <w:spacing w:val="-1"/>
          <w:szCs w:val="24"/>
        </w:rPr>
        <w:t>закупочной</w:t>
      </w:r>
      <w:r w:rsidRPr="0054313E">
        <w:rPr>
          <w:spacing w:val="-1"/>
          <w:szCs w:val="24"/>
        </w:rPr>
        <w:t xml:space="preserve"> документации</w:t>
      </w:r>
      <w:r w:rsidRPr="0054313E">
        <w:rPr>
          <w:szCs w:val="24"/>
        </w:rPr>
        <w:t>;</w:t>
      </w:r>
    </w:p>
    <w:p w:rsidR="000F4C74" w:rsidRPr="0054313E" w:rsidRDefault="000F4C74" w:rsidP="00F60D51">
      <w:pPr>
        <w:numPr>
          <w:ilvl w:val="0"/>
          <w:numId w:val="21"/>
        </w:numPr>
        <w:tabs>
          <w:tab w:val="left" w:pos="1080"/>
        </w:tabs>
        <w:rPr>
          <w:szCs w:val="24"/>
        </w:rPr>
      </w:pPr>
      <w:r w:rsidRPr="0054313E">
        <w:rPr>
          <w:szCs w:val="24"/>
        </w:rPr>
        <w:t>отклонить все заявки.</w:t>
      </w:r>
    </w:p>
    <w:p w:rsidR="000F4C74" w:rsidRPr="0054313E" w:rsidRDefault="000F4C74" w:rsidP="000F4C74">
      <w:pPr>
        <w:tabs>
          <w:tab w:val="left" w:pos="1080"/>
        </w:tabs>
        <w:ind w:firstLine="540"/>
        <w:rPr>
          <w:szCs w:val="24"/>
        </w:rPr>
      </w:pPr>
      <w:r w:rsidRPr="0054313E">
        <w:rPr>
          <w:szCs w:val="24"/>
        </w:rPr>
        <w:t>______________ (</w:t>
      </w:r>
      <w:r w:rsidRPr="0054313E">
        <w:rPr>
          <w:i/>
          <w:szCs w:val="24"/>
        </w:rPr>
        <w:t>Наименование Участника, при подаче заявки коллективным участником указывается лидер и состав коллективного Участника</w:t>
      </w:r>
      <w:r w:rsidRPr="0054313E">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0F4C74" w:rsidRPr="0054313E" w:rsidRDefault="000F4C74" w:rsidP="00F60D51">
      <w:pPr>
        <w:numPr>
          <w:ilvl w:val="0"/>
          <w:numId w:val="22"/>
        </w:numPr>
        <w:tabs>
          <w:tab w:val="left" w:pos="1080"/>
        </w:tabs>
        <w:rPr>
          <w:szCs w:val="24"/>
        </w:rPr>
      </w:pPr>
      <w:r w:rsidRPr="0054313E">
        <w:rPr>
          <w:szCs w:val="24"/>
        </w:rPr>
        <w:t>не изменять (не вносить изменения) в Заявку в течение срока ее действия после истечения срока окончания подачи Заявок;</w:t>
      </w:r>
    </w:p>
    <w:p w:rsidR="000F4C74" w:rsidRPr="0054313E" w:rsidRDefault="000F4C74" w:rsidP="00F60D51">
      <w:pPr>
        <w:numPr>
          <w:ilvl w:val="0"/>
          <w:numId w:val="22"/>
        </w:numPr>
        <w:tabs>
          <w:tab w:val="left" w:pos="1080"/>
        </w:tabs>
        <w:rPr>
          <w:szCs w:val="24"/>
        </w:rPr>
      </w:pPr>
      <w:r w:rsidRPr="0054313E">
        <w:rPr>
          <w:szCs w:val="24"/>
        </w:rPr>
        <w:t xml:space="preserve">предоставлять достоверные и нефальсифицированные документы, сведения и/или информацию, приведенные в составе Заявки; </w:t>
      </w:r>
    </w:p>
    <w:p w:rsidR="000F4C74" w:rsidRPr="0054313E" w:rsidRDefault="000F4C74" w:rsidP="00F60D51">
      <w:pPr>
        <w:numPr>
          <w:ilvl w:val="0"/>
          <w:numId w:val="22"/>
        </w:numPr>
        <w:tabs>
          <w:tab w:val="left" w:pos="1080"/>
        </w:tabs>
        <w:rPr>
          <w:szCs w:val="24"/>
        </w:rPr>
      </w:pPr>
      <w:r w:rsidRPr="0054313E">
        <w:rPr>
          <w:szCs w:val="24"/>
        </w:rPr>
        <w:t>заключить соглашение в установленном в документации о закупке порядке, в случае признания ____________________ (</w:t>
      </w:r>
      <w:r w:rsidRPr="0054313E">
        <w:rPr>
          <w:i/>
          <w:szCs w:val="24"/>
        </w:rPr>
        <w:t>Наименование Участника, при подаче заявки коллективным участником указывается лидер и состав коллективного Участника</w:t>
      </w:r>
      <w:r w:rsidRPr="0054313E">
        <w:rPr>
          <w:szCs w:val="24"/>
        </w:rPr>
        <w:t xml:space="preserve">) Победителем, соответствующим требованиям </w:t>
      </w:r>
      <w:r w:rsidR="000C6090" w:rsidRPr="0054313E">
        <w:rPr>
          <w:spacing w:val="-1"/>
          <w:szCs w:val="24"/>
        </w:rPr>
        <w:t>закупочной</w:t>
      </w:r>
      <w:r w:rsidRPr="0054313E">
        <w:rPr>
          <w:spacing w:val="-1"/>
          <w:szCs w:val="24"/>
        </w:rPr>
        <w:t xml:space="preserve"> документации</w:t>
      </w:r>
      <w:r w:rsidRPr="0054313E">
        <w:rPr>
          <w:szCs w:val="24"/>
        </w:rPr>
        <w:t>;</w:t>
      </w:r>
    </w:p>
    <w:p w:rsidR="000F4C74" w:rsidRPr="0054313E" w:rsidRDefault="000F4C74" w:rsidP="000F4C74">
      <w:pPr>
        <w:tabs>
          <w:tab w:val="left" w:pos="1080"/>
        </w:tabs>
        <w:ind w:left="1260"/>
        <w:rPr>
          <w:szCs w:val="24"/>
        </w:rPr>
      </w:pPr>
    </w:p>
    <w:p w:rsidR="000F4C74" w:rsidRPr="0054313E" w:rsidRDefault="000F4C74" w:rsidP="000F4C74">
      <w:pPr>
        <w:spacing w:after="120"/>
        <w:rPr>
          <w:szCs w:val="24"/>
        </w:rPr>
      </w:pPr>
      <w:r w:rsidRPr="0054313E">
        <w:rPr>
          <w:szCs w:val="24"/>
        </w:rPr>
        <w:t xml:space="preserve">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w:t>
      </w:r>
      <w:r w:rsidRPr="0054313E">
        <w:rPr>
          <w:szCs w:val="24"/>
        </w:rPr>
        <w:lastRenderedPageBreak/>
        <w:t>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tblGrid>
      <w:tr w:rsidR="00866FE1" w:rsidRPr="0054313E" w:rsidTr="00CE4F54">
        <w:tc>
          <w:tcPr>
            <w:tcW w:w="1380" w:type="dxa"/>
            <w:tcBorders>
              <w:top w:val="single" w:sz="4" w:space="0" w:color="auto"/>
              <w:left w:val="single" w:sz="4" w:space="0" w:color="auto"/>
              <w:bottom w:val="single" w:sz="4" w:space="0" w:color="auto"/>
              <w:right w:val="single" w:sz="4" w:space="0" w:color="auto"/>
            </w:tcBorders>
            <w:vAlign w:val="center"/>
          </w:tcPr>
          <w:p w:rsidR="00866FE1" w:rsidRPr="0054313E" w:rsidRDefault="00866FE1" w:rsidP="00CE4F54">
            <w:pPr>
              <w:pStyle w:val="aff7"/>
              <w:tabs>
                <w:tab w:val="right" w:pos="9360"/>
              </w:tabs>
              <w:spacing w:line="240" w:lineRule="auto"/>
              <w:ind w:right="0"/>
              <w:jc w:val="center"/>
              <w:rPr>
                <w:szCs w:val="24"/>
                <w:lang w:eastAsia="ar-SA"/>
              </w:rPr>
            </w:pPr>
            <w:r w:rsidRPr="0054313E">
              <w:rPr>
                <w:szCs w:val="24"/>
                <w:lang w:eastAsia="ar-SA"/>
              </w:rPr>
              <w:t xml:space="preserve">№ </w:t>
            </w:r>
            <w:proofErr w:type="spellStart"/>
            <w:r w:rsidRPr="0054313E">
              <w:rPr>
                <w:szCs w:val="24"/>
                <w:lang w:eastAsia="ar-SA"/>
              </w:rPr>
              <w:t>прило-жения</w:t>
            </w:r>
            <w:proofErr w:type="spellEnd"/>
          </w:p>
        </w:tc>
        <w:tc>
          <w:tcPr>
            <w:tcW w:w="6000" w:type="dxa"/>
            <w:tcBorders>
              <w:top w:val="single" w:sz="4" w:space="0" w:color="auto"/>
              <w:left w:val="single" w:sz="4" w:space="0" w:color="auto"/>
              <w:bottom w:val="single" w:sz="4" w:space="0" w:color="auto"/>
              <w:right w:val="single" w:sz="4" w:space="0" w:color="auto"/>
            </w:tcBorders>
            <w:vAlign w:val="center"/>
          </w:tcPr>
          <w:p w:rsidR="00866FE1" w:rsidRPr="0054313E" w:rsidRDefault="00866FE1" w:rsidP="00CE4F54">
            <w:pPr>
              <w:pStyle w:val="aff7"/>
              <w:jc w:val="center"/>
              <w:rPr>
                <w:szCs w:val="24"/>
              </w:rPr>
            </w:pPr>
            <w:r w:rsidRPr="0054313E">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866FE1" w:rsidRPr="0054313E" w:rsidRDefault="00866FE1" w:rsidP="00CE4F54">
            <w:pPr>
              <w:pStyle w:val="aff7"/>
              <w:ind w:left="-108" w:right="-108"/>
              <w:jc w:val="center"/>
              <w:rPr>
                <w:szCs w:val="24"/>
              </w:rPr>
            </w:pPr>
            <w:r w:rsidRPr="0054313E">
              <w:rPr>
                <w:szCs w:val="24"/>
              </w:rPr>
              <w:t>Число    страниц</w:t>
            </w:r>
          </w:p>
        </w:tc>
      </w:tr>
      <w:tr w:rsidR="00866FE1" w:rsidRPr="0054313E" w:rsidTr="00CE4F54">
        <w:tc>
          <w:tcPr>
            <w:tcW w:w="138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jc w:val="center"/>
              <w:rPr>
                <w:szCs w:val="24"/>
              </w:rPr>
            </w:pPr>
            <w:r w:rsidRPr="0054313E">
              <w:rPr>
                <w:szCs w:val="24"/>
              </w:rPr>
              <w:t>1</w:t>
            </w:r>
          </w:p>
        </w:tc>
        <w:tc>
          <w:tcPr>
            <w:tcW w:w="600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jc w:val="center"/>
              <w:rPr>
                <w:szCs w:val="24"/>
              </w:rPr>
            </w:pPr>
          </w:p>
        </w:tc>
      </w:tr>
      <w:tr w:rsidR="00866FE1" w:rsidRPr="0054313E" w:rsidTr="00CE4F54">
        <w:tc>
          <w:tcPr>
            <w:tcW w:w="138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jc w:val="center"/>
              <w:rPr>
                <w:szCs w:val="24"/>
              </w:rPr>
            </w:pPr>
            <w:r w:rsidRPr="0054313E">
              <w:rPr>
                <w:szCs w:val="24"/>
              </w:rPr>
              <w:t>2</w:t>
            </w:r>
          </w:p>
        </w:tc>
        <w:tc>
          <w:tcPr>
            <w:tcW w:w="600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jc w:val="center"/>
              <w:rPr>
                <w:szCs w:val="24"/>
              </w:rPr>
            </w:pPr>
          </w:p>
        </w:tc>
      </w:tr>
      <w:tr w:rsidR="00866FE1" w:rsidRPr="0054313E" w:rsidTr="00CE4F54">
        <w:tc>
          <w:tcPr>
            <w:tcW w:w="138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jc w:val="center"/>
              <w:rPr>
                <w:szCs w:val="24"/>
              </w:rPr>
            </w:pPr>
            <w:r w:rsidRPr="0054313E">
              <w:rPr>
                <w:szCs w:val="24"/>
              </w:rPr>
              <w:t>3</w:t>
            </w:r>
          </w:p>
        </w:tc>
        <w:tc>
          <w:tcPr>
            <w:tcW w:w="600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jc w:val="center"/>
              <w:rPr>
                <w:szCs w:val="24"/>
              </w:rPr>
            </w:pPr>
          </w:p>
        </w:tc>
      </w:tr>
      <w:tr w:rsidR="00866FE1" w:rsidRPr="0054313E" w:rsidTr="00CE4F54">
        <w:tc>
          <w:tcPr>
            <w:tcW w:w="138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jc w:val="center"/>
              <w:rPr>
                <w:szCs w:val="24"/>
              </w:rPr>
            </w:pPr>
            <w:r w:rsidRPr="0054313E">
              <w:rPr>
                <w:szCs w:val="24"/>
              </w:rPr>
              <w:t>4</w:t>
            </w:r>
          </w:p>
        </w:tc>
        <w:tc>
          <w:tcPr>
            <w:tcW w:w="600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jc w:val="center"/>
              <w:rPr>
                <w:szCs w:val="24"/>
              </w:rPr>
            </w:pPr>
          </w:p>
        </w:tc>
      </w:tr>
      <w:tr w:rsidR="00866FE1" w:rsidRPr="0054313E" w:rsidTr="00CE4F54">
        <w:tc>
          <w:tcPr>
            <w:tcW w:w="138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jc w:val="center"/>
              <w:rPr>
                <w:szCs w:val="24"/>
              </w:rPr>
            </w:pPr>
            <w:r w:rsidRPr="0054313E">
              <w:rPr>
                <w:szCs w:val="24"/>
              </w:rPr>
              <w:t>5</w:t>
            </w:r>
          </w:p>
        </w:tc>
        <w:tc>
          <w:tcPr>
            <w:tcW w:w="600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jc w:val="center"/>
              <w:rPr>
                <w:szCs w:val="24"/>
              </w:rPr>
            </w:pPr>
          </w:p>
        </w:tc>
      </w:tr>
      <w:tr w:rsidR="00866FE1" w:rsidRPr="0054313E" w:rsidTr="00CE4F54">
        <w:tc>
          <w:tcPr>
            <w:tcW w:w="138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jc w:val="center"/>
              <w:rPr>
                <w:szCs w:val="24"/>
              </w:rPr>
            </w:pPr>
            <w:r w:rsidRPr="0054313E">
              <w:rPr>
                <w:szCs w:val="24"/>
              </w:rPr>
              <w:t>6</w:t>
            </w:r>
          </w:p>
        </w:tc>
        <w:tc>
          <w:tcPr>
            <w:tcW w:w="600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jc w:val="center"/>
              <w:rPr>
                <w:szCs w:val="24"/>
              </w:rPr>
            </w:pPr>
          </w:p>
        </w:tc>
      </w:tr>
      <w:tr w:rsidR="00866FE1" w:rsidRPr="0054313E" w:rsidTr="00CE4F54">
        <w:tc>
          <w:tcPr>
            <w:tcW w:w="138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rPr>
                <w:szCs w:val="24"/>
              </w:rPr>
            </w:pPr>
            <w:r w:rsidRPr="0054313E">
              <w:rPr>
                <w:szCs w:val="24"/>
              </w:rPr>
              <w:t>…….</w:t>
            </w:r>
          </w:p>
        </w:tc>
        <w:tc>
          <w:tcPr>
            <w:tcW w:w="1080" w:type="dxa"/>
            <w:tcBorders>
              <w:top w:val="single" w:sz="4" w:space="0" w:color="auto"/>
              <w:left w:val="single" w:sz="4" w:space="0" w:color="auto"/>
              <w:bottom w:val="single" w:sz="4" w:space="0" w:color="auto"/>
              <w:right w:val="single" w:sz="4" w:space="0" w:color="auto"/>
            </w:tcBorders>
          </w:tcPr>
          <w:p w:rsidR="00866FE1" w:rsidRPr="0054313E" w:rsidRDefault="00866FE1" w:rsidP="00CE4F54">
            <w:pPr>
              <w:pStyle w:val="aff7"/>
              <w:jc w:val="center"/>
              <w:rPr>
                <w:szCs w:val="24"/>
              </w:rPr>
            </w:pPr>
          </w:p>
        </w:tc>
      </w:tr>
    </w:tbl>
    <w:p w:rsidR="000F4C74" w:rsidRPr="0054313E" w:rsidRDefault="000F4C74" w:rsidP="000F4C74">
      <w:pPr>
        <w:rPr>
          <w:szCs w:val="24"/>
        </w:rPr>
      </w:pPr>
    </w:p>
    <w:p w:rsidR="000F4C74" w:rsidRPr="0054313E" w:rsidRDefault="000F4C74" w:rsidP="000F4C74">
      <w:pPr>
        <w:rPr>
          <w:szCs w:val="24"/>
        </w:rPr>
      </w:pPr>
      <w:r w:rsidRPr="0054313E">
        <w:rPr>
          <w:szCs w:val="24"/>
        </w:rPr>
        <w:t>____________________________________</w:t>
      </w:r>
    </w:p>
    <w:p w:rsidR="000F4C74" w:rsidRPr="0054313E" w:rsidRDefault="000F4C74" w:rsidP="000F4C74">
      <w:pPr>
        <w:ind w:right="3684"/>
        <w:jc w:val="center"/>
        <w:rPr>
          <w:szCs w:val="24"/>
          <w:vertAlign w:val="superscript"/>
        </w:rPr>
      </w:pPr>
      <w:r w:rsidRPr="0054313E">
        <w:rPr>
          <w:szCs w:val="24"/>
          <w:vertAlign w:val="superscript"/>
        </w:rPr>
        <w:t>(подпись, М.П.)</w:t>
      </w:r>
    </w:p>
    <w:p w:rsidR="000F4C74" w:rsidRPr="0054313E" w:rsidRDefault="000F4C74" w:rsidP="000F4C74">
      <w:pPr>
        <w:rPr>
          <w:szCs w:val="24"/>
        </w:rPr>
      </w:pPr>
      <w:r w:rsidRPr="0054313E">
        <w:rPr>
          <w:szCs w:val="24"/>
        </w:rPr>
        <w:t>____________________________________</w:t>
      </w:r>
    </w:p>
    <w:p w:rsidR="000F4C74" w:rsidRPr="0054313E" w:rsidRDefault="000F4C74" w:rsidP="000F4C74">
      <w:pPr>
        <w:ind w:right="3684"/>
        <w:jc w:val="center"/>
        <w:rPr>
          <w:szCs w:val="24"/>
          <w:vertAlign w:val="superscript"/>
        </w:rPr>
      </w:pPr>
      <w:r w:rsidRPr="0054313E">
        <w:rPr>
          <w:szCs w:val="24"/>
          <w:vertAlign w:val="superscript"/>
        </w:rPr>
        <w:t>(фамилия, имя, отчество подписавшего, должность)</w:t>
      </w:r>
    </w:p>
    <w:p w:rsidR="000F4C74" w:rsidRPr="0054313E" w:rsidRDefault="000F4C74" w:rsidP="000F4C74">
      <w:pPr>
        <w:pBdr>
          <w:bottom w:val="single" w:sz="4" w:space="1" w:color="auto"/>
        </w:pBdr>
        <w:shd w:val="clear" w:color="auto" w:fill="E0E0E0"/>
        <w:ind w:right="21" w:firstLine="0"/>
        <w:jc w:val="center"/>
        <w:rPr>
          <w:b/>
          <w:spacing w:val="36"/>
          <w:szCs w:val="24"/>
        </w:rPr>
      </w:pPr>
      <w:r w:rsidRPr="0054313E">
        <w:rPr>
          <w:b/>
          <w:spacing w:val="36"/>
          <w:szCs w:val="24"/>
        </w:rPr>
        <w:t>конец формы</w:t>
      </w:r>
    </w:p>
    <w:p w:rsidR="000F4C74" w:rsidRPr="0054313E" w:rsidRDefault="000F4C74" w:rsidP="000F4C74">
      <w:pPr>
        <w:ind w:firstLine="0"/>
        <w:jc w:val="left"/>
        <w:rPr>
          <w:szCs w:val="24"/>
        </w:rPr>
      </w:pPr>
      <w:bookmarkStart w:id="78" w:name="_Toc98253921"/>
      <w:bookmarkStart w:id="79" w:name="_Toc157248175"/>
      <w:bookmarkStart w:id="80" w:name="_Toc157496544"/>
      <w:bookmarkStart w:id="81" w:name="_Toc158206083"/>
      <w:bookmarkStart w:id="82" w:name="_Toc164057768"/>
      <w:bookmarkStart w:id="83" w:name="_Toc164137118"/>
      <w:bookmarkStart w:id="84" w:name="_Toc164161278"/>
      <w:bookmarkStart w:id="85" w:name="_Toc165173849"/>
      <w:r w:rsidRPr="0054313E">
        <w:rPr>
          <w:b/>
          <w:szCs w:val="24"/>
        </w:rPr>
        <w:br w:type="page"/>
      </w:r>
    </w:p>
    <w:p w:rsidR="000F4C74" w:rsidRPr="0054313E" w:rsidRDefault="000F4C74" w:rsidP="00F60D51">
      <w:pPr>
        <w:pStyle w:val="3"/>
        <w:numPr>
          <w:ilvl w:val="2"/>
          <w:numId w:val="23"/>
        </w:numPr>
        <w:tabs>
          <w:tab w:val="left" w:pos="567"/>
          <w:tab w:val="left" w:pos="1985"/>
        </w:tabs>
        <w:ind w:left="567" w:right="34" w:firstLine="0"/>
        <w:rPr>
          <w:sz w:val="24"/>
          <w:szCs w:val="24"/>
        </w:rPr>
      </w:pPr>
      <w:bookmarkStart w:id="86" w:name="_Toc439170674"/>
      <w:bookmarkStart w:id="87" w:name="_Toc439172776"/>
      <w:bookmarkStart w:id="88" w:name="_Toc439173220"/>
      <w:bookmarkStart w:id="89" w:name="_Toc439238214"/>
      <w:bookmarkStart w:id="90" w:name="_Toc439252762"/>
      <w:bookmarkStart w:id="91" w:name="_Toc439323736"/>
      <w:bookmarkStart w:id="92" w:name="_Toc440361370"/>
      <w:bookmarkStart w:id="93" w:name="_Toc440376125"/>
      <w:bookmarkStart w:id="94" w:name="_Toc440376252"/>
      <w:bookmarkStart w:id="95" w:name="_Toc440382510"/>
      <w:bookmarkStart w:id="96" w:name="_Toc440447180"/>
      <w:bookmarkStart w:id="97" w:name="_Toc440632341"/>
      <w:bookmarkStart w:id="98" w:name="_Toc440875113"/>
      <w:bookmarkStart w:id="99" w:name="_Toc441131100"/>
      <w:bookmarkStart w:id="100" w:name="_Toc441485097"/>
      <w:bookmarkStart w:id="101" w:name="_Toc441572074"/>
      <w:bookmarkStart w:id="102" w:name="_Toc441575166"/>
      <w:bookmarkStart w:id="103" w:name="_Toc442434827"/>
      <w:bookmarkStart w:id="104" w:name="_Toc442435666"/>
      <w:bookmarkStart w:id="105" w:name="_Toc462068491"/>
      <w:bookmarkStart w:id="106" w:name="_Toc463514181"/>
      <w:bookmarkStart w:id="107" w:name="_Toc469480419"/>
      <w:bookmarkStart w:id="108" w:name="_Toc471823210"/>
      <w:bookmarkStart w:id="109" w:name="_Toc498512071"/>
      <w:bookmarkStart w:id="110" w:name="_Toc503263100"/>
      <w:bookmarkStart w:id="111" w:name="_Toc530044877"/>
      <w:bookmarkStart w:id="112" w:name="_Toc90049522"/>
      <w:r w:rsidRPr="0054313E">
        <w:rPr>
          <w:sz w:val="24"/>
          <w:szCs w:val="24"/>
        </w:rPr>
        <w:lastRenderedPageBreak/>
        <w:t>Инструкции по заполнению</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0F4C74" w:rsidRPr="0054313E" w:rsidRDefault="000F4C74"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0F4C74" w:rsidRPr="0054313E" w:rsidRDefault="000F4C74"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Участник должен указать свое полное наименование (с указанием организационно-правовой формы) и юридический адрес.</w:t>
      </w:r>
    </w:p>
    <w:p w:rsidR="000F4C74" w:rsidRPr="0054313E" w:rsidRDefault="000F4C74"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 xml:space="preserve">Участник должен указать срок действия Заявки согласно требованиям подпункта </w:t>
      </w:r>
      <w:r w:rsidR="00434DBD" w:rsidRPr="0054313E">
        <w:rPr>
          <w:sz w:val="24"/>
          <w:szCs w:val="24"/>
        </w:rPr>
        <w:t>3.4.1. части I «ОБЩИЕ УСЛОВИЯ ПРОВЕДЕНИЯ ЗАКУПКИ»</w:t>
      </w:r>
      <w:r w:rsidRPr="0054313E">
        <w:rPr>
          <w:sz w:val="24"/>
          <w:szCs w:val="24"/>
        </w:rPr>
        <w:t>.</w:t>
      </w:r>
    </w:p>
    <w:p w:rsidR="000F4C74" w:rsidRPr="0054313E" w:rsidRDefault="000F4C74"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Участник должен перечислить и указать объем каждого из прилагаемых к письму о подаче оферты документов, определяющих суть Заявки Участника.</w:t>
      </w:r>
    </w:p>
    <w:p w:rsidR="000F4C74" w:rsidRPr="0054313E" w:rsidRDefault="00C768F5"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C768F5">
        <w:rPr>
          <w:sz w:val="24"/>
          <w:szCs w:val="24"/>
          <w:lang w:val="ru-RU"/>
        </w:rPr>
        <w:t xml:space="preserve">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w:t>
      </w:r>
      <w:proofErr w:type="gramStart"/>
      <w:r w:rsidRPr="00C768F5">
        <w:rPr>
          <w:sz w:val="24"/>
          <w:szCs w:val="24"/>
          <w:lang w:val="ru-RU"/>
        </w:rPr>
        <w:t>закупки.</w:t>
      </w:r>
      <w:r w:rsidR="000F4C74" w:rsidRPr="0054313E">
        <w:rPr>
          <w:sz w:val="24"/>
          <w:szCs w:val="24"/>
        </w:rPr>
        <w:t>.</w:t>
      </w:r>
      <w:proofErr w:type="gramEnd"/>
    </w:p>
    <w:p w:rsidR="000F4C74" w:rsidRPr="0054313E" w:rsidRDefault="000F4C74" w:rsidP="000F4C74">
      <w:pPr>
        <w:ind w:firstLine="0"/>
        <w:jc w:val="left"/>
        <w:rPr>
          <w:b/>
          <w:szCs w:val="24"/>
        </w:rPr>
      </w:pPr>
    </w:p>
    <w:p w:rsidR="00DC3F5E" w:rsidRPr="0054313E" w:rsidRDefault="00DC3F5E" w:rsidP="000F4C74">
      <w:pPr>
        <w:ind w:firstLine="0"/>
        <w:jc w:val="left"/>
        <w:rPr>
          <w:b/>
          <w:szCs w:val="24"/>
        </w:rPr>
      </w:pPr>
    </w:p>
    <w:p w:rsidR="00DC3F5E" w:rsidRPr="0054313E" w:rsidRDefault="00DC3F5E" w:rsidP="000F4C74">
      <w:pPr>
        <w:ind w:firstLine="0"/>
        <w:jc w:val="left"/>
        <w:rPr>
          <w:b/>
          <w:szCs w:val="24"/>
        </w:rPr>
      </w:pPr>
      <w:r w:rsidRPr="0054313E">
        <w:rPr>
          <w:szCs w:val="24"/>
        </w:rPr>
        <w:br w:type="page"/>
      </w:r>
    </w:p>
    <w:p w:rsidR="00C768F5" w:rsidRPr="00C768F5" w:rsidRDefault="00C768F5" w:rsidP="00C768F5">
      <w:pPr>
        <w:widowControl/>
        <w:spacing w:after="60"/>
        <w:ind w:firstLine="0"/>
        <w:jc w:val="center"/>
        <w:rPr>
          <w:b/>
          <w:szCs w:val="24"/>
        </w:rPr>
      </w:pPr>
      <w:bookmarkStart w:id="113" w:name="_Ref55335818"/>
      <w:bookmarkStart w:id="114" w:name="_Ref55336334"/>
      <w:bookmarkStart w:id="115" w:name="_Toc57314673"/>
      <w:bookmarkStart w:id="116" w:name="_Toc69728987"/>
      <w:bookmarkStart w:id="117" w:name="_Toc98253928"/>
      <w:bookmarkStart w:id="118" w:name="_Toc165173856"/>
      <w:bookmarkStart w:id="119" w:name="_Ref194749150"/>
      <w:bookmarkStart w:id="120" w:name="_Ref194750368"/>
      <w:bookmarkStart w:id="121" w:name="_Ref89649494"/>
      <w:bookmarkStart w:id="122" w:name="_Toc90385115"/>
      <w:bookmarkEnd w:id="71"/>
      <w:bookmarkEnd w:id="72"/>
      <w:bookmarkEnd w:id="73"/>
      <w:bookmarkEnd w:id="74"/>
      <w:bookmarkEnd w:id="75"/>
      <w:bookmarkEnd w:id="76"/>
      <w:bookmarkEnd w:id="77"/>
      <w:r w:rsidRPr="00C768F5">
        <w:rPr>
          <w:b/>
          <w:szCs w:val="24"/>
        </w:rPr>
        <w:lastRenderedPageBreak/>
        <w:t>ФОРМА 2.1. АНТИКОРРУПЦИОННЫЕ ОБЯЗАТЕЛЬСТВА</w:t>
      </w:r>
    </w:p>
    <w:p w:rsidR="00C768F5" w:rsidRPr="00C768F5" w:rsidRDefault="00C768F5" w:rsidP="00C768F5">
      <w:pPr>
        <w:widowControl/>
        <w:spacing w:after="60"/>
        <w:ind w:firstLine="0"/>
        <w:rPr>
          <w:szCs w:val="24"/>
        </w:rPr>
      </w:pPr>
    </w:p>
    <w:p w:rsidR="00C768F5" w:rsidRPr="00C768F5" w:rsidRDefault="00C768F5" w:rsidP="00C768F5">
      <w:pPr>
        <w:widowControl/>
        <w:ind w:firstLine="0"/>
        <w:jc w:val="right"/>
        <w:rPr>
          <w:szCs w:val="24"/>
        </w:rPr>
      </w:pPr>
      <w:r w:rsidRPr="00C768F5">
        <w:rPr>
          <w:szCs w:val="24"/>
        </w:rPr>
        <w:t xml:space="preserve">Приложение № ___ к </w:t>
      </w:r>
      <w:r w:rsidR="002A0924">
        <w:rPr>
          <w:szCs w:val="24"/>
        </w:rPr>
        <w:t>письму о подаче оферты</w:t>
      </w:r>
    </w:p>
    <w:p w:rsidR="00C768F5" w:rsidRPr="00C768F5" w:rsidRDefault="00C768F5" w:rsidP="00C768F5">
      <w:pPr>
        <w:widowControl/>
        <w:ind w:firstLine="0"/>
        <w:jc w:val="right"/>
        <w:rPr>
          <w:szCs w:val="24"/>
        </w:rPr>
      </w:pPr>
      <w:r w:rsidRPr="00C768F5">
        <w:rPr>
          <w:szCs w:val="24"/>
        </w:rPr>
        <w:t>от «____» ______________ г. № ______</w:t>
      </w:r>
    </w:p>
    <w:p w:rsidR="00C768F5" w:rsidRPr="00C768F5" w:rsidRDefault="00C768F5" w:rsidP="00C768F5">
      <w:pPr>
        <w:widowControl/>
        <w:spacing w:after="60"/>
        <w:ind w:firstLine="0"/>
        <w:rPr>
          <w:szCs w:val="24"/>
        </w:rPr>
      </w:pPr>
    </w:p>
    <w:p w:rsidR="00C768F5" w:rsidRPr="00C768F5" w:rsidRDefault="00C768F5" w:rsidP="00C768F5">
      <w:pPr>
        <w:widowControl/>
        <w:spacing w:after="60"/>
        <w:ind w:firstLine="0"/>
        <w:jc w:val="center"/>
        <w:rPr>
          <w:b/>
          <w:i/>
          <w:szCs w:val="24"/>
        </w:rPr>
      </w:pPr>
      <w:r w:rsidRPr="00C768F5">
        <w:rPr>
          <w:b/>
          <w:i/>
          <w:szCs w:val="24"/>
        </w:rPr>
        <w:t>Антикоррупционные обязательства</w:t>
      </w:r>
    </w:p>
    <w:p w:rsidR="00C768F5" w:rsidRPr="00C768F5" w:rsidRDefault="00C768F5" w:rsidP="00C768F5">
      <w:pPr>
        <w:widowControl/>
        <w:spacing w:after="60"/>
        <w:ind w:firstLine="0"/>
        <w:rPr>
          <w:szCs w:val="24"/>
        </w:rPr>
      </w:pPr>
    </w:p>
    <w:p w:rsidR="00C768F5" w:rsidRPr="00C768F5" w:rsidRDefault="00C768F5" w:rsidP="00C768F5">
      <w:pPr>
        <w:widowControl/>
        <w:ind w:firstLine="567"/>
        <w:rPr>
          <w:szCs w:val="24"/>
        </w:rPr>
      </w:pPr>
      <w:r w:rsidRPr="00C768F5">
        <w:rPr>
          <w:szCs w:val="24"/>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C768F5">
        <w:rPr>
          <w:szCs w:val="24"/>
        </w:rPr>
        <w:t>Россети</w:t>
      </w:r>
      <w:proofErr w:type="spellEnd"/>
      <w:r w:rsidRPr="00C768F5">
        <w:rPr>
          <w:szCs w:val="24"/>
        </w:rPr>
        <w:t>»/ДЗО ПАО «</w:t>
      </w:r>
      <w:proofErr w:type="spellStart"/>
      <w:r w:rsidRPr="00C768F5">
        <w:rPr>
          <w:szCs w:val="24"/>
        </w:rPr>
        <w:t>Россети</w:t>
      </w:r>
      <w:proofErr w:type="spellEnd"/>
      <w:r w:rsidRPr="00C768F5">
        <w:rPr>
          <w:szCs w:val="24"/>
        </w:rPr>
        <w:t>» по разработке и принятию мер по предупреждению и противодействию коррупции.</w:t>
      </w:r>
    </w:p>
    <w:p w:rsidR="00C768F5" w:rsidRPr="00C768F5" w:rsidRDefault="00C768F5" w:rsidP="00C768F5">
      <w:pPr>
        <w:widowControl/>
        <w:ind w:firstLine="567"/>
        <w:rPr>
          <w:szCs w:val="24"/>
        </w:rPr>
      </w:pPr>
      <w:r w:rsidRPr="00C768F5">
        <w:rPr>
          <w:szCs w:val="24"/>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C768F5">
        <w:rPr>
          <w:szCs w:val="24"/>
        </w:rPr>
        <w:t>Россети</w:t>
      </w:r>
      <w:proofErr w:type="spellEnd"/>
      <w:r w:rsidRPr="00C768F5">
        <w:rPr>
          <w:szCs w:val="24"/>
        </w:rPr>
        <w:t>»/ДЗО ПАО «</w:t>
      </w:r>
      <w:proofErr w:type="spellStart"/>
      <w:r w:rsidRPr="00C768F5">
        <w:rPr>
          <w:szCs w:val="24"/>
        </w:rPr>
        <w:t>Россети</w:t>
      </w:r>
      <w:proofErr w:type="spellEnd"/>
      <w:r w:rsidRPr="00C768F5">
        <w:rPr>
          <w:szCs w:val="24"/>
        </w:rPr>
        <w:t>», именуемое в дальнейшем «Организатор», после ознакомления с закупочной документацией гарантирует и заверяет Организатора закупки, что он:</w:t>
      </w:r>
    </w:p>
    <w:p w:rsidR="00C768F5" w:rsidRPr="00C768F5" w:rsidRDefault="00C768F5" w:rsidP="00C768F5">
      <w:pPr>
        <w:widowControl/>
        <w:ind w:firstLine="567"/>
        <w:rPr>
          <w:szCs w:val="24"/>
        </w:rPr>
      </w:pPr>
      <w:r w:rsidRPr="00C768F5">
        <w:rPr>
          <w:szCs w:val="24"/>
        </w:rPr>
        <w:t>1.1</w:t>
      </w:r>
      <w:r w:rsidRPr="00C768F5">
        <w:rPr>
          <w:szCs w:val="24"/>
        </w:rPr>
        <w:tab/>
        <w:t>Ознакомлен с Антикоррупционной политикой ПАО «</w:t>
      </w:r>
      <w:proofErr w:type="spellStart"/>
      <w:r w:rsidRPr="00C768F5">
        <w:rPr>
          <w:szCs w:val="24"/>
        </w:rPr>
        <w:t>Россети</w:t>
      </w:r>
      <w:proofErr w:type="spellEnd"/>
      <w:r w:rsidRPr="00C768F5">
        <w:rPr>
          <w:szCs w:val="24"/>
        </w:rPr>
        <w:t>» и его ДЗО, утвержденной решением Совета директоров ПАО «</w:t>
      </w:r>
      <w:proofErr w:type="spellStart"/>
      <w:r w:rsidRPr="00C768F5">
        <w:rPr>
          <w:szCs w:val="24"/>
        </w:rPr>
        <w:t>Россети</w:t>
      </w:r>
      <w:proofErr w:type="spellEnd"/>
      <w:r w:rsidRPr="00C768F5">
        <w:rPr>
          <w:szCs w:val="24"/>
        </w:rPr>
        <w:t>»/ ДЗО ПАО «</w:t>
      </w:r>
      <w:proofErr w:type="spellStart"/>
      <w:r w:rsidRPr="00C768F5">
        <w:rPr>
          <w:szCs w:val="24"/>
        </w:rPr>
        <w:t>Россети</w:t>
      </w:r>
      <w:proofErr w:type="spellEnd"/>
      <w:r w:rsidRPr="00C768F5">
        <w:rPr>
          <w:szCs w:val="24"/>
        </w:rPr>
        <w:t>» (протокол от 20.04.2020 № 405) (далее - Антикоррупционная политика).</w:t>
      </w:r>
    </w:p>
    <w:p w:rsidR="00C768F5" w:rsidRPr="00C768F5" w:rsidRDefault="00C768F5" w:rsidP="00C768F5">
      <w:pPr>
        <w:widowControl/>
        <w:ind w:firstLine="567"/>
        <w:rPr>
          <w:szCs w:val="24"/>
        </w:rPr>
      </w:pPr>
      <w:r w:rsidRPr="00C768F5">
        <w:rPr>
          <w:szCs w:val="24"/>
        </w:rPr>
        <w:t>Согласен с принимаемыми в ПАО «</w:t>
      </w:r>
      <w:proofErr w:type="spellStart"/>
      <w:r w:rsidRPr="00C768F5">
        <w:rPr>
          <w:szCs w:val="24"/>
        </w:rPr>
        <w:t>Россети</w:t>
      </w:r>
      <w:proofErr w:type="spellEnd"/>
      <w:r w:rsidRPr="00C768F5">
        <w:rPr>
          <w:szCs w:val="24"/>
        </w:rPr>
        <w:t>»/ДЗО ПАО «</w:t>
      </w:r>
      <w:proofErr w:type="spellStart"/>
      <w:r w:rsidRPr="00C768F5">
        <w:rPr>
          <w:szCs w:val="24"/>
        </w:rPr>
        <w:t>Россети</w:t>
      </w:r>
      <w:proofErr w:type="spellEnd"/>
      <w:r w:rsidRPr="00C768F5">
        <w:rPr>
          <w:szCs w:val="24"/>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C768F5">
        <w:rPr>
          <w:szCs w:val="24"/>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768F5" w:rsidRPr="00C768F5" w:rsidRDefault="00C768F5" w:rsidP="00C768F5">
      <w:pPr>
        <w:widowControl/>
        <w:ind w:firstLine="567"/>
        <w:rPr>
          <w:szCs w:val="24"/>
        </w:rPr>
      </w:pPr>
      <w:r w:rsidRPr="00C768F5">
        <w:rPr>
          <w:szCs w:val="24"/>
        </w:rP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C768F5" w:rsidRPr="00C768F5" w:rsidRDefault="00C768F5" w:rsidP="00C768F5">
      <w:pPr>
        <w:widowControl/>
        <w:ind w:firstLine="567"/>
        <w:rPr>
          <w:szCs w:val="24"/>
        </w:rPr>
      </w:pPr>
      <w:r w:rsidRPr="00C768F5">
        <w:rPr>
          <w:szCs w:val="24"/>
        </w:rPr>
        <w:t>2. 1. К Запрещённым действиям, способным вызвать коррупционные риски при осуществлении закупочной деятельности, относятся:</w:t>
      </w:r>
    </w:p>
    <w:p w:rsidR="00C768F5" w:rsidRPr="00C768F5" w:rsidRDefault="00C768F5" w:rsidP="00C768F5">
      <w:pPr>
        <w:widowControl/>
        <w:ind w:firstLine="567"/>
        <w:rPr>
          <w:szCs w:val="24"/>
        </w:rPr>
      </w:pPr>
      <w:r w:rsidRPr="00C768F5">
        <w:rPr>
          <w:szCs w:val="24"/>
        </w:rPr>
        <w:t>предоставление неполных, заведомо ложных, недостоверных сведений о структуре собственников;</w:t>
      </w:r>
    </w:p>
    <w:p w:rsidR="00C768F5" w:rsidRPr="00C768F5" w:rsidRDefault="00C768F5" w:rsidP="00C768F5">
      <w:pPr>
        <w:widowControl/>
        <w:ind w:firstLine="567"/>
        <w:rPr>
          <w:szCs w:val="24"/>
        </w:rPr>
      </w:pPr>
      <w:r w:rsidRPr="00C768F5">
        <w:rPr>
          <w:szCs w:val="24"/>
        </w:rP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rsidR="00C768F5" w:rsidRPr="00C768F5" w:rsidRDefault="00C768F5" w:rsidP="00C768F5">
      <w:pPr>
        <w:widowControl/>
        <w:ind w:firstLine="567"/>
        <w:rPr>
          <w:szCs w:val="24"/>
        </w:rPr>
      </w:pPr>
      <w:r w:rsidRPr="00C768F5">
        <w:rPr>
          <w:szCs w:val="24"/>
        </w:rPr>
        <w:t>освобождение, предложение или обещание освободить от исполнения обязательства или обязанности;</w:t>
      </w:r>
    </w:p>
    <w:p w:rsidR="00C768F5" w:rsidRPr="00C768F5" w:rsidRDefault="00C768F5" w:rsidP="00C768F5">
      <w:pPr>
        <w:widowControl/>
        <w:ind w:firstLine="567"/>
        <w:rPr>
          <w:szCs w:val="24"/>
        </w:rPr>
      </w:pPr>
      <w:r w:rsidRPr="00C768F5">
        <w:rPr>
          <w:szCs w:val="24"/>
        </w:rPr>
        <w:t>оказание, предложение или обещание оказать услуги;</w:t>
      </w:r>
    </w:p>
    <w:p w:rsidR="00C768F5" w:rsidRPr="00C768F5" w:rsidRDefault="00C768F5" w:rsidP="00C768F5">
      <w:pPr>
        <w:widowControl/>
        <w:ind w:firstLine="567"/>
        <w:rPr>
          <w:szCs w:val="24"/>
        </w:rPr>
      </w:pPr>
      <w:r w:rsidRPr="00C768F5">
        <w:rPr>
          <w:szCs w:val="24"/>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768F5" w:rsidRPr="00C768F5" w:rsidRDefault="00C768F5" w:rsidP="00C768F5">
      <w:pPr>
        <w:widowControl/>
        <w:ind w:firstLine="567"/>
        <w:rPr>
          <w:szCs w:val="24"/>
        </w:rPr>
      </w:pPr>
      <w:r w:rsidRPr="00C768F5">
        <w:rPr>
          <w:szCs w:val="24"/>
        </w:rPr>
        <w:t xml:space="preserve">предоставление, предложение или обещание предоставить иные выгоды; </w:t>
      </w:r>
    </w:p>
    <w:p w:rsidR="00C768F5" w:rsidRPr="00C768F5" w:rsidRDefault="00C768F5" w:rsidP="00C768F5">
      <w:pPr>
        <w:widowControl/>
        <w:ind w:firstLine="567"/>
        <w:rPr>
          <w:szCs w:val="24"/>
        </w:rPr>
      </w:pPr>
      <w:r w:rsidRPr="00C768F5">
        <w:rPr>
          <w:szCs w:val="24"/>
        </w:rPr>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768F5" w:rsidRPr="00C768F5" w:rsidRDefault="00C768F5" w:rsidP="00C768F5">
      <w:pPr>
        <w:widowControl/>
        <w:ind w:firstLine="567"/>
        <w:rPr>
          <w:szCs w:val="24"/>
        </w:rPr>
      </w:pPr>
      <w:proofErr w:type="spellStart"/>
      <w:r w:rsidRPr="00C768F5">
        <w:rPr>
          <w:szCs w:val="24"/>
        </w:rPr>
        <w:t>Cтимулирование</w:t>
      </w:r>
      <w:proofErr w:type="spellEnd"/>
      <w:r w:rsidRPr="00C768F5">
        <w:rPr>
          <w:szCs w:val="24"/>
        </w:rPr>
        <w:t xml:space="preserve">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768F5" w:rsidRPr="00C768F5" w:rsidRDefault="00C768F5" w:rsidP="00C768F5">
      <w:pPr>
        <w:widowControl/>
        <w:ind w:firstLine="567"/>
        <w:rPr>
          <w:szCs w:val="24"/>
        </w:rPr>
      </w:pPr>
      <w:r w:rsidRPr="00C768F5">
        <w:rPr>
          <w:szCs w:val="24"/>
        </w:rPr>
        <w:t>Под действиями работника Организатора закупки, осуществляемыми в пользу Участника, понимаются:</w:t>
      </w:r>
    </w:p>
    <w:p w:rsidR="00C768F5" w:rsidRPr="00C768F5" w:rsidRDefault="00C768F5" w:rsidP="00C768F5">
      <w:pPr>
        <w:widowControl/>
        <w:ind w:firstLine="567"/>
        <w:rPr>
          <w:szCs w:val="24"/>
        </w:rPr>
      </w:pPr>
      <w:r w:rsidRPr="00C768F5">
        <w:rPr>
          <w:szCs w:val="24"/>
        </w:rPr>
        <w:t>предоставление неоправданных преимуществ по сравнению с другими участниками закупочных процедур;</w:t>
      </w:r>
    </w:p>
    <w:p w:rsidR="00C768F5" w:rsidRPr="00C768F5" w:rsidRDefault="00C768F5" w:rsidP="00C768F5">
      <w:pPr>
        <w:widowControl/>
        <w:ind w:firstLine="567"/>
        <w:rPr>
          <w:szCs w:val="24"/>
        </w:rPr>
      </w:pPr>
      <w:r w:rsidRPr="00C768F5">
        <w:rPr>
          <w:szCs w:val="24"/>
        </w:rPr>
        <w:t>предоставление каких-либо гарантий;</w:t>
      </w:r>
    </w:p>
    <w:p w:rsidR="00C768F5" w:rsidRPr="00C768F5" w:rsidRDefault="00C768F5" w:rsidP="00C768F5">
      <w:pPr>
        <w:widowControl/>
        <w:ind w:firstLine="567"/>
        <w:rPr>
          <w:szCs w:val="24"/>
        </w:rPr>
      </w:pPr>
      <w:r w:rsidRPr="00C768F5">
        <w:rPr>
          <w:szCs w:val="24"/>
        </w:rPr>
        <w:t>ускорение существующих процедур;</w:t>
      </w:r>
    </w:p>
    <w:p w:rsidR="00C768F5" w:rsidRPr="00C768F5" w:rsidRDefault="00C768F5" w:rsidP="00C768F5">
      <w:pPr>
        <w:widowControl/>
        <w:ind w:firstLine="567"/>
        <w:rPr>
          <w:szCs w:val="24"/>
        </w:rPr>
      </w:pPr>
      <w:r w:rsidRPr="00C768F5">
        <w:rPr>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rsidR="00C768F5" w:rsidRPr="00C768F5" w:rsidRDefault="00C768F5" w:rsidP="00C768F5">
      <w:pPr>
        <w:widowControl/>
        <w:ind w:firstLine="567"/>
        <w:rPr>
          <w:szCs w:val="24"/>
        </w:rPr>
      </w:pPr>
      <w:r w:rsidRPr="00C768F5">
        <w:rPr>
          <w:szCs w:val="24"/>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768F5" w:rsidRPr="00C768F5" w:rsidRDefault="00C768F5" w:rsidP="00C768F5">
      <w:pPr>
        <w:widowControl/>
        <w:ind w:firstLine="567"/>
        <w:rPr>
          <w:szCs w:val="24"/>
        </w:rPr>
      </w:pPr>
      <w:r w:rsidRPr="00C768F5">
        <w:rPr>
          <w:szCs w:val="24"/>
        </w:rP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rsidR="00C768F5" w:rsidRPr="00C768F5" w:rsidRDefault="00C768F5" w:rsidP="00C768F5">
      <w:pPr>
        <w:widowControl/>
        <w:ind w:firstLine="567"/>
        <w:rPr>
          <w:szCs w:val="24"/>
        </w:rPr>
      </w:pPr>
      <w:r w:rsidRPr="00C768F5">
        <w:rPr>
          <w:szCs w:val="24"/>
        </w:rP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rsidR="00C768F5" w:rsidRPr="00C768F5" w:rsidRDefault="00C768F5" w:rsidP="00C768F5">
      <w:pPr>
        <w:widowControl/>
        <w:ind w:firstLine="567"/>
        <w:rPr>
          <w:szCs w:val="24"/>
        </w:rPr>
      </w:pPr>
    </w:p>
    <w:p w:rsidR="00C768F5" w:rsidRPr="00C768F5" w:rsidRDefault="00C768F5" w:rsidP="00C768F5">
      <w:pPr>
        <w:widowControl/>
        <w:ind w:firstLine="567"/>
        <w:rPr>
          <w:szCs w:val="24"/>
        </w:rPr>
      </w:pPr>
      <w:r w:rsidRPr="00C768F5">
        <w:rPr>
          <w:szCs w:val="24"/>
        </w:rPr>
        <w:t>Участник: _______________/</w:t>
      </w:r>
    </w:p>
    <w:p w:rsidR="00C768F5" w:rsidRPr="00C768F5" w:rsidRDefault="00C768F5" w:rsidP="00C768F5">
      <w:pPr>
        <w:widowControl/>
        <w:spacing w:after="60"/>
        <w:ind w:firstLine="0"/>
        <w:rPr>
          <w:szCs w:val="24"/>
        </w:rPr>
      </w:pPr>
    </w:p>
    <w:p w:rsidR="00DC3F5E" w:rsidRPr="0054313E" w:rsidRDefault="00DC3F5E" w:rsidP="00DC3F5E">
      <w:pPr>
        <w:pBdr>
          <w:bottom w:val="single" w:sz="4" w:space="1" w:color="auto"/>
        </w:pBdr>
        <w:shd w:val="clear" w:color="auto" w:fill="E0E0E0"/>
        <w:tabs>
          <w:tab w:val="left" w:pos="567"/>
          <w:tab w:val="left" w:pos="1985"/>
        </w:tabs>
        <w:ind w:right="34" w:firstLine="0"/>
        <w:jc w:val="center"/>
        <w:rPr>
          <w:b/>
          <w:color w:val="000000"/>
          <w:spacing w:val="36"/>
          <w:szCs w:val="24"/>
        </w:rPr>
      </w:pPr>
    </w:p>
    <w:p w:rsidR="00DC3F5E" w:rsidRPr="0054313E" w:rsidRDefault="00DC3F5E" w:rsidP="00DC3F5E">
      <w:pPr>
        <w:tabs>
          <w:tab w:val="left" w:pos="567"/>
          <w:tab w:val="left" w:pos="1985"/>
        </w:tabs>
        <w:ind w:right="34" w:firstLine="0"/>
        <w:jc w:val="left"/>
        <w:rPr>
          <w:b/>
          <w:szCs w:val="24"/>
        </w:rPr>
      </w:pPr>
    </w:p>
    <w:p w:rsidR="00DC3F5E" w:rsidRPr="0054313E" w:rsidRDefault="00DC3F5E" w:rsidP="00DC3F5E">
      <w:pPr>
        <w:pStyle w:val="aff"/>
        <w:tabs>
          <w:tab w:val="clear" w:pos="360"/>
          <w:tab w:val="left" w:pos="0"/>
          <w:tab w:val="left" w:pos="2552"/>
          <w:tab w:val="num" w:pos="4308"/>
        </w:tabs>
        <w:spacing w:before="100" w:beforeAutospacing="1" w:line="240" w:lineRule="auto"/>
        <w:ind w:right="34"/>
        <w:rPr>
          <w:sz w:val="24"/>
          <w:szCs w:val="24"/>
        </w:rPr>
      </w:pPr>
    </w:p>
    <w:p w:rsidR="00434DBD" w:rsidRPr="0054313E" w:rsidRDefault="00434DBD" w:rsidP="00434DBD">
      <w:pPr>
        <w:ind w:firstLine="0"/>
        <w:jc w:val="left"/>
        <w:rPr>
          <w:b/>
          <w:szCs w:val="24"/>
        </w:rPr>
      </w:pPr>
      <w:r w:rsidRPr="0054313E">
        <w:rPr>
          <w:szCs w:val="24"/>
        </w:rPr>
        <w:br w:type="page"/>
      </w:r>
    </w:p>
    <w:p w:rsidR="00633584" w:rsidRPr="0054313E" w:rsidRDefault="00434DBD" w:rsidP="002A0924">
      <w:pPr>
        <w:pStyle w:val="2"/>
        <w:widowControl w:val="0"/>
        <w:numPr>
          <w:ilvl w:val="1"/>
          <w:numId w:val="23"/>
        </w:numPr>
        <w:tabs>
          <w:tab w:val="left" w:pos="567"/>
          <w:tab w:val="left" w:pos="1985"/>
        </w:tabs>
        <w:suppressAutoHyphens/>
        <w:spacing w:line="240" w:lineRule="auto"/>
        <w:ind w:left="0" w:right="34" w:firstLine="0"/>
        <w:jc w:val="left"/>
        <w:rPr>
          <w:sz w:val="24"/>
          <w:szCs w:val="24"/>
          <w:lang w:val="ru-RU"/>
        </w:rPr>
      </w:pPr>
      <w:bookmarkStart w:id="123" w:name="_Toc530044883"/>
      <w:bookmarkStart w:id="124" w:name="_Toc90049526"/>
      <w:r w:rsidRPr="0054313E">
        <w:rPr>
          <w:sz w:val="24"/>
          <w:szCs w:val="24"/>
        </w:rPr>
        <w:lastRenderedPageBreak/>
        <w:t xml:space="preserve">Анкета (форма </w:t>
      </w:r>
      <w:r w:rsidRPr="0054313E">
        <w:rPr>
          <w:sz w:val="24"/>
          <w:szCs w:val="24"/>
          <w:lang w:val="ru-RU"/>
        </w:rPr>
        <w:t>2</w:t>
      </w:r>
      <w:r w:rsidRPr="0054313E">
        <w:rPr>
          <w:sz w:val="24"/>
          <w:szCs w:val="24"/>
        </w:rPr>
        <w:t>)</w:t>
      </w:r>
      <w:bookmarkEnd w:id="123"/>
      <w:bookmarkEnd w:id="124"/>
    </w:p>
    <w:p w:rsidR="00633584" w:rsidRPr="0054313E" w:rsidRDefault="00434DBD" w:rsidP="002A0924">
      <w:pPr>
        <w:pStyle w:val="3"/>
        <w:numPr>
          <w:ilvl w:val="2"/>
          <w:numId w:val="23"/>
        </w:numPr>
        <w:tabs>
          <w:tab w:val="left" w:pos="567"/>
          <w:tab w:val="num" w:pos="1134"/>
          <w:tab w:val="left" w:pos="1985"/>
        </w:tabs>
        <w:spacing w:before="0" w:after="0"/>
        <w:ind w:left="0" w:right="34" w:firstLine="0"/>
        <w:rPr>
          <w:sz w:val="24"/>
          <w:szCs w:val="24"/>
        </w:rPr>
      </w:pPr>
      <w:bookmarkStart w:id="125" w:name="_Ref444174141"/>
      <w:bookmarkStart w:id="126" w:name="_Ref461810318"/>
      <w:bookmarkStart w:id="127" w:name="_Toc462068510"/>
      <w:bookmarkStart w:id="128" w:name="_Toc463514200"/>
      <w:bookmarkStart w:id="129" w:name="_Toc469480438"/>
      <w:bookmarkStart w:id="130" w:name="_Toc471823229"/>
      <w:bookmarkStart w:id="131" w:name="_Toc498512090"/>
      <w:bookmarkStart w:id="132" w:name="_Ref502131297"/>
      <w:bookmarkStart w:id="133" w:name="_Toc530044884"/>
      <w:bookmarkStart w:id="134" w:name="_Toc90049527"/>
      <w:r w:rsidRPr="0054313E">
        <w:rPr>
          <w:sz w:val="24"/>
          <w:szCs w:val="24"/>
        </w:rPr>
        <w:t>Форма Анкеты Участника</w:t>
      </w:r>
      <w:bookmarkEnd w:id="125"/>
      <w:bookmarkEnd w:id="126"/>
      <w:bookmarkEnd w:id="127"/>
      <w:bookmarkEnd w:id="128"/>
      <w:bookmarkEnd w:id="129"/>
      <w:bookmarkEnd w:id="130"/>
      <w:bookmarkEnd w:id="131"/>
      <w:bookmarkEnd w:id="132"/>
      <w:bookmarkEnd w:id="133"/>
      <w:bookmarkEnd w:id="134"/>
    </w:p>
    <w:p w:rsidR="00633584" w:rsidRPr="0054313E" w:rsidRDefault="00633584" w:rsidP="002A0924">
      <w:pPr>
        <w:pBdr>
          <w:top w:val="single" w:sz="4" w:space="1" w:color="auto"/>
        </w:pBdr>
        <w:shd w:val="clear" w:color="auto" w:fill="E0E0E0"/>
        <w:tabs>
          <w:tab w:val="left" w:pos="567"/>
          <w:tab w:val="left" w:pos="1985"/>
        </w:tabs>
        <w:ind w:right="34" w:firstLine="0"/>
        <w:jc w:val="center"/>
        <w:rPr>
          <w:b/>
          <w:spacing w:val="36"/>
          <w:szCs w:val="24"/>
        </w:rPr>
      </w:pPr>
      <w:r w:rsidRPr="0054313E">
        <w:rPr>
          <w:b/>
          <w:spacing w:val="36"/>
          <w:szCs w:val="24"/>
        </w:rPr>
        <w:t>начало формы</w:t>
      </w:r>
    </w:p>
    <w:p w:rsidR="00434DBD" w:rsidRPr="0054313E" w:rsidRDefault="00434DBD" w:rsidP="002A0924">
      <w:pPr>
        <w:ind w:firstLine="0"/>
        <w:jc w:val="left"/>
        <w:rPr>
          <w:szCs w:val="24"/>
        </w:rPr>
      </w:pPr>
      <w:r w:rsidRPr="0054313E">
        <w:rPr>
          <w:szCs w:val="24"/>
        </w:rPr>
        <w:t>Приложение 2 к письму о подаче оферты</w:t>
      </w:r>
      <w:r w:rsidRPr="0054313E">
        <w:rPr>
          <w:szCs w:val="24"/>
        </w:rPr>
        <w:br/>
        <w:t>от «____»_____________ г. №__________</w:t>
      </w:r>
    </w:p>
    <w:p w:rsidR="00434DBD" w:rsidRPr="0054313E" w:rsidRDefault="00434DBD" w:rsidP="002A0924">
      <w:pPr>
        <w:rPr>
          <w:szCs w:val="24"/>
        </w:rPr>
      </w:pPr>
    </w:p>
    <w:p w:rsidR="002A0924" w:rsidRPr="002A0924" w:rsidRDefault="002A0924" w:rsidP="002A0924">
      <w:pPr>
        <w:widowControl/>
        <w:ind w:firstLine="0"/>
        <w:jc w:val="center"/>
        <w:rPr>
          <w:b/>
          <w:i/>
          <w:szCs w:val="24"/>
        </w:rPr>
      </w:pPr>
      <w:bookmarkStart w:id="135" w:name="_Toc298234715"/>
      <w:bookmarkStart w:id="136" w:name="_Toc255987077"/>
      <w:bookmarkStart w:id="137" w:name="_Toc307936269"/>
      <w:bookmarkStart w:id="138" w:name="_Ref444174147"/>
      <w:bookmarkStart w:id="139" w:name="_Ref444174192"/>
      <w:bookmarkStart w:id="140" w:name="_Ref461810340"/>
      <w:bookmarkStart w:id="141" w:name="_Toc471823230"/>
      <w:r w:rsidRPr="002A0924">
        <w:rPr>
          <w:b/>
          <w:i/>
          <w:szCs w:val="24"/>
        </w:rPr>
        <w:t>Анкета Участника закупки</w:t>
      </w:r>
      <w:bookmarkEnd w:id="135"/>
      <w:bookmarkEnd w:id="136"/>
      <w:bookmarkEnd w:id="137"/>
    </w:p>
    <w:p w:rsidR="002A0924" w:rsidRPr="002A0924" w:rsidRDefault="002A0924" w:rsidP="002A0924">
      <w:pPr>
        <w:widowControl/>
        <w:ind w:firstLine="0"/>
        <w:rPr>
          <w:b/>
          <w:szCs w:val="24"/>
        </w:rPr>
      </w:pPr>
      <w:bookmarkStart w:id="142" w:name="_Toc247081589"/>
      <w:r w:rsidRPr="002A0924">
        <w:rPr>
          <w:b/>
          <w:szCs w:val="24"/>
        </w:rPr>
        <w:t xml:space="preserve">Способ и наименование закупки _______________________________________ </w:t>
      </w:r>
    </w:p>
    <w:p w:rsidR="002A0924" w:rsidRPr="002A0924" w:rsidRDefault="002A0924" w:rsidP="002A0924">
      <w:pPr>
        <w:widowControl/>
        <w:ind w:firstLine="0"/>
        <w:rPr>
          <w:b/>
          <w:szCs w:val="24"/>
        </w:rPr>
      </w:pPr>
      <w:r w:rsidRPr="002A0924">
        <w:rPr>
          <w:b/>
          <w:szCs w:val="24"/>
        </w:rPr>
        <w:t>Лот ___</w:t>
      </w:r>
    </w:p>
    <w:p w:rsidR="002A0924" w:rsidRPr="002A0924" w:rsidRDefault="002A0924" w:rsidP="002A0924">
      <w:pPr>
        <w:widowControl/>
        <w:ind w:firstLine="0"/>
        <w:rPr>
          <w:b/>
          <w:szCs w:val="24"/>
        </w:rPr>
      </w:pPr>
      <w:r w:rsidRPr="002A0924">
        <w:rPr>
          <w:b/>
          <w:szCs w:val="24"/>
        </w:rPr>
        <w:t xml:space="preserve">Участник закупки: ________________________________ </w:t>
      </w:r>
    </w:p>
    <w:tbl>
      <w:tblPr>
        <w:tblW w:w="49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
        <w:gridCol w:w="630"/>
        <w:gridCol w:w="3330"/>
        <w:gridCol w:w="1002"/>
        <w:gridCol w:w="3150"/>
        <w:gridCol w:w="1526"/>
        <w:gridCol w:w="318"/>
      </w:tblGrid>
      <w:tr w:rsidR="002A0924" w:rsidRPr="002A0924" w:rsidTr="002A0924">
        <w:trPr>
          <w:cantSplit/>
          <w:trHeight w:val="240"/>
        </w:trPr>
        <w:tc>
          <w:tcPr>
            <w:tcW w:w="367" w:type="pct"/>
            <w:gridSpan w:val="2"/>
            <w:tcBorders>
              <w:top w:val="single" w:sz="4" w:space="0" w:color="auto"/>
              <w:left w:val="single" w:sz="4" w:space="0" w:color="auto"/>
              <w:bottom w:val="single" w:sz="4" w:space="0" w:color="auto"/>
              <w:right w:val="single" w:sz="4" w:space="0" w:color="auto"/>
            </w:tcBorders>
            <w:vAlign w:val="center"/>
            <w:hideMark/>
          </w:tcPr>
          <w:bookmarkEnd w:id="142"/>
          <w:p w:rsidR="002A0924" w:rsidRPr="002A0924" w:rsidRDefault="002A0924" w:rsidP="002A0924">
            <w:pPr>
              <w:widowControl/>
              <w:ind w:firstLine="0"/>
              <w:rPr>
                <w:sz w:val="20"/>
              </w:rPr>
            </w:pPr>
            <w:r w:rsidRPr="002A0924">
              <w:rPr>
                <w:sz w:val="20"/>
              </w:rPr>
              <w:t>№</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Наименование</w:t>
            </w:r>
          </w:p>
        </w:tc>
        <w:tc>
          <w:tcPr>
            <w:tcW w:w="916"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Сведения об Участнике закупки</w:t>
            </w:r>
          </w:p>
        </w:tc>
      </w:tr>
      <w:tr w:rsidR="002A0924" w:rsidRPr="002A0924" w:rsidTr="002A0924">
        <w:trPr>
          <w:cantSplit/>
          <w:trHeight w:val="70"/>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1.</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Фирменное наименование</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2.</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Организационно - правовая форма</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3.</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4.</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Стоимость основных фондов (по балансу последнего завершенного периода)</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5.</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6</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Виды деятельности</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7.</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ИНН</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8.</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КПП</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9.</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Сведения о среднесписочной численности (на последнюю отчетную дату)</w:t>
            </w:r>
            <w:r w:rsidRPr="002A0924">
              <w:rPr>
                <w:sz w:val="20"/>
              </w:rPr>
              <w:footnoteReference w:id="2"/>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10.</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Сведения о наличии (отсутствии) нарушений требований Налогового кодекса РФ (в текущем году и двум предшествующим годам)</w:t>
            </w:r>
            <w:r w:rsidRPr="002A0924">
              <w:rPr>
                <w:sz w:val="20"/>
              </w:rPr>
              <w:footnoteReference w:id="3"/>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11.</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rPr>
                <w:sz w:val="20"/>
              </w:rPr>
            </w:pPr>
            <w:r w:rsidRPr="002A0924">
              <w:rPr>
                <w:sz w:val="20"/>
              </w:rPr>
              <w:t>Сведения о наличии (отсутствии) просроченных невыполненных обязательств   перед ГК «</w:t>
            </w:r>
            <w:proofErr w:type="spellStart"/>
            <w:r w:rsidRPr="002A0924">
              <w:rPr>
                <w:sz w:val="20"/>
              </w:rPr>
              <w:t>Россети</w:t>
            </w:r>
            <w:proofErr w:type="spellEnd"/>
            <w:r w:rsidRPr="002A0924">
              <w:rPr>
                <w:sz w:val="20"/>
              </w:rPr>
              <w:t>» (при наличии, указать сумму и наименование компании)</w:t>
            </w:r>
            <w:r w:rsidRPr="002A0924">
              <w:rPr>
                <w:sz w:val="20"/>
              </w:rPr>
              <w:footnoteReference w:id="4"/>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12.</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A0924">
              <w:rPr>
                <w:sz w:val="20"/>
              </w:rPr>
              <w:footnoteReference w:id="5"/>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13.</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Юридический адрес</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Cs w:val="24"/>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14.</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Почтовый адрес</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Cs w:val="24"/>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15.</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Фактическое местоположение</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Cs w:val="24"/>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16.</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Филиалы: перечислить наименования и почтовые адреса</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Cs w:val="24"/>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17.</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18.</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Телефоны Участника закупки</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Height w:val="116"/>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19.</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Факс Участника закупки (с указанием кода города)</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20.</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Адрес электронной почты Участника закупки</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21.</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22.</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Фамилия, Имя и Отчество ответственного лица Участника закупки с указанием должности и контактного телефона</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rPr>
          <w:cantSplit/>
        </w:trPr>
        <w:tc>
          <w:tcPr>
            <w:tcW w:w="367" w:type="pct"/>
            <w:gridSpan w:val="2"/>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23.</w:t>
            </w:r>
          </w:p>
        </w:tc>
        <w:tc>
          <w:tcPr>
            <w:tcW w:w="3717" w:type="pct"/>
            <w:gridSpan w:val="3"/>
            <w:tcBorders>
              <w:top w:val="single" w:sz="4" w:space="0" w:color="auto"/>
              <w:left w:val="single" w:sz="4" w:space="0" w:color="auto"/>
              <w:bottom w:val="single" w:sz="4" w:space="0" w:color="auto"/>
              <w:right w:val="single" w:sz="4" w:space="0" w:color="auto"/>
            </w:tcBorders>
            <w:vAlign w:val="center"/>
            <w:hideMark/>
          </w:tcPr>
          <w:p w:rsidR="002A0924" w:rsidRPr="002A0924" w:rsidRDefault="002A0924" w:rsidP="002A0924">
            <w:pPr>
              <w:widowControl/>
              <w:ind w:firstLine="0"/>
              <w:jc w:val="left"/>
              <w:rPr>
                <w:sz w:val="20"/>
              </w:rPr>
            </w:pPr>
            <w:r w:rsidRPr="002A0924">
              <w:rPr>
                <w:sz w:val="20"/>
              </w:rPr>
              <w:t xml:space="preserve">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w:t>
            </w:r>
            <w:proofErr w:type="spellStart"/>
            <w:r w:rsidRPr="002A0924">
              <w:rPr>
                <w:sz w:val="20"/>
              </w:rPr>
              <w:t>микропредприятие</w:t>
            </w:r>
            <w:proofErr w:type="spellEnd"/>
            <w:r w:rsidRPr="002A0924">
              <w:rPr>
                <w:sz w:val="20"/>
              </w:rPr>
              <w:t>, малое предприятие, среднее предприятие)</w:t>
            </w:r>
          </w:p>
        </w:tc>
        <w:tc>
          <w:tcPr>
            <w:tcW w:w="916" w:type="pct"/>
            <w:gridSpan w:val="2"/>
            <w:tcBorders>
              <w:top w:val="single" w:sz="4" w:space="0" w:color="auto"/>
              <w:left w:val="single" w:sz="4" w:space="0" w:color="auto"/>
              <w:bottom w:val="single" w:sz="4" w:space="0" w:color="auto"/>
              <w:right w:val="single" w:sz="4" w:space="0" w:color="auto"/>
            </w:tcBorders>
            <w:vAlign w:val="center"/>
          </w:tcPr>
          <w:p w:rsidR="002A0924" w:rsidRPr="002A0924" w:rsidRDefault="002A0924" w:rsidP="002A0924">
            <w:pPr>
              <w:widowControl/>
              <w:ind w:firstLine="0"/>
              <w:rPr>
                <w:sz w:val="20"/>
              </w:rPr>
            </w:pPr>
          </w:p>
        </w:tc>
      </w:tr>
      <w:tr w:rsidR="002A0924" w:rsidRPr="002A0924" w:rsidTr="002A0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4" w:type="pct"/>
          <w:wAfter w:w="158" w:type="pct"/>
        </w:trPr>
        <w:tc>
          <w:tcPr>
            <w:tcW w:w="1967" w:type="pct"/>
            <w:gridSpan w:val="2"/>
            <w:tcBorders>
              <w:top w:val="nil"/>
              <w:left w:val="nil"/>
              <w:bottom w:val="single" w:sz="4" w:space="0" w:color="auto"/>
              <w:right w:val="nil"/>
            </w:tcBorders>
          </w:tcPr>
          <w:p w:rsidR="002A0924" w:rsidRPr="002A0924" w:rsidRDefault="002A0924" w:rsidP="002A0924">
            <w:pPr>
              <w:widowControl/>
              <w:ind w:firstLine="0"/>
              <w:rPr>
                <w:szCs w:val="24"/>
              </w:rPr>
            </w:pPr>
          </w:p>
        </w:tc>
        <w:tc>
          <w:tcPr>
            <w:tcW w:w="498" w:type="pct"/>
          </w:tcPr>
          <w:p w:rsidR="002A0924" w:rsidRPr="002A0924" w:rsidRDefault="002A0924" w:rsidP="002A0924">
            <w:pPr>
              <w:widowControl/>
              <w:ind w:firstLine="0"/>
              <w:rPr>
                <w:szCs w:val="24"/>
              </w:rPr>
            </w:pPr>
          </w:p>
        </w:tc>
        <w:tc>
          <w:tcPr>
            <w:tcW w:w="2323" w:type="pct"/>
            <w:gridSpan w:val="2"/>
            <w:tcBorders>
              <w:top w:val="nil"/>
              <w:left w:val="nil"/>
              <w:bottom w:val="single" w:sz="4" w:space="0" w:color="auto"/>
              <w:right w:val="nil"/>
            </w:tcBorders>
          </w:tcPr>
          <w:p w:rsidR="002A0924" w:rsidRPr="002A0924" w:rsidRDefault="002A0924" w:rsidP="002A0924">
            <w:pPr>
              <w:widowControl/>
              <w:ind w:firstLine="0"/>
              <w:rPr>
                <w:szCs w:val="24"/>
              </w:rPr>
            </w:pPr>
          </w:p>
        </w:tc>
      </w:tr>
      <w:tr w:rsidR="002A0924" w:rsidRPr="002A0924" w:rsidTr="002A0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4" w:type="pct"/>
          <w:wAfter w:w="158" w:type="pct"/>
        </w:trPr>
        <w:tc>
          <w:tcPr>
            <w:tcW w:w="1967" w:type="pct"/>
            <w:gridSpan w:val="2"/>
            <w:tcBorders>
              <w:top w:val="single" w:sz="4" w:space="0" w:color="auto"/>
              <w:left w:val="nil"/>
              <w:bottom w:val="nil"/>
              <w:right w:val="nil"/>
            </w:tcBorders>
            <w:hideMark/>
          </w:tcPr>
          <w:p w:rsidR="002A0924" w:rsidRPr="002A0924" w:rsidRDefault="002A0924" w:rsidP="002A0924">
            <w:pPr>
              <w:widowControl/>
              <w:ind w:firstLine="0"/>
              <w:jc w:val="center"/>
              <w:rPr>
                <w:i/>
                <w:sz w:val="20"/>
              </w:rPr>
            </w:pPr>
            <w:r w:rsidRPr="002A0924">
              <w:rPr>
                <w:i/>
                <w:sz w:val="20"/>
              </w:rPr>
              <w:lastRenderedPageBreak/>
              <w:t>(подпись уполномоченного представителя)</w:t>
            </w:r>
          </w:p>
        </w:tc>
        <w:tc>
          <w:tcPr>
            <w:tcW w:w="498" w:type="pct"/>
          </w:tcPr>
          <w:p w:rsidR="002A0924" w:rsidRPr="002A0924" w:rsidRDefault="002A0924" w:rsidP="002A0924">
            <w:pPr>
              <w:widowControl/>
              <w:ind w:firstLine="0"/>
              <w:jc w:val="center"/>
              <w:rPr>
                <w:i/>
                <w:sz w:val="20"/>
              </w:rPr>
            </w:pPr>
          </w:p>
        </w:tc>
        <w:tc>
          <w:tcPr>
            <w:tcW w:w="2323" w:type="pct"/>
            <w:gridSpan w:val="2"/>
            <w:tcBorders>
              <w:top w:val="single" w:sz="4" w:space="0" w:color="auto"/>
              <w:left w:val="nil"/>
              <w:bottom w:val="nil"/>
              <w:right w:val="nil"/>
            </w:tcBorders>
            <w:hideMark/>
          </w:tcPr>
          <w:p w:rsidR="002A0924" w:rsidRPr="002A0924" w:rsidRDefault="002A0924" w:rsidP="002A0924">
            <w:pPr>
              <w:widowControl/>
              <w:ind w:firstLine="0"/>
              <w:jc w:val="center"/>
              <w:rPr>
                <w:i/>
                <w:sz w:val="20"/>
              </w:rPr>
            </w:pPr>
            <w:r w:rsidRPr="002A0924">
              <w:rPr>
                <w:i/>
                <w:sz w:val="20"/>
              </w:rPr>
              <w:t>(фамилия, имя, отчество подписавшего, должность)</w:t>
            </w:r>
          </w:p>
        </w:tc>
      </w:tr>
    </w:tbl>
    <w:p w:rsidR="002A0924" w:rsidRPr="002A0924" w:rsidRDefault="002A0924" w:rsidP="002A0924">
      <w:pPr>
        <w:widowControl/>
        <w:ind w:firstLine="0"/>
        <w:rPr>
          <w:b/>
          <w:i/>
          <w:sz w:val="22"/>
          <w:szCs w:val="22"/>
        </w:rPr>
      </w:pPr>
      <w:r w:rsidRPr="002A0924">
        <w:rPr>
          <w:b/>
          <w:i/>
          <w:sz w:val="22"/>
          <w:szCs w:val="22"/>
        </w:rPr>
        <w:t>М.П.</w:t>
      </w:r>
    </w:p>
    <w:p w:rsidR="002A0924" w:rsidRPr="002A0924" w:rsidRDefault="002A0924" w:rsidP="002A0924">
      <w:pPr>
        <w:widowControl/>
        <w:ind w:firstLine="0"/>
        <w:rPr>
          <w:szCs w:val="24"/>
        </w:rPr>
      </w:pPr>
    </w:p>
    <w:p w:rsidR="002A0924" w:rsidRPr="002A0924" w:rsidRDefault="002A0924" w:rsidP="002A0924">
      <w:pPr>
        <w:widowControl/>
        <w:spacing w:after="60"/>
        <w:ind w:firstLine="567"/>
        <w:jc w:val="right"/>
        <w:rPr>
          <w:b/>
          <w:i/>
          <w:szCs w:val="24"/>
        </w:rPr>
      </w:pPr>
      <w:r w:rsidRPr="002A0924">
        <w:rPr>
          <w:b/>
          <w:i/>
          <w:szCs w:val="24"/>
        </w:rPr>
        <w:t>Приложение к Анкете</w:t>
      </w:r>
    </w:p>
    <w:p w:rsidR="002A0924" w:rsidRPr="002A0924" w:rsidRDefault="002A0924" w:rsidP="002A0924">
      <w:pPr>
        <w:widowControl/>
        <w:ind w:firstLine="567"/>
        <w:rPr>
          <w:szCs w:val="24"/>
        </w:rPr>
      </w:pPr>
    </w:p>
    <w:p w:rsidR="002A0924" w:rsidRPr="002A0924" w:rsidRDefault="002A0924" w:rsidP="002A0924">
      <w:pPr>
        <w:widowControl/>
        <w:ind w:firstLine="0"/>
        <w:jc w:val="center"/>
        <w:rPr>
          <w:b/>
          <w:szCs w:val="24"/>
        </w:rPr>
      </w:pPr>
      <w:r w:rsidRPr="002A0924">
        <w:rPr>
          <w:b/>
          <w:szCs w:val="24"/>
        </w:rPr>
        <w:t>ПЕРЕЧЕНЬ ПУБЛИЧНЫХ ДОЛЖНОСТНЫХ ЛИЦ</w:t>
      </w:r>
    </w:p>
    <w:p w:rsidR="002A0924" w:rsidRPr="002A0924" w:rsidRDefault="002A0924" w:rsidP="002A0924">
      <w:pPr>
        <w:widowControl/>
        <w:ind w:firstLine="0"/>
        <w:jc w:val="center"/>
        <w:rPr>
          <w:b/>
          <w:szCs w:val="24"/>
        </w:rPr>
      </w:pPr>
    </w:p>
    <w:p w:rsidR="002A0924" w:rsidRPr="002A0924" w:rsidRDefault="002A0924" w:rsidP="002A0924">
      <w:pPr>
        <w:widowControl/>
        <w:ind w:firstLine="567"/>
        <w:rPr>
          <w:szCs w:val="24"/>
        </w:rPr>
      </w:pPr>
      <w:r w:rsidRPr="002A0924">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8" w:history="1">
        <w:r w:rsidRPr="002A0924">
          <w:rPr>
            <w:szCs w:val="24"/>
            <w:u w:val="single"/>
          </w:rPr>
          <w:t>Конвенцией</w:t>
        </w:r>
      </w:hyperlink>
      <w:r w:rsidRPr="002A0924">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A0924" w:rsidRPr="002A0924" w:rsidRDefault="002A0924" w:rsidP="002A0924">
      <w:pPr>
        <w:widowControl/>
        <w:ind w:firstLine="567"/>
        <w:rPr>
          <w:szCs w:val="24"/>
        </w:rPr>
      </w:pPr>
      <w:r w:rsidRPr="002A0924">
        <w:rPr>
          <w:szCs w:val="24"/>
        </w:rPr>
        <w:t xml:space="preserve">Российская Федерация ратифицировала </w:t>
      </w:r>
      <w:hyperlink r:id="rId9" w:history="1">
        <w:r w:rsidRPr="002A0924">
          <w:rPr>
            <w:szCs w:val="24"/>
            <w:u w:val="single"/>
          </w:rPr>
          <w:t>Конвенцию</w:t>
        </w:r>
      </w:hyperlink>
      <w:r w:rsidRPr="002A0924">
        <w:rPr>
          <w:szCs w:val="24"/>
        </w:rPr>
        <w:t xml:space="preserve"> ООН против коррупции в 2006 году (8 марта 2006 года принят Федеральный </w:t>
      </w:r>
      <w:hyperlink r:id="rId10" w:history="1">
        <w:r w:rsidRPr="002A0924">
          <w:rPr>
            <w:szCs w:val="24"/>
            <w:u w:val="single"/>
          </w:rPr>
          <w:t>закон</w:t>
        </w:r>
      </w:hyperlink>
      <w:r w:rsidRPr="002A0924">
        <w:rPr>
          <w:szCs w:val="24"/>
        </w:rPr>
        <w:t xml:space="preserve"> № 40-ФЗ «О ратификации Конвенции Организации Объединенных Наций против коррупции).</w:t>
      </w:r>
    </w:p>
    <w:p w:rsidR="002A0924" w:rsidRPr="002A0924" w:rsidRDefault="002A0924" w:rsidP="002A0924">
      <w:pPr>
        <w:widowControl/>
        <w:ind w:firstLine="567"/>
        <w:rPr>
          <w:rFonts w:eastAsia="Calibri"/>
          <w:szCs w:val="24"/>
        </w:rPr>
      </w:pPr>
      <w:r w:rsidRPr="002A0924">
        <w:rPr>
          <w:rFonts w:eastAsia="Calibri"/>
          <w:szCs w:val="24"/>
        </w:rPr>
        <w:t xml:space="preserve">В соответствии со ст.12 Конвенции одной из мер по предупреждению коррупции является в </w:t>
      </w:r>
      <w:proofErr w:type="spellStart"/>
      <w:r w:rsidRPr="002A0924">
        <w:rPr>
          <w:rFonts w:eastAsia="Calibri"/>
          <w:szCs w:val="24"/>
        </w:rPr>
        <w:t>т.ч</w:t>
      </w:r>
      <w:proofErr w:type="spellEnd"/>
      <w:r w:rsidRPr="002A0924">
        <w:rPr>
          <w:rFonts w:eastAsia="Calibri"/>
          <w:szCs w:val="24"/>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A0924" w:rsidRPr="002A0924" w:rsidRDefault="002A0924" w:rsidP="002A0924">
      <w:pPr>
        <w:widowControl/>
        <w:ind w:firstLine="567"/>
        <w:rPr>
          <w:rFonts w:eastAsia="Calibri"/>
          <w:szCs w:val="24"/>
        </w:rPr>
      </w:pPr>
    </w:p>
    <w:p w:rsidR="002A0924" w:rsidRPr="002A0924" w:rsidRDefault="002A0924" w:rsidP="002A0924">
      <w:pPr>
        <w:widowControl/>
        <w:ind w:firstLine="567"/>
        <w:rPr>
          <w:szCs w:val="24"/>
        </w:rPr>
      </w:pPr>
      <w:r w:rsidRPr="002A0924">
        <w:rPr>
          <w:b/>
          <w:szCs w:val="24"/>
        </w:rPr>
        <w:t>1. ПУБЛИЧНОЕ ДОЛЖНОСТНОЕ ЛИЦО (ПДЛ)</w:t>
      </w:r>
      <w:r w:rsidRPr="002A0924">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A0924" w:rsidRPr="002A0924" w:rsidRDefault="002A0924" w:rsidP="002A0924">
      <w:pPr>
        <w:widowControl/>
        <w:ind w:firstLine="567"/>
        <w:rPr>
          <w:szCs w:val="24"/>
        </w:rPr>
      </w:pPr>
      <w:r w:rsidRPr="002A0924">
        <w:rPr>
          <w:b/>
          <w:szCs w:val="24"/>
        </w:rPr>
        <w:t>2. ИНОСТРАННОЕ ПУБЛИЧНОЕ ДОЛЖНОСТНОЕ ЛИЦО (ИПДЛ)</w:t>
      </w:r>
      <w:r w:rsidRPr="002A0924">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A0924" w:rsidRPr="002A0924" w:rsidRDefault="002A0924" w:rsidP="002A0924">
      <w:pPr>
        <w:widowControl/>
        <w:ind w:firstLine="567"/>
        <w:rPr>
          <w:szCs w:val="24"/>
        </w:rPr>
      </w:pPr>
      <w:r w:rsidRPr="002A0924">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2A0924">
        <w:rPr>
          <w:szCs w:val="24"/>
        </w:rPr>
        <w:t>Вольфсбергской</w:t>
      </w:r>
      <w:proofErr w:type="spellEnd"/>
      <w:r w:rsidRPr="002A0924">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A0924" w:rsidRPr="002A0924" w:rsidRDefault="002A0924" w:rsidP="002A0924">
      <w:pPr>
        <w:widowControl/>
        <w:ind w:firstLine="567"/>
        <w:rPr>
          <w:szCs w:val="24"/>
        </w:rPr>
      </w:pPr>
      <w:r w:rsidRPr="002A0924">
        <w:rPr>
          <w:b/>
          <w:szCs w:val="24"/>
        </w:rPr>
        <w:t>3. РОССИЙСКИЕ ПУБЛИЧНЫЕ ДОЛЖНОСТНЫЕ ЛИЦА (РПДЛ)</w:t>
      </w:r>
      <w:r w:rsidRPr="002A0924">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2A0924">
        <w:rPr>
          <w:szCs w:val="24"/>
        </w:rPr>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A0924" w:rsidRPr="002A0924" w:rsidRDefault="002A0924" w:rsidP="002A0924">
      <w:pPr>
        <w:widowControl/>
        <w:ind w:firstLine="567"/>
        <w:rPr>
          <w:szCs w:val="24"/>
        </w:rPr>
      </w:pPr>
      <w:r w:rsidRPr="002A0924">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A0924" w:rsidRPr="002A0924" w:rsidRDefault="002A0924" w:rsidP="002A0924">
      <w:pPr>
        <w:widowControl/>
        <w:ind w:firstLine="567"/>
        <w:rPr>
          <w:szCs w:val="24"/>
        </w:rPr>
      </w:pPr>
      <w:r w:rsidRPr="002A0924">
        <w:rPr>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A0924" w:rsidRPr="002A0924" w:rsidRDefault="002A0924" w:rsidP="002A0924">
      <w:pPr>
        <w:widowControl/>
        <w:ind w:firstLine="567"/>
        <w:rPr>
          <w:szCs w:val="24"/>
        </w:rPr>
      </w:pPr>
      <w:bookmarkStart w:id="143" w:name="Par54"/>
      <w:bookmarkEnd w:id="143"/>
      <w:r w:rsidRPr="002A0924">
        <w:rPr>
          <w:b/>
          <w:szCs w:val="24"/>
        </w:rPr>
        <w:t>4. МЕЖДУНАРОДНОЕ ПУБЛИЧНОЕ ДОЛЖНОСТНОЕ ЛИЦО (МПДЛ)</w:t>
      </w:r>
      <w:r w:rsidRPr="002A0924">
        <w:rPr>
          <w:szCs w:val="24"/>
        </w:rP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rsidR="002A0924" w:rsidRPr="002A0924" w:rsidRDefault="002A0924" w:rsidP="002A0924">
      <w:pPr>
        <w:widowControl/>
        <w:ind w:firstLine="567"/>
        <w:rPr>
          <w:szCs w:val="24"/>
        </w:rPr>
      </w:pPr>
      <w:r w:rsidRPr="002A0924">
        <w:rPr>
          <w:b/>
          <w:szCs w:val="24"/>
        </w:rPr>
        <w:t>5. ЛИЦО, СВЯЗАННОЕ С ПДЛ</w:t>
      </w:r>
      <w:r w:rsidRPr="002A0924">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2A0924">
        <w:rPr>
          <w:szCs w:val="24"/>
        </w:rPr>
        <w:t>неполнородный</w:t>
      </w:r>
      <w:proofErr w:type="spellEnd"/>
      <w:r w:rsidRPr="002A0924">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A0924" w:rsidRPr="002A0924" w:rsidRDefault="002A0924" w:rsidP="002A0924">
      <w:pPr>
        <w:widowControl/>
        <w:ind w:firstLine="567"/>
        <w:rPr>
          <w:szCs w:val="24"/>
        </w:rPr>
      </w:pPr>
      <w:r w:rsidRPr="002A0924">
        <w:rPr>
          <w:b/>
          <w:szCs w:val="24"/>
        </w:rPr>
        <w:t>6. Международные организации</w:t>
      </w:r>
      <w:r w:rsidRPr="002A0924">
        <w:rPr>
          <w:szCs w:val="24"/>
        </w:rP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w:t>
      </w:r>
      <w:proofErr w:type="gramStart"/>
      <w:r w:rsidRPr="002A0924">
        <w:rPr>
          <w:szCs w:val="24"/>
        </w:rPr>
        <w:t>законодательством их стран-членов</w:t>
      </w:r>
      <w:proofErr w:type="gramEnd"/>
      <w:r w:rsidRPr="002A0924">
        <w:rPr>
          <w:szCs w:val="24"/>
        </w:rPr>
        <w:t xml:space="preserve">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w:t>
      </w:r>
      <w:r w:rsidRPr="002A0924">
        <w:rPr>
          <w:szCs w:val="24"/>
        </w:rPr>
        <w:lastRenderedPageBreak/>
        <w:t>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895D6E" w:rsidRPr="0054313E" w:rsidRDefault="00895D6E" w:rsidP="00434DBD">
      <w:pPr>
        <w:ind w:right="-1"/>
        <w:rPr>
          <w:sz w:val="20"/>
        </w:rPr>
      </w:pPr>
    </w:p>
    <w:p w:rsidR="00895D6E" w:rsidRPr="0054313E" w:rsidRDefault="00895D6E" w:rsidP="00434DBD">
      <w:pPr>
        <w:ind w:right="-1"/>
        <w:rPr>
          <w:sz w:val="20"/>
        </w:rPr>
      </w:pPr>
    </w:p>
    <w:p w:rsidR="00CB35F9" w:rsidRPr="0054313E" w:rsidRDefault="00CB35F9" w:rsidP="00434DBD">
      <w:pPr>
        <w:ind w:right="-1"/>
        <w:rPr>
          <w:sz w:val="20"/>
          <w:vertAlign w:val="superscript"/>
        </w:rPr>
        <w:sectPr w:rsidR="00CB35F9" w:rsidRPr="0054313E" w:rsidSect="006F0F07">
          <w:footerReference w:type="even" r:id="rId11"/>
          <w:pgSz w:w="11906" w:h="16838" w:code="9"/>
          <w:pgMar w:top="680" w:right="567" w:bottom="539" w:left="1134" w:header="680" w:footer="278" w:gutter="0"/>
          <w:cols w:space="708"/>
          <w:titlePg/>
          <w:docGrid w:linePitch="360"/>
        </w:sectPr>
      </w:pPr>
    </w:p>
    <w:p w:rsidR="008D0061" w:rsidRPr="0054313E" w:rsidRDefault="00CE4F54" w:rsidP="00F60D51">
      <w:pPr>
        <w:pStyle w:val="2"/>
        <w:widowControl w:val="0"/>
        <w:numPr>
          <w:ilvl w:val="1"/>
          <w:numId w:val="23"/>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144" w:name="_Hlt22846931"/>
      <w:bookmarkStart w:id="145" w:name="_Ref502071969"/>
      <w:bookmarkStart w:id="146" w:name="_Toc530044899"/>
      <w:bookmarkStart w:id="147" w:name="_Toc90049528"/>
      <w:bookmarkStart w:id="148" w:name="_Ref93264992"/>
      <w:bookmarkStart w:id="149" w:name="_Ref93265116"/>
      <w:bookmarkStart w:id="150" w:name="_Toc98253933"/>
      <w:bookmarkStart w:id="151" w:name="_Toc165173859"/>
      <w:bookmarkStart w:id="152" w:name="_Toc423423671"/>
      <w:bookmarkStart w:id="153" w:name="_Ref440361531"/>
      <w:bookmarkStart w:id="154" w:name="_Ref440361610"/>
      <w:bookmarkStart w:id="155" w:name="_Toc441131115"/>
      <w:bookmarkEnd w:id="113"/>
      <w:bookmarkEnd w:id="114"/>
      <w:bookmarkEnd w:id="115"/>
      <w:bookmarkEnd w:id="116"/>
      <w:bookmarkEnd w:id="117"/>
      <w:bookmarkEnd w:id="118"/>
      <w:bookmarkEnd w:id="119"/>
      <w:bookmarkEnd w:id="120"/>
      <w:bookmarkEnd w:id="138"/>
      <w:bookmarkEnd w:id="139"/>
      <w:bookmarkEnd w:id="140"/>
      <w:bookmarkEnd w:id="141"/>
      <w:bookmarkEnd w:id="144"/>
      <w:r w:rsidRPr="0054313E">
        <w:rPr>
          <w:bCs/>
          <w:sz w:val="24"/>
          <w:szCs w:val="24"/>
        </w:rPr>
        <w:lastRenderedPageBreak/>
        <w:t>Соглашение на выполнение работ</w:t>
      </w:r>
      <w:r w:rsidRPr="0054313E">
        <w:rPr>
          <w:sz w:val="24"/>
          <w:szCs w:val="24"/>
        </w:rPr>
        <w:t xml:space="preserve"> (форма </w:t>
      </w:r>
      <w:r w:rsidRPr="0054313E">
        <w:rPr>
          <w:sz w:val="24"/>
          <w:szCs w:val="24"/>
          <w:lang w:val="ru-RU"/>
        </w:rPr>
        <w:t>3</w:t>
      </w:r>
      <w:r w:rsidRPr="0054313E">
        <w:rPr>
          <w:sz w:val="24"/>
          <w:szCs w:val="24"/>
        </w:rPr>
        <w:t>)</w:t>
      </w:r>
      <w:bookmarkEnd w:id="145"/>
      <w:bookmarkEnd w:id="146"/>
      <w:bookmarkEnd w:id="147"/>
    </w:p>
    <w:p w:rsidR="008D0061" w:rsidRPr="0054313E" w:rsidRDefault="008D0061" w:rsidP="00514096">
      <w:pPr>
        <w:tabs>
          <w:tab w:val="left" w:pos="567"/>
          <w:tab w:val="left" w:pos="1985"/>
        </w:tabs>
        <w:ind w:right="34" w:firstLine="0"/>
        <w:rPr>
          <w:szCs w:val="24"/>
        </w:rPr>
      </w:pPr>
      <w:r w:rsidRPr="0054313E">
        <w:rPr>
          <w:szCs w:val="24"/>
        </w:rPr>
        <w:t>(</w:t>
      </w:r>
      <w:r w:rsidRPr="0054313E">
        <w:rPr>
          <w:szCs w:val="24"/>
          <w:shd w:val="clear" w:color="auto" w:fill="FFFF99"/>
        </w:rPr>
        <w:t>заполняется отдельно по каждому из лотов с указанием номера и названия лота</w:t>
      </w:r>
      <w:r w:rsidRPr="0054313E">
        <w:rPr>
          <w:szCs w:val="24"/>
        </w:rPr>
        <w:t>)</w:t>
      </w:r>
    </w:p>
    <w:p w:rsidR="008D0061" w:rsidRPr="0054313E" w:rsidRDefault="00CE4F54" w:rsidP="00F60D51">
      <w:pPr>
        <w:pStyle w:val="3"/>
        <w:numPr>
          <w:ilvl w:val="2"/>
          <w:numId w:val="23"/>
        </w:numPr>
        <w:tabs>
          <w:tab w:val="left" w:pos="567"/>
          <w:tab w:val="num" w:pos="1134"/>
          <w:tab w:val="left" w:pos="1985"/>
        </w:tabs>
        <w:ind w:left="0" w:right="34" w:firstLine="0"/>
        <w:rPr>
          <w:sz w:val="24"/>
          <w:szCs w:val="24"/>
        </w:rPr>
      </w:pPr>
      <w:bookmarkStart w:id="156" w:name="_Toc503263123"/>
      <w:bookmarkStart w:id="157" w:name="_Toc530044900"/>
      <w:bookmarkStart w:id="158" w:name="_Toc90049529"/>
      <w:r w:rsidRPr="0054313E">
        <w:rPr>
          <w:sz w:val="24"/>
          <w:szCs w:val="24"/>
        </w:rPr>
        <w:t xml:space="preserve">Форма </w:t>
      </w:r>
      <w:r w:rsidRPr="0054313E">
        <w:rPr>
          <w:bCs w:val="0"/>
          <w:sz w:val="24"/>
          <w:szCs w:val="24"/>
        </w:rPr>
        <w:t>Соглашения на выполнение работ</w:t>
      </w:r>
      <w:bookmarkEnd w:id="156"/>
      <w:bookmarkEnd w:id="157"/>
      <w:bookmarkEnd w:id="158"/>
    </w:p>
    <w:p w:rsidR="008D0061" w:rsidRPr="0054313E" w:rsidRDefault="008D0061" w:rsidP="00CE4F54">
      <w:pPr>
        <w:pBdr>
          <w:top w:val="single" w:sz="4" w:space="2" w:color="auto"/>
        </w:pBdr>
        <w:shd w:val="clear" w:color="auto" w:fill="E0E0E0"/>
        <w:tabs>
          <w:tab w:val="left" w:pos="567"/>
          <w:tab w:val="left" w:pos="1985"/>
        </w:tabs>
        <w:ind w:right="34" w:firstLine="0"/>
        <w:jc w:val="center"/>
        <w:rPr>
          <w:b/>
          <w:spacing w:val="36"/>
          <w:szCs w:val="24"/>
        </w:rPr>
      </w:pPr>
      <w:r w:rsidRPr="0054313E">
        <w:rPr>
          <w:b/>
          <w:spacing w:val="36"/>
          <w:szCs w:val="24"/>
        </w:rPr>
        <w:t>начало формы</w:t>
      </w:r>
    </w:p>
    <w:p w:rsidR="00CE4F54" w:rsidRPr="0054313E" w:rsidRDefault="00CE4F54" w:rsidP="00CE4F54">
      <w:pPr>
        <w:ind w:firstLine="0"/>
        <w:jc w:val="left"/>
        <w:rPr>
          <w:szCs w:val="24"/>
        </w:rPr>
      </w:pPr>
      <w:r w:rsidRPr="0054313E">
        <w:rPr>
          <w:szCs w:val="24"/>
        </w:rPr>
        <w:t>Приложение 3 к письму о подаче оферты</w:t>
      </w:r>
      <w:r w:rsidRPr="0054313E">
        <w:rPr>
          <w:szCs w:val="24"/>
        </w:rPr>
        <w:br/>
        <w:t>от «____»_____________ г. №__________</w:t>
      </w:r>
    </w:p>
    <w:p w:rsidR="00CE4F54" w:rsidRPr="0054313E" w:rsidRDefault="00CE4F54" w:rsidP="00CE4F54">
      <w:pPr>
        <w:rPr>
          <w:sz w:val="6"/>
          <w:szCs w:val="6"/>
        </w:rPr>
      </w:pPr>
    </w:p>
    <w:p w:rsidR="008D0061" w:rsidRPr="0054313E" w:rsidRDefault="008D0061" w:rsidP="00514096">
      <w:pPr>
        <w:tabs>
          <w:tab w:val="left" w:pos="567"/>
          <w:tab w:val="left" w:pos="1985"/>
        </w:tabs>
        <w:ind w:right="34" w:firstLine="0"/>
        <w:rPr>
          <w:szCs w:val="24"/>
        </w:rPr>
      </w:pPr>
    </w:p>
    <w:p w:rsidR="008D0061" w:rsidRPr="0054313E" w:rsidRDefault="00CE4F54" w:rsidP="00514096">
      <w:pPr>
        <w:tabs>
          <w:tab w:val="left" w:pos="567"/>
          <w:tab w:val="left" w:pos="1985"/>
        </w:tabs>
        <w:ind w:right="34" w:firstLine="0"/>
        <w:jc w:val="center"/>
        <w:rPr>
          <w:b/>
          <w:bCs/>
          <w:szCs w:val="24"/>
        </w:rPr>
      </w:pPr>
      <w:r w:rsidRPr="00AC2449">
        <w:rPr>
          <w:b/>
          <w:bCs/>
          <w:szCs w:val="24"/>
        </w:rPr>
        <w:t>Соглашение</w:t>
      </w:r>
      <w:r w:rsidRPr="0054313E">
        <w:rPr>
          <w:b/>
          <w:bCs/>
          <w:szCs w:val="24"/>
        </w:rPr>
        <w:t xml:space="preserve"> на выполнение работ</w:t>
      </w:r>
    </w:p>
    <w:p w:rsidR="00DA122C" w:rsidRPr="0054313E" w:rsidRDefault="00DA122C" w:rsidP="00514096">
      <w:pPr>
        <w:tabs>
          <w:tab w:val="left" w:pos="567"/>
          <w:tab w:val="left" w:pos="1985"/>
        </w:tabs>
        <w:ind w:right="34" w:firstLine="0"/>
        <w:jc w:val="center"/>
        <w:rPr>
          <w:b/>
          <w:bCs/>
          <w:szCs w:val="24"/>
        </w:rPr>
      </w:pPr>
    </w:p>
    <w:p w:rsidR="00DA122C" w:rsidRPr="0054313E" w:rsidRDefault="00DA122C" w:rsidP="00514096">
      <w:pPr>
        <w:tabs>
          <w:tab w:val="left" w:pos="567"/>
          <w:tab w:val="left" w:pos="1985"/>
        </w:tabs>
        <w:ind w:right="34" w:firstLine="0"/>
        <w:jc w:val="center"/>
        <w:rPr>
          <w:b/>
          <w:bCs/>
          <w:szCs w:val="24"/>
          <w:lang w:val="x-none"/>
        </w:rPr>
      </w:pPr>
    </w:p>
    <w:p w:rsidR="00CE4F54" w:rsidRPr="0054313E" w:rsidRDefault="00CE4F54" w:rsidP="00CE4F54">
      <w:pPr>
        <w:ind w:firstLine="0"/>
        <w:rPr>
          <w:szCs w:val="24"/>
        </w:rPr>
      </w:pPr>
      <w:r w:rsidRPr="0054313E">
        <w:rPr>
          <w:szCs w:val="24"/>
        </w:rPr>
        <w:t>Наименование и адрес Участника: _________________________________</w:t>
      </w:r>
    </w:p>
    <w:p w:rsidR="00CE4F54" w:rsidRPr="0054313E" w:rsidRDefault="00CE4F54" w:rsidP="00CE4F54">
      <w:pPr>
        <w:ind w:firstLine="0"/>
        <w:rPr>
          <w:sz w:val="6"/>
          <w:szCs w:val="6"/>
        </w:rPr>
      </w:pPr>
    </w:p>
    <w:p w:rsidR="00CE4F54" w:rsidRDefault="00CE4F54" w:rsidP="00CE4F54">
      <w:pPr>
        <w:ind w:firstLine="540"/>
        <w:rPr>
          <w:b/>
          <w:iCs/>
          <w:sz w:val="10"/>
          <w:szCs w:val="10"/>
        </w:rPr>
      </w:pPr>
    </w:p>
    <w:p w:rsidR="00AC2449" w:rsidRDefault="00AC2449" w:rsidP="00CE4F54">
      <w:pPr>
        <w:ind w:firstLine="540"/>
        <w:rPr>
          <w:b/>
          <w:iCs/>
          <w:sz w:val="10"/>
          <w:szCs w:val="10"/>
        </w:rPr>
      </w:pPr>
    </w:p>
    <w:p w:rsidR="00AC2449" w:rsidRPr="00DE446E" w:rsidRDefault="00AC2449" w:rsidP="00CE4F54">
      <w:pPr>
        <w:ind w:firstLine="540"/>
        <w:rPr>
          <w:b/>
          <w:iCs/>
          <w:szCs w:val="24"/>
        </w:rPr>
      </w:pPr>
      <w:r w:rsidRPr="00DE446E">
        <w:rPr>
          <w:b/>
          <w:iCs/>
          <w:szCs w:val="24"/>
        </w:rPr>
        <w:t xml:space="preserve">Участник выражает согласие на </w:t>
      </w:r>
      <w:r w:rsidR="00D91CC5" w:rsidRPr="00DE446E">
        <w:rPr>
          <w:b/>
          <w:iCs/>
          <w:szCs w:val="24"/>
        </w:rPr>
        <w:t>выполнение всего перечня работ, предусмотренного Техническим заданием в объеме</w:t>
      </w:r>
      <w:r w:rsidRPr="00DE446E">
        <w:rPr>
          <w:b/>
          <w:iCs/>
          <w:szCs w:val="24"/>
        </w:rPr>
        <w:t xml:space="preserve">, </w:t>
      </w:r>
      <w:r w:rsidR="00D91CC5" w:rsidRPr="00DE446E">
        <w:rPr>
          <w:b/>
          <w:iCs/>
          <w:szCs w:val="24"/>
        </w:rPr>
        <w:t>определяемом в соответствии с условиями</w:t>
      </w:r>
      <w:r w:rsidRPr="00DE446E">
        <w:rPr>
          <w:b/>
          <w:iCs/>
          <w:szCs w:val="24"/>
        </w:rPr>
        <w:t xml:space="preserve"> Рамочн</w:t>
      </w:r>
      <w:r w:rsidR="00D91CC5" w:rsidRPr="00DE446E">
        <w:rPr>
          <w:b/>
          <w:iCs/>
          <w:szCs w:val="24"/>
        </w:rPr>
        <w:t>ого соглашения</w:t>
      </w:r>
      <w:r w:rsidRPr="00DE446E">
        <w:rPr>
          <w:b/>
          <w:iCs/>
          <w:szCs w:val="24"/>
        </w:rPr>
        <w:t xml:space="preserve">, в течении всего срока действия Рамочного соглашения. </w:t>
      </w:r>
    </w:p>
    <w:p w:rsidR="00CE4F54" w:rsidRPr="0054313E" w:rsidRDefault="00CE4F54" w:rsidP="00CE4F54">
      <w:pPr>
        <w:rPr>
          <w:szCs w:val="24"/>
        </w:rPr>
      </w:pPr>
      <w:r w:rsidRPr="0054313E">
        <w:rPr>
          <w:szCs w:val="24"/>
        </w:rPr>
        <w:t>____________________________________</w:t>
      </w:r>
    </w:p>
    <w:p w:rsidR="00CE4F54" w:rsidRPr="0054313E" w:rsidRDefault="00CE4F54" w:rsidP="00CE4F54">
      <w:pPr>
        <w:ind w:right="3684"/>
        <w:jc w:val="center"/>
        <w:rPr>
          <w:szCs w:val="24"/>
          <w:vertAlign w:val="superscript"/>
        </w:rPr>
      </w:pPr>
      <w:r w:rsidRPr="0054313E">
        <w:rPr>
          <w:szCs w:val="24"/>
          <w:vertAlign w:val="superscript"/>
        </w:rPr>
        <w:t>(подпись, М.П.)</w:t>
      </w:r>
    </w:p>
    <w:p w:rsidR="00CE4F54" w:rsidRPr="0054313E" w:rsidRDefault="00CE4F54" w:rsidP="00CE4F54">
      <w:pPr>
        <w:rPr>
          <w:szCs w:val="24"/>
        </w:rPr>
      </w:pPr>
      <w:r w:rsidRPr="0054313E">
        <w:rPr>
          <w:szCs w:val="24"/>
        </w:rPr>
        <w:t>____________________________________</w:t>
      </w:r>
    </w:p>
    <w:p w:rsidR="00CE4F54" w:rsidRPr="0054313E" w:rsidRDefault="00CE4F54" w:rsidP="00CE4F54">
      <w:pPr>
        <w:ind w:right="3684"/>
        <w:jc w:val="center"/>
        <w:rPr>
          <w:szCs w:val="24"/>
          <w:vertAlign w:val="superscript"/>
        </w:rPr>
      </w:pPr>
      <w:r w:rsidRPr="0054313E">
        <w:rPr>
          <w:szCs w:val="24"/>
          <w:vertAlign w:val="superscript"/>
        </w:rPr>
        <w:t>(фамилия, имя, отчество подписавшего, должность)</w:t>
      </w:r>
    </w:p>
    <w:p w:rsidR="00CE4F54" w:rsidRPr="0054313E" w:rsidRDefault="00CE4F54" w:rsidP="00CE4F54">
      <w:pPr>
        <w:pBdr>
          <w:bottom w:val="single" w:sz="4" w:space="1" w:color="auto"/>
        </w:pBdr>
        <w:shd w:val="clear" w:color="auto" w:fill="E0E0E0"/>
        <w:ind w:right="21" w:firstLine="0"/>
        <w:jc w:val="center"/>
        <w:rPr>
          <w:b/>
          <w:spacing w:val="36"/>
          <w:szCs w:val="24"/>
        </w:rPr>
      </w:pPr>
      <w:r w:rsidRPr="0054313E">
        <w:rPr>
          <w:b/>
          <w:spacing w:val="36"/>
          <w:szCs w:val="24"/>
        </w:rPr>
        <w:t>конец формы</w:t>
      </w:r>
    </w:p>
    <w:p w:rsidR="00CE4F54" w:rsidRPr="0054313E" w:rsidRDefault="00CE4F54" w:rsidP="00CE4F54">
      <w:pPr>
        <w:widowControl/>
        <w:ind w:firstLine="0"/>
        <w:jc w:val="left"/>
        <w:rPr>
          <w:sz w:val="2"/>
          <w:szCs w:val="2"/>
        </w:rPr>
      </w:pPr>
    </w:p>
    <w:p w:rsidR="00F6438A" w:rsidRPr="0054313E" w:rsidRDefault="00F6438A" w:rsidP="004907C8">
      <w:pPr>
        <w:ind w:right="3684"/>
        <w:jc w:val="center"/>
        <w:rPr>
          <w:szCs w:val="24"/>
          <w:vertAlign w:val="superscript"/>
        </w:rPr>
      </w:pPr>
    </w:p>
    <w:p w:rsidR="003952F4" w:rsidRPr="0054313E" w:rsidRDefault="003952F4" w:rsidP="00F60D51">
      <w:pPr>
        <w:pStyle w:val="aff"/>
        <w:numPr>
          <w:ilvl w:val="3"/>
          <w:numId w:val="23"/>
        </w:numPr>
        <w:tabs>
          <w:tab w:val="left" w:pos="567"/>
          <w:tab w:val="left" w:pos="1985"/>
        </w:tabs>
        <w:spacing w:before="100" w:beforeAutospacing="1" w:line="240" w:lineRule="auto"/>
        <w:ind w:left="0" w:right="34" w:firstLine="1134"/>
        <w:rPr>
          <w:sz w:val="24"/>
          <w:szCs w:val="24"/>
        </w:rPr>
        <w:sectPr w:rsidR="003952F4" w:rsidRPr="0054313E" w:rsidSect="006F0F07">
          <w:pgSz w:w="11906" w:h="16838" w:code="9"/>
          <w:pgMar w:top="680" w:right="567" w:bottom="539" w:left="1134" w:header="680" w:footer="278" w:gutter="0"/>
          <w:cols w:space="708"/>
          <w:titlePg/>
          <w:docGrid w:linePitch="360"/>
        </w:sectPr>
      </w:pPr>
    </w:p>
    <w:p w:rsidR="00367399" w:rsidRPr="0054313E" w:rsidRDefault="00F34559" w:rsidP="00F60D51">
      <w:pPr>
        <w:pStyle w:val="2"/>
        <w:widowControl w:val="0"/>
        <w:numPr>
          <w:ilvl w:val="1"/>
          <w:numId w:val="23"/>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159" w:name="_Toc467509977"/>
      <w:bookmarkStart w:id="160" w:name="_Ref502071675"/>
      <w:bookmarkStart w:id="161" w:name="_Ref502073394"/>
      <w:bookmarkStart w:id="162" w:name="_Ref502129344"/>
      <w:bookmarkStart w:id="163" w:name="_Toc530044880"/>
      <w:bookmarkStart w:id="164" w:name="_Toc90049530"/>
      <w:r w:rsidRPr="0054313E">
        <w:rPr>
          <w:sz w:val="24"/>
          <w:szCs w:val="24"/>
          <w:lang w:val="ru-RU"/>
        </w:rPr>
        <w:lastRenderedPageBreak/>
        <w:t>Согласие с</w:t>
      </w:r>
      <w:r w:rsidR="004907C8" w:rsidRPr="0054313E">
        <w:rPr>
          <w:sz w:val="24"/>
          <w:szCs w:val="24"/>
        </w:rPr>
        <w:t xml:space="preserve"> проект</w:t>
      </w:r>
      <w:r w:rsidRPr="0054313E">
        <w:rPr>
          <w:sz w:val="24"/>
          <w:szCs w:val="24"/>
          <w:lang w:val="ru-RU"/>
        </w:rPr>
        <w:t>ом</w:t>
      </w:r>
      <w:r w:rsidR="004907C8" w:rsidRPr="0054313E">
        <w:rPr>
          <w:sz w:val="24"/>
          <w:szCs w:val="24"/>
        </w:rPr>
        <w:t xml:space="preserve"> соглашения</w:t>
      </w:r>
      <w:r w:rsidR="002A0924">
        <w:rPr>
          <w:sz w:val="24"/>
          <w:szCs w:val="24"/>
          <w:lang w:val="ru-RU"/>
        </w:rPr>
        <w:t xml:space="preserve"> </w:t>
      </w:r>
      <w:bookmarkStart w:id="165" w:name="_GoBack"/>
      <w:bookmarkEnd w:id="165"/>
      <w:r w:rsidR="004907C8" w:rsidRPr="0054313E">
        <w:rPr>
          <w:sz w:val="24"/>
          <w:szCs w:val="24"/>
        </w:rPr>
        <w:t xml:space="preserve">(форма </w:t>
      </w:r>
      <w:r w:rsidR="00650BC9" w:rsidRPr="0054313E">
        <w:rPr>
          <w:sz w:val="24"/>
          <w:szCs w:val="24"/>
          <w:lang w:val="ru-RU"/>
        </w:rPr>
        <w:t>4</w:t>
      </w:r>
      <w:r w:rsidR="004907C8" w:rsidRPr="0054313E">
        <w:rPr>
          <w:sz w:val="24"/>
          <w:szCs w:val="24"/>
        </w:rPr>
        <w:t>)</w:t>
      </w:r>
      <w:bookmarkEnd w:id="159"/>
      <w:bookmarkEnd w:id="160"/>
      <w:bookmarkEnd w:id="161"/>
      <w:bookmarkEnd w:id="162"/>
      <w:bookmarkEnd w:id="163"/>
      <w:bookmarkEnd w:id="164"/>
    </w:p>
    <w:p w:rsidR="00367399" w:rsidRPr="0054313E" w:rsidRDefault="00367399" w:rsidP="00514096">
      <w:pPr>
        <w:tabs>
          <w:tab w:val="left" w:pos="567"/>
          <w:tab w:val="left" w:pos="1985"/>
        </w:tabs>
        <w:ind w:right="34" w:firstLine="0"/>
        <w:rPr>
          <w:szCs w:val="24"/>
        </w:rPr>
      </w:pPr>
      <w:r w:rsidRPr="0054313E">
        <w:rPr>
          <w:szCs w:val="24"/>
        </w:rPr>
        <w:t>(</w:t>
      </w:r>
      <w:r w:rsidRPr="0054313E">
        <w:rPr>
          <w:szCs w:val="24"/>
          <w:shd w:val="clear" w:color="auto" w:fill="FFFF99"/>
        </w:rPr>
        <w:t>заполняется отдельно по каждому из лотов с указанием номера и названия лота</w:t>
      </w:r>
      <w:r w:rsidRPr="0054313E">
        <w:rPr>
          <w:szCs w:val="24"/>
        </w:rPr>
        <w:t>)</w:t>
      </w:r>
    </w:p>
    <w:p w:rsidR="00367399" w:rsidRPr="0054313E" w:rsidRDefault="004907C8" w:rsidP="00F60D51">
      <w:pPr>
        <w:pStyle w:val="3"/>
        <w:numPr>
          <w:ilvl w:val="2"/>
          <w:numId w:val="23"/>
        </w:numPr>
        <w:tabs>
          <w:tab w:val="left" w:pos="567"/>
          <w:tab w:val="num" w:pos="1134"/>
          <w:tab w:val="left" w:pos="1985"/>
        </w:tabs>
        <w:ind w:left="0" w:right="34" w:firstLine="0"/>
        <w:rPr>
          <w:sz w:val="24"/>
          <w:szCs w:val="24"/>
        </w:rPr>
      </w:pPr>
      <w:bookmarkStart w:id="166" w:name="_Toc462066805"/>
      <w:bookmarkStart w:id="167" w:name="_Toc467509978"/>
      <w:bookmarkStart w:id="168" w:name="_Toc503263104"/>
      <w:bookmarkStart w:id="169" w:name="_Toc530044881"/>
      <w:bookmarkStart w:id="170" w:name="_Toc90049531"/>
      <w:r w:rsidRPr="0054313E">
        <w:rPr>
          <w:sz w:val="24"/>
          <w:szCs w:val="24"/>
        </w:rPr>
        <w:t xml:space="preserve">Форма </w:t>
      </w:r>
      <w:bookmarkEnd w:id="166"/>
      <w:r w:rsidR="00F34559" w:rsidRPr="0054313E">
        <w:rPr>
          <w:sz w:val="24"/>
          <w:szCs w:val="24"/>
          <w:lang w:val="ru-RU"/>
        </w:rPr>
        <w:t>согласия с проектом</w:t>
      </w:r>
      <w:r w:rsidRPr="0054313E">
        <w:rPr>
          <w:sz w:val="24"/>
          <w:szCs w:val="24"/>
        </w:rPr>
        <w:t xml:space="preserve"> соглашения</w:t>
      </w:r>
      <w:bookmarkEnd w:id="167"/>
      <w:bookmarkEnd w:id="168"/>
      <w:bookmarkEnd w:id="169"/>
      <w:bookmarkEnd w:id="170"/>
    </w:p>
    <w:p w:rsidR="00367399" w:rsidRPr="0054313E" w:rsidRDefault="00367399" w:rsidP="00514096">
      <w:pPr>
        <w:pBdr>
          <w:top w:val="single" w:sz="4" w:space="1" w:color="auto"/>
        </w:pBdr>
        <w:shd w:val="clear" w:color="auto" w:fill="E0E0E0"/>
        <w:tabs>
          <w:tab w:val="left" w:pos="567"/>
          <w:tab w:val="left" w:pos="1985"/>
        </w:tabs>
        <w:ind w:right="34" w:firstLine="0"/>
        <w:jc w:val="center"/>
        <w:rPr>
          <w:b/>
          <w:spacing w:val="36"/>
          <w:szCs w:val="24"/>
        </w:rPr>
      </w:pPr>
      <w:r w:rsidRPr="0054313E">
        <w:rPr>
          <w:b/>
          <w:spacing w:val="36"/>
          <w:szCs w:val="24"/>
        </w:rPr>
        <w:t>начало формы</w:t>
      </w:r>
    </w:p>
    <w:p w:rsidR="004907C8" w:rsidRPr="0054313E" w:rsidRDefault="004907C8" w:rsidP="004907C8">
      <w:pPr>
        <w:ind w:firstLine="0"/>
        <w:rPr>
          <w:szCs w:val="24"/>
        </w:rPr>
      </w:pPr>
      <w:r w:rsidRPr="0054313E">
        <w:rPr>
          <w:szCs w:val="24"/>
        </w:rPr>
        <w:t xml:space="preserve">Приложение </w:t>
      </w:r>
      <w:r w:rsidR="00650BC9" w:rsidRPr="0054313E">
        <w:rPr>
          <w:szCs w:val="24"/>
        </w:rPr>
        <w:t>4</w:t>
      </w:r>
      <w:r w:rsidRPr="0054313E">
        <w:rPr>
          <w:szCs w:val="24"/>
        </w:rPr>
        <w:t xml:space="preserve"> к письму о подаче оферты</w:t>
      </w:r>
    </w:p>
    <w:p w:rsidR="004907C8" w:rsidRPr="0054313E" w:rsidRDefault="004907C8" w:rsidP="004907C8">
      <w:pPr>
        <w:ind w:firstLine="0"/>
        <w:rPr>
          <w:szCs w:val="24"/>
        </w:rPr>
      </w:pPr>
      <w:r w:rsidRPr="0054313E">
        <w:rPr>
          <w:szCs w:val="24"/>
        </w:rPr>
        <w:t>от «___</w:t>
      </w:r>
      <w:proofErr w:type="gramStart"/>
      <w:r w:rsidRPr="0054313E">
        <w:rPr>
          <w:szCs w:val="24"/>
        </w:rPr>
        <w:t>_»_</w:t>
      </w:r>
      <w:proofErr w:type="gramEnd"/>
      <w:r w:rsidRPr="0054313E">
        <w:rPr>
          <w:szCs w:val="24"/>
        </w:rPr>
        <w:t>____________ г. №__________</w:t>
      </w:r>
    </w:p>
    <w:p w:rsidR="004907C8" w:rsidRPr="0054313E" w:rsidRDefault="004907C8" w:rsidP="004907C8">
      <w:pPr>
        <w:ind w:firstLine="0"/>
        <w:rPr>
          <w:szCs w:val="24"/>
        </w:rPr>
      </w:pPr>
    </w:p>
    <w:p w:rsidR="004907C8" w:rsidRPr="0054313E" w:rsidRDefault="00FD5047" w:rsidP="004907C8">
      <w:pPr>
        <w:ind w:firstLine="0"/>
        <w:jc w:val="center"/>
        <w:rPr>
          <w:b/>
          <w:szCs w:val="24"/>
        </w:rPr>
      </w:pPr>
      <w:r w:rsidRPr="0054313E">
        <w:rPr>
          <w:b/>
          <w:szCs w:val="24"/>
        </w:rPr>
        <w:t>Согласие с проектом</w:t>
      </w:r>
      <w:r w:rsidR="00403F73" w:rsidRPr="0054313E">
        <w:rPr>
          <w:b/>
          <w:szCs w:val="24"/>
        </w:rPr>
        <w:t xml:space="preserve"> </w:t>
      </w:r>
      <w:r w:rsidR="00B3237B" w:rsidRPr="0054313E">
        <w:rPr>
          <w:b/>
          <w:szCs w:val="24"/>
        </w:rPr>
        <w:t>соглашения</w:t>
      </w:r>
      <w:r w:rsidR="002A0924">
        <w:rPr>
          <w:b/>
          <w:szCs w:val="24"/>
        </w:rPr>
        <w:t xml:space="preserve"> и договора</w:t>
      </w:r>
    </w:p>
    <w:p w:rsidR="00403F73" w:rsidRPr="0054313E" w:rsidRDefault="00403F73" w:rsidP="004907C8">
      <w:pPr>
        <w:ind w:firstLine="0"/>
        <w:jc w:val="center"/>
        <w:rPr>
          <w:b/>
          <w:szCs w:val="24"/>
        </w:rPr>
      </w:pPr>
    </w:p>
    <w:p w:rsidR="00B3237B" w:rsidRPr="0054313E" w:rsidRDefault="00B3237B" w:rsidP="00B3237B">
      <w:pPr>
        <w:rPr>
          <w:szCs w:val="24"/>
        </w:rPr>
      </w:pPr>
      <w:r w:rsidRPr="0054313E">
        <w:rPr>
          <w:szCs w:val="24"/>
        </w:rPr>
        <w:t>Способ и наименование закупки _______________________________________</w:t>
      </w:r>
    </w:p>
    <w:p w:rsidR="00403F73" w:rsidRPr="0054313E" w:rsidRDefault="00403F73" w:rsidP="00B3237B">
      <w:pPr>
        <w:rPr>
          <w:szCs w:val="24"/>
        </w:rPr>
      </w:pPr>
    </w:p>
    <w:p w:rsidR="00403F73" w:rsidRPr="0054313E" w:rsidRDefault="00B3237B" w:rsidP="00403F73">
      <w:pPr>
        <w:ind w:firstLine="0"/>
        <w:rPr>
          <w:szCs w:val="24"/>
        </w:rPr>
      </w:pPr>
      <w:r w:rsidRPr="0054313E">
        <w:rPr>
          <w:szCs w:val="24"/>
        </w:rPr>
        <w:t xml:space="preserve">Наименование и адрес Участника </w:t>
      </w:r>
      <w:r w:rsidR="00F34559" w:rsidRPr="0054313E">
        <w:rPr>
          <w:szCs w:val="24"/>
        </w:rPr>
        <w:t>закупки</w:t>
      </w:r>
      <w:r w:rsidRPr="0054313E">
        <w:rPr>
          <w:szCs w:val="24"/>
        </w:rPr>
        <w:t xml:space="preserve">: </w:t>
      </w:r>
      <w:r w:rsidR="00403F73" w:rsidRPr="0054313E">
        <w:rPr>
          <w:szCs w:val="24"/>
        </w:rPr>
        <w:t>______________________________________________,</w:t>
      </w:r>
    </w:p>
    <w:p w:rsidR="00403F73" w:rsidRPr="0054313E" w:rsidRDefault="00403F73" w:rsidP="00403F73">
      <w:pPr>
        <w:jc w:val="right"/>
        <w:rPr>
          <w:szCs w:val="24"/>
          <w:vertAlign w:val="superscript"/>
        </w:rPr>
      </w:pPr>
      <w:r w:rsidRPr="0054313E">
        <w:rPr>
          <w:szCs w:val="24"/>
          <w:vertAlign w:val="superscript"/>
        </w:rPr>
        <w:t>(полное наименование Участника с указанием организационно-правовой формы)</w:t>
      </w:r>
    </w:p>
    <w:p w:rsidR="00403F73" w:rsidRPr="0054313E" w:rsidRDefault="00403F73" w:rsidP="00B3237B">
      <w:pPr>
        <w:rPr>
          <w:szCs w:val="24"/>
        </w:rPr>
      </w:pPr>
    </w:p>
    <w:p w:rsidR="00B3237B" w:rsidRPr="0054313E" w:rsidRDefault="00B3237B" w:rsidP="00B3237B">
      <w:pPr>
        <w:rPr>
          <w:szCs w:val="24"/>
        </w:rPr>
      </w:pPr>
      <w:r w:rsidRPr="0054313E">
        <w:rPr>
          <w:szCs w:val="24"/>
        </w:rPr>
        <w:t>Настоящим подтверждаю, что участник ___________________________________________</w:t>
      </w:r>
    </w:p>
    <w:p w:rsidR="00B3237B" w:rsidRPr="0054313E" w:rsidRDefault="00F34559" w:rsidP="00B3237B">
      <w:pPr>
        <w:rPr>
          <w:sz w:val="16"/>
          <w:szCs w:val="16"/>
        </w:rPr>
      </w:pPr>
      <w:r w:rsidRPr="0054313E">
        <w:rPr>
          <w:sz w:val="18"/>
          <w:szCs w:val="18"/>
        </w:rPr>
        <w:t xml:space="preserve">                                                         </w:t>
      </w:r>
      <w:r w:rsidR="00403F73" w:rsidRPr="0054313E">
        <w:rPr>
          <w:sz w:val="18"/>
          <w:szCs w:val="18"/>
        </w:rPr>
        <w:t xml:space="preserve">                                        </w:t>
      </w:r>
      <w:r w:rsidRPr="0054313E">
        <w:rPr>
          <w:sz w:val="18"/>
          <w:szCs w:val="18"/>
        </w:rPr>
        <w:t xml:space="preserve">                          </w:t>
      </w:r>
      <w:r w:rsidR="00B3237B" w:rsidRPr="0054313E">
        <w:rPr>
          <w:sz w:val="16"/>
          <w:szCs w:val="16"/>
        </w:rPr>
        <w:t>(наименование участника)</w:t>
      </w:r>
    </w:p>
    <w:p w:rsidR="00B3237B" w:rsidRPr="0054313E" w:rsidRDefault="00B3237B" w:rsidP="00B3237B">
      <w:pPr>
        <w:rPr>
          <w:szCs w:val="24"/>
        </w:rPr>
      </w:pPr>
      <w:r w:rsidRPr="0054313E">
        <w:rPr>
          <w:szCs w:val="24"/>
        </w:rPr>
        <w:t xml:space="preserve">согласен с проектом </w:t>
      </w:r>
      <w:r w:rsidR="00403F73" w:rsidRPr="0054313E">
        <w:rPr>
          <w:szCs w:val="24"/>
        </w:rPr>
        <w:t>с</w:t>
      </w:r>
      <w:r w:rsidRPr="0054313E">
        <w:rPr>
          <w:szCs w:val="24"/>
        </w:rPr>
        <w:t>оглашения</w:t>
      </w:r>
      <w:r w:rsidR="002A0924">
        <w:rPr>
          <w:szCs w:val="24"/>
        </w:rPr>
        <w:t xml:space="preserve"> и договором</w:t>
      </w:r>
      <w:r w:rsidRPr="0054313E">
        <w:rPr>
          <w:szCs w:val="24"/>
        </w:rPr>
        <w:t xml:space="preserve">, представленным в составе закупочной Документации. </w:t>
      </w:r>
    </w:p>
    <w:p w:rsidR="00B3237B" w:rsidRPr="0054313E" w:rsidRDefault="00B3237B" w:rsidP="004907C8">
      <w:pPr>
        <w:ind w:firstLine="0"/>
        <w:jc w:val="center"/>
        <w:rPr>
          <w:b/>
          <w:szCs w:val="24"/>
        </w:rPr>
      </w:pPr>
    </w:p>
    <w:p w:rsidR="004907C8" w:rsidRPr="0054313E" w:rsidRDefault="004907C8" w:rsidP="004907C8">
      <w:pPr>
        <w:rPr>
          <w:szCs w:val="24"/>
        </w:rPr>
      </w:pPr>
      <w:r w:rsidRPr="0054313E">
        <w:rPr>
          <w:szCs w:val="24"/>
        </w:rPr>
        <w:t>____________________________________</w:t>
      </w:r>
    </w:p>
    <w:p w:rsidR="004907C8" w:rsidRPr="0054313E" w:rsidRDefault="004907C8" w:rsidP="004907C8">
      <w:pPr>
        <w:ind w:right="3684"/>
        <w:jc w:val="center"/>
        <w:rPr>
          <w:szCs w:val="24"/>
          <w:vertAlign w:val="superscript"/>
        </w:rPr>
      </w:pPr>
      <w:r w:rsidRPr="0054313E">
        <w:rPr>
          <w:szCs w:val="24"/>
          <w:vertAlign w:val="superscript"/>
        </w:rPr>
        <w:t>(подпись, М.П.)</w:t>
      </w:r>
    </w:p>
    <w:p w:rsidR="004907C8" w:rsidRPr="0054313E" w:rsidRDefault="004907C8" w:rsidP="004907C8">
      <w:pPr>
        <w:rPr>
          <w:szCs w:val="24"/>
        </w:rPr>
      </w:pPr>
      <w:r w:rsidRPr="0054313E">
        <w:rPr>
          <w:szCs w:val="24"/>
        </w:rPr>
        <w:t>____________________________________</w:t>
      </w:r>
    </w:p>
    <w:p w:rsidR="004907C8" w:rsidRPr="0054313E" w:rsidRDefault="004907C8" w:rsidP="004907C8">
      <w:pPr>
        <w:ind w:right="3684"/>
        <w:jc w:val="center"/>
        <w:rPr>
          <w:szCs w:val="24"/>
          <w:vertAlign w:val="superscript"/>
        </w:rPr>
      </w:pPr>
      <w:r w:rsidRPr="0054313E">
        <w:rPr>
          <w:szCs w:val="24"/>
          <w:vertAlign w:val="superscript"/>
        </w:rPr>
        <w:t>(фамилия, имя, отчество подписавшего, должность)</w:t>
      </w:r>
    </w:p>
    <w:p w:rsidR="004907C8" w:rsidRPr="0054313E" w:rsidRDefault="004907C8" w:rsidP="004907C8">
      <w:pPr>
        <w:ind w:right="3684"/>
        <w:jc w:val="center"/>
        <w:rPr>
          <w:szCs w:val="24"/>
          <w:vertAlign w:val="superscript"/>
        </w:rPr>
      </w:pPr>
    </w:p>
    <w:p w:rsidR="004907C8" w:rsidRPr="0054313E" w:rsidRDefault="004907C8" w:rsidP="004907C8">
      <w:pPr>
        <w:pBdr>
          <w:bottom w:val="single" w:sz="4" w:space="1" w:color="auto"/>
        </w:pBdr>
        <w:shd w:val="clear" w:color="auto" w:fill="E0E0E0"/>
        <w:ind w:right="21"/>
        <w:jc w:val="center"/>
        <w:rPr>
          <w:b/>
          <w:spacing w:val="36"/>
          <w:szCs w:val="24"/>
        </w:rPr>
      </w:pPr>
      <w:r w:rsidRPr="0054313E">
        <w:rPr>
          <w:b/>
          <w:spacing w:val="36"/>
          <w:szCs w:val="24"/>
        </w:rPr>
        <w:t>конец формы</w:t>
      </w:r>
    </w:p>
    <w:p w:rsidR="004907C8" w:rsidRPr="0054313E" w:rsidRDefault="004907C8" w:rsidP="00F60D51">
      <w:pPr>
        <w:pStyle w:val="3"/>
        <w:numPr>
          <w:ilvl w:val="2"/>
          <w:numId w:val="23"/>
        </w:numPr>
        <w:tabs>
          <w:tab w:val="left" w:pos="567"/>
          <w:tab w:val="left" w:pos="1985"/>
        </w:tabs>
        <w:ind w:left="567" w:right="34" w:firstLine="0"/>
        <w:rPr>
          <w:sz w:val="24"/>
          <w:szCs w:val="24"/>
        </w:rPr>
      </w:pPr>
      <w:bookmarkStart w:id="171" w:name="_Toc176765534"/>
      <w:bookmarkStart w:id="172" w:name="_Toc198979983"/>
      <w:bookmarkStart w:id="173" w:name="_Toc217466315"/>
      <w:bookmarkStart w:id="174" w:name="_Toc217702856"/>
      <w:bookmarkStart w:id="175" w:name="_Toc233601974"/>
      <w:bookmarkStart w:id="176" w:name="_Toc263343460"/>
      <w:r w:rsidRPr="0054313E">
        <w:rPr>
          <w:b w:val="0"/>
          <w:szCs w:val="24"/>
        </w:rPr>
        <w:br w:type="page"/>
      </w:r>
      <w:bookmarkStart w:id="177" w:name="_Toc439170677"/>
      <w:bookmarkStart w:id="178" w:name="_Toc439172779"/>
      <w:bookmarkStart w:id="179" w:name="_Toc439173223"/>
      <w:bookmarkStart w:id="180" w:name="_Toc439238219"/>
      <w:bookmarkStart w:id="181" w:name="_Toc439252767"/>
      <w:bookmarkStart w:id="182" w:name="_Toc439323741"/>
      <w:bookmarkStart w:id="183" w:name="_Toc440361375"/>
      <w:bookmarkStart w:id="184" w:name="_Toc440376130"/>
      <w:bookmarkStart w:id="185" w:name="_Toc440376257"/>
      <w:bookmarkStart w:id="186" w:name="_Toc440382515"/>
      <w:bookmarkStart w:id="187" w:name="_Toc440447185"/>
      <w:bookmarkStart w:id="188" w:name="_Toc440632346"/>
      <w:bookmarkStart w:id="189" w:name="_Toc440875118"/>
      <w:bookmarkStart w:id="190" w:name="_Toc441131105"/>
      <w:bookmarkStart w:id="191" w:name="_Toc441485102"/>
      <w:bookmarkStart w:id="192" w:name="_Toc441572079"/>
      <w:bookmarkStart w:id="193" w:name="_Toc441575171"/>
      <w:bookmarkStart w:id="194" w:name="_Toc442434832"/>
      <w:bookmarkStart w:id="195" w:name="_Toc442435671"/>
      <w:bookmarkStart w:id="196" w:name="_Toc462044793"/>
      <w:bookmarkStart w:id="197" w:name="_Toc462068496"/>
      <w:bookmarkStart w:id="198" w:name="_Toc463514186"/>
      <w:bookmarkStart w:id="199" w:name="_Toc469480424"/>
      <w:bookmarkStart w:id="200" w:name="_Toc471823215"/>
      <w:bookmarkStart w:id="201" w:name="_Toc498512076"/>
      <w:bookmarkStart w:id="202" w:name="_Toc503263105"/>
      <w:bookmarkStart w:id="203" w:name="_Toc530044882"/>
      <w:bookmarkStart w:id="204" w:name="_Toc90049532"/>
      <w:r w:rsidRPr="0054313E">
        <w:rPr>
          <w:sz w:val="24"/>
          <w:szCs w:val="24"/>
        </w:rPr>
        <w:lastRenderedPageBreak/>
        <w:t>Инструкции по заполнению</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4907C8" w:rsidRPr="0054313E" w:rsidRDefault="004907C8"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 xml:space="preserve">Участник указывает дату и номер заявки в соответствии с письмом о подаче оферты (подраздел </w:t>
      </w:r>
      <w:r w:rsidR="007A7672" w:rsidRPr="0054313E">
        <w:rPr>
          <w:sz w:val="24"/>
          <w:szCs w:val="24"/>
        </w:rPr>
        <w:fldChar w:fldCharType="begin"/>
      </w:r>
      <w:r w:rsidR="007A7672" w:rsidRPr="0054313E">
        <w:rPr>
          <w:sz w:val="24"/>
          <w:szCs w:val="24"/>
        </w:rPr>
        <w:instrText xml:space="preserve"> REF _Ref55336310 \r \h </w:instrText>
      </w:r>
      <w:r w:rsidR="008046AE" w:rsidRPr="0054313E">
        <w:rPr>
          <w:sz w:val="24"/>
          <w:szCs w:val="24"/>
        </w:rPr>
        <w:instrText xml:space="preserve"> \* MERGEFORMAT </w:instrText>
      </w:r>
      <w:r w:rsidR="007A7672" w:rsidRPr="0054313E">
        <w:rPr>
          <w:sz w:val="24"/>
          <w:szCs w:val="24"/>
        </w:rPr>
      </w:r>
      <w:r w:rsidR="007A7672" w:rsidRPr="0054313E">
        <w:rPr>
          <w:sz w:val="24"/>
          <w:szCs w:val="24"/>
        </w:rPr>
        <w:fldChar w:fldCharType="separate"/>
      </w:r>
      <w:r w:rsidR="002C2362">
        <w:rPr>
          <w:sz w:val="24"/>
          <w:szCs w:val="24"/>
        </w:rPr>
        <w:t>1.1</w:t>
      </w:r>
      <w:r w:rsidR="007A7672" w:rsidRPr="0054313E">
        <w:rPr>
          <w:sz w:val="24"/>
          <w:szCs w:val="24"/>
        </w:rPr>
        <w:fldChar w:fldCharType="end"/>
      </w:r>
      <w:r w:rsidRPr="0054313E">
        <w:rPr>
          <w:sz w:val="24"/>
          <w:szCs w:val="24"/>
        </w:rPr>
        <w:t>.</w:t>
      </w:r>
    </w:p>
    <w:p w:rsidR="004907C8" w:rsidRPr="0054313E" w:rsidRDefault="004907C8"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 xml:space="preserve">Участник указывает свое фирменное наименование (в </w:t>
      </w:r>
      <w:proofErr w:type="spellStart"/>
      <w:r w:rsidRPr="0054313E">
        <w:rPr>
          <w:sz w:val="24"/>
          <w:szCs w:val="24"/>
        </w:rPr>
        <w:t>т.ч</w:t>
      </w:r>
      <w:proofErr w:type="spellEnd"/>
      <w:r w:rsidRPr="0054313E">
        <w:rPr>
          <w:sz w:val="24"/>
          <w:szCs w:val="24"/>
        </w:rPr>
        <w:t>. организационно-правовую форму) и свой адрес.</w:t>
      </w:r>
    </w:p>
    <w:p w:rsidR="008D3928" w:rsidRPr="0054313E" w:rsidRDefault="008D3928"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 xml:space="preserve">Участник выражает согласие с проектом </w:t>
      </w:r>
      <w:r w:rsidRPr="0054313E">
        <w:rPr>
          <w:sz w:val="24"/>
          <w:szCs w:val="24"/>
          <w:lang w:val="ru-RU"/>
        </w:rPr>
        <w:t>Соглашения</w:t>
      </w:r>
      <w:r w:rsidRPr="0054313E">
        <w:rPr>
          <w:sz w:val="24"/>
          <w:szCs w:val="24"/>
        </w:rPr>
        <w:t>, представленным в составе настоящей закупочной Документации</w:t>
      </w:r>
      <w:r w:rsidRPr="0054313E">
        <w:rPr>
          <w:sz w:val="24"/>
          <w:szCs w:val="24"/>
          <w:lang w:val="ru-RU"/>
        </w:rPr>
        <w:t>.</w:t>
      </w:r>
    </w:p>
    <w:p w:rsidR="004907C8" w:rsidRPr="0054313E" w:rsidRDefault="004907C8" w:rsidP="004907C8">
      <w:pPr>
        <w:pStyle w:val="a2"/>
        <w:numPr>
          <w:ilvl w:val="0"/>
          <w:numId w:val="0"/>
        </w:numPr>
        <w:spacing w:before="100" w:beforeAutospacing="1" w:line="240" w:lineRule="auto"/>
        <w:ind w:left="360" w:hanging="360"/>
        <w:rPr>
          <w:sz w:val="24"/>
          <w:szCs w:val="24"/>
        </w:rPr>
      </w:pPr>
    </w:p>
    <w:p w:rsidR="004907C8" w:rsidRPr="0054313E" w:rsidRDefault="004907C8" w:rsidP="004907C8">
      <w:pPr>
        <w:pStyle w:val="2"/>
        <w:keepNext/>
        <w:pageBreakBefore/>
        <w:tabs>
          <w:tab w:val="num" w:pos="5104"/>
        </w:tabs>
        <w:suppressAutoHyphens/>
        <w:spacing w:before="100" w:beforeAutospacing="1" w:after="100" w:afterAutospacing="1" w:line="240" w:lineRule="auto"/>
        <w:ind w:left="576" w:hanging="576"/>
        <w:jc w:val="left"/>
        <w:sectPr w:rsidR="004907C8" w:rsidRPr="0054313E" w:rsidSect="008046AE">
          <w:pgSz w:w="11906" w:h="16838" w:code="9"/>
          <w:pgMar w:top="680" w:right="567" w:bottom="539" w:left="1134" w:header="680" w:footer="278" w:gutter="0"/>
          <w:cols w:space="708"/>
          <w:titlePg/>
          <w:docGrid w:linePitch="360"/>
        </w:sectPr>
      </w:pPr>
    </w:p>
    <w:p w:rsidR="00890D6B" w:rsidRPr="0054313E" w:rsidRDefault="007A7672" w:rsidP="00F60D51">
      <w:pPr>
        <w:pStyle w:val="2"/>
        <w:widowControl w:val="0"/>
        <w:numPr>
          <w:ilvl w:val="1"/>
          <w:numId w:val="23"/>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205" w:name="_Ref502082942"/>
      <w:bookmarkStart w:id="206" w:name="_Toc530044901"/>
      <w:bookmarkStart w:id="207" w:name="_Toc90049533"/>
      <w:r w:rsidRPr="0054313E">
        <w:rPr>
          <w:sz w:val="24"/>
          <w:szCs w:val="24"/>
        </w:rPr>
        <w:lastRenderedPageBreak/>
        <w:t xml:space="preserve">Информационное письмо о наличии у Участника конфликта интересов и/или связей, носящих характер </w:t>
      </w:r>
      <w:proofErr w:type="spellStart"/>
      <w:r w:rsidRPr="0054313E">
        <w:rPr>
          <w:sz w:val="24"/>
          <w:szCs w:val="24"/>
        </w:rPr>
        <w:t>аффилированности</w:t>
      </w:r>
      <w:proofErr w:type="spellEnd"/>
      <w:r w:rsidRPr="0054313E">
        <w:rPr>
          <w:sz w:val="24"/>
          <w:szCs w:val="24"/>
        </w:rPr>
        <w:t xml:space="preserve"> с сотрудниками Заказчика или Организатора (форма </w:t>
      </w:r>
      <w:r w:rsidR="00650BC9" w:rsidRPr="0054313E">
        <w:rPr>
          <w:sz w:val="24"/>
          <w:szCs w:val="24"/>
          <w:lang w:val="ru-RU"/>
        </w:rPr>
        <w:t>5</w:t>
      </w:r>
      <w:r w:rsidRPr="0054313E">
        <w:rPr>
          <w:sz w:val="24"/>
          <w:szCs w:val="24"/>
        </w:rPr>
        <w:t>)</w:t>
      </w:r>
      <w:bookmarkEnd w:id="205"/>
      <w:bookmarkEnd w:id="206"/>
      <w:bookmarkEnd w:id="207"/>
    </w:p>
    <w:p w:rsidR="00890D6B" w:rsidRPr="0054313E" w:rsidRDefault="007A7672" w:rsidP="00F60D51">
      <w:pPr>
        <w:pStyle w:val="3"/>
        <w:numPr>
          <w:ilvl w:val="2"/>
          <w:numId w:val="23"/>
        </w:numPr>
        <w:tabs>
          <w:tab w:val="left" w:pos="567"/>
          <w:tab w:val="num" w:pos="1134"/>
          <w:tab w:val="left" w:pos="1985"/>
        </w:tabs>
        <w:ind w:left="0" w:right="34" w:firstLine="0"/>
        <w:rPr>
          <w:sz w:val="24"/>
          <w:szCs w:val="24"/>
        </w:rPr>
      </w:pPr>
      <w:bookmarkStart w:id="208" w:name="_Toc442434890"/>
      <w:bookmarkStart w:id="209" w:name="_Toc442435729"/>
      <w:bookmarkStart w:id="210" w:name="_Toc462044820"/>
      <w:bookmarkStart w:id="211" w:name="_Toc462068523"/>
      <w:bookmarkStart w:id="212" w:name="_Toc463514213"/>
      <w:bookmarkStart w:id="213" w:name="_Toc469480451"/>
      <w:bookmarkStart w:id="214" w:name="_Toc471823242"/>
      <w:bookmarkStart w:id="215" w:name="_Toc498512103"/>
      <w:bookmarkStart w:id="216" w:name="_Toc503263125"/>
      <w:bookmarkStart w:id="217" w:name="_Toc530044902"/>
      <w:bookmarkStart w:id="218" w:name="_Toc90049534"/>
      <w:r w:rsidRPr="0054313E">
        <w:rPr>
          <w:sz w:val="24"/>
          <w:szCs w:val="24"/>
        </w:rPr>
        <w:t xml:space="preserve">Форма письма о наличии у Участника конфликта интересов и/или связей, носящих характер </w:t>
      </w:r>
      <w:proofErr w:type="spellStart"/>
      <w:r w:rsidRPr="0054313E">
        <w:rPr>
          <w:sz w:val="24"/>
          <w:szCs w:val="24"/>
        </w:rPr>
        <w:t>аффилированности</w:t>
      </w:r>
      <w:proofErr w:type="spellEnd"/>
      <w:r w:rsidRPr="0054313E">
        <w:rPr>
          <w:sz w:val="24"/>
          <w:szCs w:val="24"/>
        </w:rPr>
        <w:t xml:space="preserve"> с сотрудниками Заказчика или Организатора</w:t>
      </w:r>
      <w:bookmarkEnd w:id="208"/>
      <w:bookmarkEnd w:id="209"/>
      <w:bookmarkEnd w:id="210"/>
      <w:bookmarkEnd w:id="211"/>
      <w:bookmarkEnd w:id="212"/>
      <w:bookmarkEnd w:id="213"/>
      <w:bookmarkEnd w:id="214"/>
      <w:bookmarkEnd w:id="215"/>
      <w:bookmarkEnd w:id="216"/>
      <w:bookmarkEnd w:id="217"/>
      <w:bookmarkEnd w:id="218"/>
    </w:p>
    <w:p w:rsidR="00890D6B" w:rsidRPr="0054313E" w:rsidRDefault="00890D6B" w:rsidP="00514096">
      <w:pPr>
        <w:pBdr>
          <w:top w:val="single" w:sz="4" w:space="1" w:color="auto"/>
        </w:pBdr>
        <w:shd w:val="clear" w:color="auto" w:fill="E0E0E0"/>
        <w:tabs>
          <w:tab w:val="left" w:pos="567"/>
          <w:tab w:val="left" w:pos="1985"/>
        </w:tabs>
        <w:ind w:right="34" w:firstLine="0"/>
        <w:jc w:val="center"/>
        <w:rPr>
          <w:b/>
          <w:spacing w:val="36"/>
        </w:rPr>
      </w:pPr>
      <w:r w:rsidRPr="0054313E">
        <w:rPr>
          <w:b/>
          <w:spacing w:val="36"/>
        </w:rPr>
        <w:t>начало формы</w:t>
      </w:r>
    </w:p>
    <w:p w:rsidR="007A7672" w:rsidRPr="0054313E" w:rsidRDefault="007A7672" w:rsidP="007A7672">
      <w:pPr>
        <w:ind w:firstLine="0"/>
        <w:jc w:val="left"/>
        <w:rPr>
          <w:szCs w:val="24"/>
        </w:rPr>
      </w:pPr>
      <w:r w:rsidRPr="0054313E">
        <w:rPr>
          <w:szCs w:val="24"/>
        </w:rPr>
        <w:t xml:space="preserve">Приложение </w:t>
      </w:r>
      <w:r w:rsidR="00650BC9" w:rsidRPr="0054313E">
        <w:rPr>
          <w:szCs w:val="24"/>
        </w:rPr>
        <w:t>5</w:t>
      </w:r>
      <w:r w:rsidRPr="0054313E">
        <w:rPr>
          <w:szCs w:val="24"/>
        </w:rPr>
        <w:t xml:space="preserve"> к письму о подаче оферты</w:t>
      </w:r>
      <w:r w:rsidRPr="0054313E">
        <w:rPr>
          <w:szCs w:val="24"/>
        </w:rPr>
        <w:br/>
        <w:t>от «____»_____________ г. №__________</w:t>
      </w:r>
    </w:p>
    <w:p w:rsidR="007A7672" w:rsidRPr="0054313E" w:rsidRDefault="007A7672" w:rsidP="007A7672">
      <w:pPr>
        <w:ind w:right="5243"/>
        <w:rPr>
          <w:szCs w:val="24"/>
        </w:rPr>
      </w:pPr>
    </w:p>
    <w:p w:rsidR="007A7672" w:rsidRPr="0054313E" w:rsidRDefault="008046AE" w:rsidP="007A7672">
      <w:pPr>
        <w:rPr>
          <w:b/>
          <w:szCs w:val="24"/>
        </w:rPr>
      </w:pPr>
      <w:r w:rsidRPr="0054313E">
        <w:rPr>
          <w:b/>
          <w:szCs w:val="24"/>
        </w:rPr>
        <w:t xml:space="preserve">Информационное письмо о наличии у Участника конфликта интересов и/или связей, носящих характер </w:t>
      </w:r>
      <w:proofErr w:type="spellStart"/>
      <w:r w:rsidRPr="0054313E">
        <w:rPr>
          <w:b/>
          <w:szCs w:val="24"/>
        </w:rPr>
        <w:t>аффилированности</w:t>
      </w:r>
      <w:proofErr w:type="spellEnd"/>
      <w:r w:rsidRPr="0054313E">
        <w:rPr>
          <w:b/>
          <w:szCs w:val="24"/>
        </w:rPr>
        <w:t xml:space="preserve"> с сотрудниками Заказчика или Организатора</w:t>
      </w:r>
    </w:p>
    <w:p w:rsidR="008046AE" w:rsidRPr="0054313E" w:rsidRDefault="008046AE" w:rsidP="007A7672">
      <w:pPr>
        <w:rPr>
          <w:b/>
          <w:szCs w:val="24"/>
        </w:rPr>
      </w:pPr>
    </w:p>
    <w:p w:rsidR="007A7672" w:rsidRPr="0054313E" w:rsidRDefault="007A7672" w:rsidP="007A7672">
      <w:pPr>
        <w:jc w:val="center"/>
        <w:rPr>
          <w:szCs w:val="24"/>
        </w:rPr>
      </w:pPr>
      <w:r w:rsidRPr="0054313E">
        <w:rPr>
          <w:szCs w:val="24"/>
        </w:rPr>
        <w:t>Уважаемые господа!</w:t>
      </w:r>
    </w:p>
    <w:p w:rsidR="007A7672" w:rsidRPr="0054313E" w:rsidRDefault="007A7672" w:rsidP="007A7672">
      <w:pPr>
        <w:rPr>
          <w:szCs w:val="24"/>
        </w:rPr>
      </w:pPr>
    </w:p>
    <w:p w:rsidR="007A7672" w:rsidRPr="0054313E" w:rsidRDefault="007A7672" w:rsidP="007A7672">
      <w:pPr>
        <w:rPr>
          <w:b/>
          <w:szCs w:val="24"/>
        </w:rPr>
      </w:pPr>
      <w:r w:rsidRPr="0054313E">
        <w:rPr>
          <w:szCs w:val="24"/>
        </w:rPr>
        <w:t xml:space="preserve">При рассмотрении нашей Заявки просим учесть следующие сведения о наличии у </w:t>
      </w:r>
      <w:r w:rsidRPr="0054313E">
        <w:rPr>
          <w:b/>
          <w:i/>
          <w:szCs w:val="24"/>
        </w:rPr>
        <w:t>{указывается наименование Участника}</w:t>
      </w:r>
      <w:r w:rsidRPr="0054313E">
        <w:rPr>
          <w:i/>
          <w:szCs w:val="24"/>
        </w:rPr>
        <w:t xml:space="preserve"> </w:t>
      </w:r>
      <w:r w:rsidRPr="0054313E">
        <w:rPr>
          <w:snapToGrid w:val="0"/>
        </w:rPr>
        <w:t>конфликта интересов и/или связей</w:t>
      </w:r>
      <w:r w:rsidRPr="0054313E">
        <w:rPr>
          <w:szCs w:val="24"/>
        </w:rPr>
        <w:t xml:space="preserve">, носящих характер </w:t>
      </w:r>
      <w:proofErr w:type="spellStart"/>
      <w:r w:rsidRPr="0054313E">
        <w:rPr>
          <w:szCs w:val="24"/>
        </w:rPr>
        <w:t>аффилированности</w:t>
      </w:r>
      <w:proofErr w:type="spellEnd"/>
      <w:r w:rsidRPr="0054313E">
        <w:rPr>
          <w:szCs w:val="24"/>
        </w:rPr>
        <w:t xml:space="preserve"> с лицами, являющимися </w:t>
      </w:r>
      <w:r w:rsidRPr="0054313E">
        <w:rPr>
          <w:b/>
          <w:i/>
          <w:szCs w:val="24"/>
        </w:rPr>
        <w:t>{указывается кем являются эти лица, пример: учредители, сотрудники, и т.д.}</w:t>
      </w:r>
      <w:r w:rsidRPr="0054313E">
        <w:rPr>
          <w:i/>
          <w:szCs w:val="24"/>
        </w:rPr>
        <w:t xml:space="preserve"> </w:t>
      </w:r>
      <w:r w:rsidRPr="0054313E">
        <w:rPr>
          <w:szCs w:val="24"/>
        </w:rPr>
        <w:t xml:space="preserve">Заказчика </w:t>
      </w:r>
      <w:r w:rsidRPr="0054313E">
        <w:rPr>
          <w:b/>
          <w:i/>
          <w:szCs w:val="24"/>
        </w:rPr>
        <w:t>{и/или Организатора, или иной организацией, подготовившей проектную документацию, спецификацию и другие документы</w:t>
      </w:r>
      <w:r w:rsidR="00471173" w:rsidRPr="0054313E">
        <w:rPr>
          <w:b/>
          <w:i/>
          <w:szCs w:val="24"/>
        </w:rPr>
        <w:t>,</w:t>
      </w:r>
      <w:r w:rsidRPr="0054313E">
        <w:rPr>
          <w:b/>
          <w:i/>
          <w:szCs w:val="24"/>
        </w:rPr>
        <w:t xml:space="preserve"> непосредственно связанные с проведением данной закупки}</w:t>
      </w:r>
      <w:r w:rsidRPr="0054313E">
        <w:rPr>
          <w:szCs w:val="24"/>
        </w:rPr>
        <w:t xml:space="preserve"> а именно:</w:t>
      </w:r>
    </w:p>
    <w:p w:rsidR="007A7672" w:rsidRPr="0054313E" w:rsidRDefault="007A7672" w:rsidP="00F60D51">
      <w:pPr>
        <w:widowControl/>
        <w:numPr>
          <w:ilvl w:val="0"/>
          <w:numId w:val="17"/>
        </w:numPr>
        <w:rPr>
          <w:b/>
          <w:i/>
          <w:szCs w:val="24"/>
        </w:rPr>
      </w:pPr>
      <w:r w:rsidRPr="0054313E">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54313E">
        <w:rPr>
          <w:b/>
          <w:i/>
          <w:snapToGrid w:val="0"/>
        </w:rPr>
        <w:t xml:space="preserve">конфликт интересов и/или </w:t>
      </w:r>
      <w:proofErr w:type="spellStart"/>
      <w:proofErr w:type="gramStart"/>
      <w:r w:rsidRPr="0054313E">
        <w:rPr>
          <w:b/>
          <w:i/>
          <w:szCs w:val="24"/>
        </w:rPr>
        <w:t>аффилированность</w:t>
      </w:r>
      <w:proofErr w:type="spellEnd"/>
      <w:r w:rsidRPr="0054313E">
        <w:rPr>
          <w:b/>
          <w:i/>
          <w:szCs w:val="24"/>
        </w:rPr>
        <w:t xml:space="preserve"> }</w:t>
      </w:r>
      <w:proofErr w:type="gramEnd"/>
      <w:r w:rsidRPr="0054313E">
        <w:rPr>
          <w:b/>
          <w:i/>
          <w:szCs w:val="24"/>
        </w:rPr>
        <w:t>;</w:t>
      </w:r>
    </w:p>
    <w:p w:rsidR="007A7672" w:rsidRPr="0054313E" w:rsidRDefault="007A7672" w:rsidP="00F60D51">
      <w:pPr>
        <w:widowControl/>
        <w:numPr>
          <w:ilvl w:val="0"/>
          <w:numId w:val="17"/>
        </w:numPr>
        <w:rPr>
          <w:b/>
          <w:i/>
          <w:szCs w:val="24"/>
        </w:rPr>
      </w:pPr>
      <w:r w:rsidRPr="0054313E">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54313E">
        <w:rPr>
          <w:b/>
          <w:i/>
          <w:snapToGrid w:val="0"/>
        </w:rPr>
        <w:t xml:space="preserve">конфликт интересов и/или </w:t>
      </w:r>
      <w:proofErr w:type="spellStart"/>
      <w:proofErr w:type="gramStart"/>
      <w:r w:rsidRPr="0054313E">
        <w:rPr>
          <w:b/>
          <w:i/>
          <w:szCs w:val="24"/>
        </w:rPr>
        <w:t>аффилированность</w:t>
      </w:r>
      <w:proofErr w:type="spellEnd"/>
      <w:r w:rsidRPr="0054313E">
        <w:rPr>
          <w:b/>
          <w:i/>
          <w:szCs w:val="24"/>
        </w:rPr>
        <w:t xml:space="preserve"> }</w:t>
      </w:r>
      <w:proofErr w:type="gramEnd"/>
      <w:r w:rsidRPr="0054313E">
        <w:rPr>
          <w:b/>
          <w:i/>
          <w:szCs w:val="24"/>
        </w:rPr>
        <w:t>;</w:t>
      </w:r>
    </w:p>
    <w:p w:rsidR="007A7672" w:rsidRPr="0054313E" w:rsidRDefault="007A7672" w:rsidP="00F60D51">
      <w:pPr>
        <w:widowControl/>
        <w:numPr>
          <w:ilvl w:val="0"/>
          <w:numId w:val="17"/>
        </w:numPr>
        <w:rPr>
          <w:b/>
          <w:i/>
          <w:szCs w:val="24"/>
        </w:rPr>
      </w:pPr>
      <w:r w:rsidRPr="0054313E">
        <w:rPr>
          <w:b/>
          <w:i/>
          <w:szCs w:val="24"/>
        </w:rPr>
        <w:t>……</w:t>
      </w:r>
    </w:p>
    <w:p w:rsidR="007A7672" w:rsidRPr="0054313E" w:rsidRDefault="007A7672" w:rsidP="007A7672">
      <w:pPr>
        <w:rPr>
          <w:szCs w:val="24"/>
        </w:rPr>
      </w:pPr>
    </w:p>
    <w:p w:rsidR="007A7672" w:rsidRPr="0054313E" w:rsidRDefault="007A7672" w:rsidP="007A7672">
      <w:pPr>
        <w:rPr>
          <w:szCs w:val="24"/>
        </w:rPr>
      </w:pPr>
    </w:p>
    <w:p w:rsidR="007A7672" w:rsidRPr="0054313E" w:rsidRDefault="007A7672" w:rsidP="007A7672">
      <w:pPr>
        <w:rPr>
          <w:szCs w:val="24"/>
        </w:rPr>
      </w:pPr>
    </w:p>
    <w:p w:rsidR="007A7672" w:rsidRPr="0054313E" w:rsidRDefault="007A7672" w:rsidP="007A7672">
      <w:pPr>
        <w:rPr>
          <w:szCs w:val="24"/>
        </w:rPr>
      </w:pPr>
      <w:r w:rsidRPr="0054313E">
        <w:rPr>
          <w:szCs w:val="24"/>
        </w:rPr>
        <w:t>____________________________________</w:t>
      </w:r>
    </w:p>
    <w:p w:rsidR="007A7672" w:rsidRPr="0054313E" w:rsidRDefault="007A7672" w:rsidP="007A7672">
      <w:pPr>
        <w:ind w:right="3684"/>
        <w:jc w:val="center"/>
        <w:rPr>
          <w:szCs w:val="24"/>
          <w:vertAlign w:val="superscript"/>
        </w:rPr>
      </w:pPr>
      <w:r w:rsidRPr="0054313E">
        <w:rPr>
          <w:szCs w:val="24"/>
          <w:vertAlign w:val="superscript"/>
        </w:rPr>
        <w:t>(подпись, М.П.)</w:t>
      </w:r>
    </w:p>
    <w:p w:rsidR="007A7672" w:rsidRPr="0054313E" w:rsidRDefault="007A7672" w:rsidP="007A7672">
      <w:pPr>
        <w:rPr>
          <w:szCs w:val="24"/>
        </w:rPr>
      </w:pPr>
      <w:r w:rsidRPr="0054313E">
        <w:rPr>
          <w:szCs w:val="24"/>
        </w:rPr>
        <w:t>____________________________________</w:t>
      </w:r>
    </w:p>
    <w:p w:rsidR="007A7672" w:rsidRPr="0054313E" w:rsidRDefault="007A7672" w:rsidP="007A7672">
      <w:pPr>
        <w:ind w:right="3684"/>
        <w:jc w:val="center"/>
        <w:rPr>
          <w:szCs w:val="24"/>
          <w:vertAlign w:val="superscript"/>
        </w:rPr>
      </w:pPr>
      <w:r w:rsidRPr="0054313E">
        <w:rPr>
          <w:szCs w:val="24"/>
          <w:vertAlign w:val="superscript"/>
        </w:rPr>
        <w:t>(фамилия, имя, отчество подписавшего, должность)</w:t>
      </w:r>
    </w:p>
    <w:p w:rsidR="007A7672" w:rsidRPr="0054313E" w:rsidRDefault="007A7672" w:rsidP="007A7672">
      <w:pPr>
        <w:pBdr>
          <w:bottom w:val="single" w:sz="4" w:space="1" w:color="auto"/>
        </w:pBdr>
        <w:shd w:val="clear" w:color="auto" w:fill="E0E0E0"/>
        <w:ind w:right="21" w:firstLine="0"/>
        <w:jc w:val="center"/>
        <w:rPr>
          <w:b/>
          <w:spacing w:val="36"/>
          <w:szCs w:val="24"/>
        </w:rPr>
      </w:pPr>
      <w:r w:rsidRPr="0054313E">
        <w:rPr>
          <w:b/>
          <w:spacing w:val="36"/>
          <w:szCs w:val="24"/>
        </w:rPr>
        <w:t>конец формы</w:t>
      </w:r>
    </w:p>
    <w:p w:rsidR="007A7672" w:rsidRPr="0054313E" w:rsidRDefault="007A7672" w:rsidP="007A7672">
      <w:pPr>
        <w:ind w:firstLine="0"/>
        <w:jc w:val="left"/>
        <w:rPr>
          <w:szCs w:val="24"/>
        </w:rPr>
      </w:pPr>
      <w:r w:rsidRPr="0054313E">
        <w:rPr>
          <w:b/>
          <w:szCs w:val="24"/>
        </w:rPr>
        <w:br w:type="page"/>
      </w:r>
    </w:p>
    <w:p w:rsidR="007A7672" w:rsidRPr="0054313E" w:rsidRDefault="007A7672" w:rsidP="00F60D51">
      <w:pPr>
        <w:pStyle w:val="3"/>
        <w:numPr>
          <w:ilvl w:val="2"/>
          <w:numId w:val="23"/>
        </w:numPr>
        <w:tabs>
          <w:tab w:val="left" w:pos="567"/>
          <w:tab w:val="left" w:pos="1985"/>
        </w:tabs>
        <w:ind w:left="567" w:right="34" w:firstLine="0"/>
        <w:rPr>
          <w:sz w:val="24"/>
          <w:szCs w:val="24"/>
        </w:rPr>
      </w:pPr>
      <w:bookmarkStart w:id="219" w:name="_Toc442434891"/>
      <w:bookmarkStart w:id="220" w:name="_Toc442435730"/>
      <w:bookmarkStart w:id="221" w:name="_Toc462044821"/>
      <w:bookmarkStart w:id="222" w:name="_Toc462068524"/>
      <w:bookmarkStart w:id="223" w:name="_Toc463514214"/>
      <w:bookmarkStart w:id="224" w:name="_Toc469480452"/>
      <w:bookmarkStart w:id="225" w:name="_Toc471823243"/>
      <w:bookmarkStart w:id="226" w:name="_Toc498512104"/>
      <w:bookmarkStart w:id="227" w:name="_Toc503263126"/>
      <w:bookmarkStart w:id="228" w:name="_Toc530044903"/>
      <w:bookmarkStart w:id="229" w:name="_Toc90049535"/>
      <w:r w:rsidRPr="0054313E">
        <w:rPr>
          <w:sz w:val="24"/>
          <w:szCs w:val="24"/>
        </w:rPr>
        <w:lastRenderedPageBreak/>
        <w:t>Инструкции по заполнению</w:t>
      </w:r>
      <w:bookmarkEnd w:id="219"/>
      <w:bookmarkEnd w:id="220"/>
      <w:bookmarkEnd w:id="221"/>
      <w:bookmarkEnd w:id="222"/>
      <w:bookmarkEnd w:id="223"/>
      <w:bookmarkEnd w:id="224"/>
      <w:bookmarkEnd w:id="225"/>
      <w:bookmarkEnd w:id="226"/>
      <w:bookmarkEnd w:id="227"/>
      <w:bookmarkEnd w:id="228"/>
      <w:bookmarkEnd w:id="229"/>
    </w:p>
    <w:p w:rsidR="007A7672" w:rsidRPr="0054313E" w:rsidRDefault="007A7672"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Pr="0054313E">
        <w:rPr>
          <w:sz w:val="24"/>
          <w:szCs w:val="24"/>
        </w:rPr>
        <w:fldChar w:fldCharType="begin"/>
      </w:r>
      <w:r w:rsidRPr="0054313E">
        <w:rPr>
          <w:sz w:val="24"/>
          <w:szCs w:val="24"/>
        </w:rPr>
        <w:instrText xml:space="preserve"> REF _Ref55336310 \r \h </w:instrText>
      </w:r>
      <w:r w:rsidR="008046AE" w:rsidRPr="0054313E">
        <w:rPr>
          <w:sz w:val="24"/>
          <w:szCs w:val="24"/>
        </w:rPr>
        <w:instrText xml:space="preserve"> \* MERGEFORMAT </w:instrText>
      </w:r>
      <w:r w:rsidRPr="0054313E">
        <w:rPr>
          <w:sz w:val="24"/>
          <w:szCs w:val="24"/>
        </w:rPr>
      </w:r>
      <w:r w:rsidRPr="0054313E">
        <w:rPr>
          <w:sz w:val="24"/>
          <w:szCs w:val="24"/>
        </w:rPr>
        <w:fldChar w:fldCharType="separate"/>
      </w:r>
      <w:r w:rsidR="002C2362">
        <w:rPr>
          <w:sz w:val="24"/>
          <w:szCs w:val="24"/>
        </w:rPr>
        <w:t>1.1</w:t>
      </w:r>
      <w:r w:rsidRPr="0054313E">
        <w:rPr>
          <w:sz w:val="24"/>
          <w:szCs w:val="24"/>
        </w:rPr>
        <w:fldChar w:fldCharType="end"/>
      </w:r>
      <w:r w:rsidRPr="0054313E">
        <w:rPr>
          <w:sz w:val="24"/>
          <w:szCs w:val="24"/>
        </w:rPr>
        <w:t>).</w:t>
      </w:r>
    </w:p>
    <w:p w:rsidR="007A7672" w:rsidRPr="0054313E" w:rsidRDefault="007A7672"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 xml:space="preserve">Участник указывает свое фирменное наименование (в </w:t>
      </w:r>
      <w:proofErr w:type="spellStart"/>
      <w:r w:rsidRPr="0054313E">
        <w:rPr>
          <w:sz w:val="24"/>
          <w:szCs w:val="24"/>
        </w:rPr>
        <w:t>т.ч</w:t>
      </w:r>
      <w:proofErr w:type="spellEnd"/>
      <w:r w:rsidRPr="0054313E">
        <w:rPr>
          <w:sz w:val="24"/>
          <w:szCs w:val="24"/>
        </w:rPr>
        <w:t>. организационно-правовую форму) и свой адрес.</w:t>
      </w:r>
    </w:p>
    <w:p w:rsidR="007A7672" w:rsidRPr="0054313E" w:rsidRDefault="007A7672"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{указывается наименование Участника} НЕТ лиц, в отношении которых, по его мнению, может возникнуть конфликт интересов и/или связей, которые могут быть признаны аффилированными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данной закупки.</w:t>
      </w:r>
    </w:p>
    <w:p w:rsidR="007A7672" w:rsidRDefault="007A7672"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 xml:space="preserve">При составлении данного письма Участник должен учесть, что сокрытие любой информации о наличии конфликта интересов и связей, носящих характер </w:t>
      </w:r>
      <w:proofErr w:type="spellStart"/>
      <w:r w:rsidRPr="0054313E">
        <w:rPr>
          <w:sz w:val="24"/>
          <w:szCs w:val="24"/>
        </w:rPr>
        <w:t>аффилированности</w:t>
      </w:r>
      <w:proofErr w:type="spellEnd"/>
      <w:r w:rsidRPr="0054313E">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данной закупки может быть признано закупочной комиссией существенным нарушением условий данной закупки, и повлечь отклонение Заявки такого Уч</w:t>
      </w:r>
      <w:r w:rsidR="006E1717">
        <w:rPr>
          <w:sz w:val="24"/>
          <w:szCs w:val="24"/>
        </w:rPr>
        <w:t>астника.</w:t>
      </w:r>
    </w:p>
    <w:p w:rsidR="006E1717" w:rsidRPr="006E1717" w:rsidRDefault="006E1717" w:rsidP="006E1717">
      <w:pPr>
        <w:pStyle w:val="affffffd"/>
        <w:numPr>
          <w:ilvl w:val="3"/>
          <w:numId w:val="23"/>
        </w:numPr>
        <w:tabs>
          <w:tab w:val="left" w:pos="2127"/>
        </w:tabs>
        <w:spacing w:after="120"/>
        <w:ind w:left="0" w:firstLine="1134"/>
        <w:jc w:val="both"/>
        <w:rPr>
          <w:rFonts w:ascii="Times New Roman" w:hAnsi="Times New Roman"/>
          <w:sz w:val="24"/>
          <w:szCs w:val="24"/>
        </w:rPr>
      </w:pPr>
      <w:r w:rsidRPr="006E1717">
        <w:rPr>
          <w:rFonts w:ascii="Times New Roman" w:hAnsi="Times New Roman"/>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7672" w:rsidRPr="0054313E" w:rsidRDefault="007A7672" w:rsidP="007A7672"/>
    <w:p w:rsidR="007A7672" w:rsidRPr="0054313E" w:rsidRDefault="007A7672" w:rsidP="007A7672">
      <w:pPr>
        <w:ind w:left="167"/>
      </w:pPr>
    </w:p>
    <w:p w:rsidR="007A7672" w:rsidRPr="0054313E" w:rsidRDefault="007A7672" w:rsidP="007A7672"/>
    <w:p w:rsidR="007A7672" w:rsidRPr="0054313E" w:rsidRDefault="007A7672" w:rsidP="007A7672"/>
    <w:p w:rsidR="00890D6B" w:rsidRPr="0054313E" w:rsidRDefault="00890D6B" w:rsidP="00514096">
      <w:pPr>
        <w:pStyle w:val="2"/>
        <w:keepNext/>
        <w:pageBreakBefore/>
        <w:numPr>
          <w:ilvl w:val="1"/>
          <w:numId w:val="7"/>
        </w:numPr>
        <w:tabs>
          <w:tab w:val="left" w:pos="567"/>
          <w:tab w:val="left" w:pos="1985"/>
          <w:tab w:val="num" w:pos="5104"/>
        </w:tabs>
        <w:suppressAutoHyphens/>
        <w:spacing w:before="100" w:beforeAutospacing="1" w:after="100" w:afterAutospacing="1" w:line="240" w:lineRule="auto"/>
        <w:ind w:left="0" w:right="34" w:firstLine="0"/>
        <w:jc w:val="left"/>
        <w:sectPr w:rsidR="00890D6B" w:rsidRPr="0054313E" w:rsidSect="008046AE">
          <w:pgSz w:w="11906" w:h="16838" w:code="9"/>
          <w:pgMar w:top="680" w:right="567" w:bottom="539" w:left="1134" w:header="680" w:footer="278" w:gutter="0"/>
          <w:cols w:space="708"/>
          <w:titlePg/>
          <w:docGrid w:linePitch="360"/>
        </w:sectPr>
      </w:pPr>
    </w:p>
    <w:p w:rsidR="00CA018B" w:rsidRPr="0054313E" w:rsidRDefault="00CA018B" w:rsidP="00F60D51">
      <w:pPr>
        <w:pStyle w:val="2"/>
        <w:keepNext/>
        <w:pageBreakBefore/>
        <w:numPr>
          <w:ilvl w:val="1"/>
          <w:numId w:val="23"/>
        </w:numPr>
        <w:tabs>
          <w:tab w:val="left" w:pos="567"/>
          <w:tab w:val="left" w:pos="1985"/>
        </w:tabs>
        <w:suppressAutoHyphens/>
        <w:spacing w:before="100" w:beforeAutospacing="1" w:after="100" w:afterAutospacing="1" w:line="240" w:lineRule="auto"/>
        <w:ind w:left="0" w:right="34" w:firstLine="0"/>
        <w:jc w:val="left"/>
        <w:rPr>
          <w:sz w:val="24"/>
          <w:szCs w:val="24"/>
        </w:rPr>
      </w:pPr>
      <w:bookmarkStart w:id="230" w:name="_Toc423423680"/>
      <w:bookmarkStart w:id="231" w:name="_Ref440272035"/>
      <w:bookmarkStart w:id="232" w:name="_Ref440274733"/>
      <w:bookmarkStart w:id="233" w:name="_Toc441131134"/>
      <w:bookmarkStart w:id="234" w:name="_Ref444182520"/>
      <w:bookmarkStart w:id="235" w:name="_Toc26798343"/>
      <w:bookmarkStart w:id="236" w:name="_Toc90049536"/>
      <w:bookmarkStart w:id="237" w:name="_Toc530044907"/>
      <w:r w:rsidRPr="0054313E">
        <w:rPr>
          <w:sz w:val="24"/>
          <w:szCs w:val="24"/>
          <w:lang w:val="ru-RU"/>
        </w:rPr>
        <w:lastRenderedPageBreak/>
        <w:t>С</w:t>
      </w:r>
      <w:r w:rsidRPr="0054313E">
        <w:rPr>
          <w:sz w:val="24"/>
          <w:szCs w:val="24"/>
        </w:rPr>
        <w:t xml:space="preserve">правка о цепочке собственников участника закупочной процедуры, включая бенефициаров (в том числе конечных) (форма </w:t>
      </w:r>
      <w:r w:rsidR="00650BC9" w:rsidRPr="0054313E">
        <w:rPr>
          <w:sz w:val="24"/>
          <w:szCs w:val="24"/>
          <w:lang w:val="ru-RU"/>
        </w:rPr>
        <w:t>6</w:t>
      </w:r>
      <w:r w:rsidRPr="0054313E">
        <w:rPr>
          <w:sz w:val="24"/>
          <w:szCs w:val="24"/>
        </w:rPr>
        <w:t>)</w:t>
      </w:r>
      <w:bookmarkEnd w:id="230"/>
      <w:bookmarkEnd w:id="231"/>
      <w:bookmarkEnd w:id="232"/>
      <w:bookmarkEnd w:id="233"/>
      <w:bookmarkEnd w:id="234"/>
      <w:bookmarkEnd w:id="235"/>
      <w:bookmarkEnd w:id="236"/>
    </w:p>
    <w:p w:rsidR="00CA018B" w:rsidRPr="0054313E" w:rsidRDefault="00CA018B" w:rsidP="00F60D51">
      <w:pPr>
        <w:pStyle w:val="3"/>
        <w:numPr>
          <w:ilvl w:val="2"/>
          <w:numId w:val="23"/>
        </w:numPr>
        <w:tabs>
          <w:tab w:val="left" w:pos="567"/>
          <w:tab w:val="left" w:pos="1985"/>
        </w:tabs>
        <w:ind w:left="0" w:right="34" w:firstLine="0"/>
        <w:rPr>
          <w:sz w:val="24"/>
          <w:szCs w:val="24"/>
        </w:rPr>
      </w:pPr>
      <w:bookmarkStart w:id="238" w:name="_Toc343690584"/>
      <w:bookmarkStart w:id="239" w:name="_Toc372294428"/>
      <w:bookmarkStart w:id="240" w:name="_Toc379288896"/>
      <w:bookmarkStart w:id="241" w:name="_Toc384734780"/>
      <w:bookmarkStart w:id="242" w:name="_Toc396984078"/>
      <w:bookmarkStart w:id="243" w:name="_Toc423423681"/>
      <w:bookmarkStart w:id="244" w:name="_Toc439170710"/>
      <w:bookmarkStart w:id="245" w:name="_Toc439172812"/>
      <w:bookmarkStart w:id="246" w:name="_Toc439173253"/>
      <w:bookmarkStart w:id="247" w:name="_Toc439238249"/>
      <w:bookmarkStart w:id="248" w:name="_Toc439252796"/>
      <w:bookmarkStart w:id="249" w:name="_Toc439323770"/>
      <w:bookmarkStart w:id="250" w:name="_Toc440361405"/>
      <w:bookmarkStart w:id="251" w:name="_Toc440376287"/>
      <w:bookmarkStart w:id="252" w:name="_Toc440382545"/>
      <w:bookmarkStart w:id="253" w:name="_Toc440447215"/>
      <w:bookmarkStart w:id="254" w:name="_Toc440632376"/>
      <w:bookmarkStart w:id="255" w:name="_Toc440875148"/>
      <w:bookmarkStart w:id="256" w:name="_Toc441131135"/>
      <w:bookmarkStart w:id="257" w:name="_Toc441572140"/>
      <w:bookmarkStart w:id="258" w:name="_Toc441575232"/>
      <w:bookmarkStart w:id="259" w:name="_Toc442195898"/>
      <w:bookmarkStart w:id="260" w:name="_Toc442251940"/>
      <w:bookmarkStart w:id="261" w:name="_Toc442258889"/>
      <w:bookmarkStart w:id="262" w:name="_Toc442259129"/>
      <w:bookmarkStart w:id="263" w:name="_Toc447292892"/>
      <w:bookmarkStart w:id="264" w:name="_Toc461808964"/>
      <w:bookmarkStart w:id="265" w:name="_Toc463514796"/>
      <w:bookmarkStart w:id="266" w:name="_Toc466967523"/>
      <w:bookmarkStart w:id="267" w:name="_Toc467574715"/>
      <w:bookmarkStart w:id="268" w:name="_Toc468441758"/>
      <w:bookmarkStart w:id="269" w:name="_Toc469480233"/>
      <w:bookmarkStart w:id="270" w:name="_Toc472409262"/>
      <w:bookmarkStart w:id="271" w:name="_Toc498417409"/>
      <w:bookmarkStart w:id="272" w:name="_Toc498509285"/>
      <w:bookmarkStart w:id="273" w:name="_Toc524939641"/>
      <w:bookmarkStart w:id="274" w:name="_Toc535853830"/>
      <w:bookmarkStart w:id="275" w:name="_Toc536020461"/>
      <w:bookmarkStart w:id="276" w:name="_Toc26798344"/>
      <w:bookmarkStart w:id="277" w:name="_Toc90049537"/>
      <w:r w:rsidRPr="0054313E">
        <w:rPr>
          <w:sz w:val="24"/>
          <w:szCs w:val="24"/>
        </w:rPr>
        <w:t xml:space="preserve">Форма </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Pr="0054313E">
        <w:rPr>
          <w:sz w:val="24"/>
          <w:szCs w:val="24"/>
          <w:lang w:val="ru-RU"/>
        </w:rPr>
        <w:t>с</w:t>
      </w:r>
      <w:r w:rsidRPr="0054313E">
        <w:rPr>
          <w:sz w:val="24"/>
          <w:szCs w:val="24"/>
        </w:rPr>
        <w:t>правк</w:t>
      </w:r>
      <w:r w:rsidRPr="0054313E">
        <w:rPr>
          <w:sz w:val="24"/>
          <w:szCs w:val="24"/>
          <w:lang w:val="ru-RU"/>
        </w:rPr>
        <w:t>и</w:t>
      </w:r>
      <w:r w:rsidRPr="0054313E">
        <w:rPr>
          <w:sz w:val="24"/>
          <w:szCs w:val="24"/>
        </w:rPr>
        <w:t xml:space="preserve"> о цепочке собственников участника закупочной процедуры, включая бенефициаров (в том числе конечных)</w:t>
      </w:r>
      <w:bookmarkEnd w:id="271"/>
      <w:bookmarkEnd w:id="272"/>
      <w:bookmarkEnd w:id="273"/>
      <w:bookmarkEnd w:id="274"/>
      <w:bookmarkEnd w:id="275"/>
      <w:bookmarkEnd w:id="276"/>
      <w:bookmarkEnd w:id="277"/>
    </w:p>
    <w:p w:rsidR="00CA018B" w:rsidRPr="0054313E" w:rsidRDefault="00CA018B" w:rsidP="00CA018B">
      <w:pPr>
        <w:tabs>
          <w:tab w:val="left" w:pos="567"/>
          <w:tab w:val="left" w:pos="1985"/>
          <w:tab w:val="left" w:pos="4757"/>
        </w:tabs>
        <w:ind w:right="34" w:firstLine="0"/>
        <w:jc w:val="left"/>
      </w:pPr>
      <w:r w:rsidRPr="0054313E">
        <w:t xml:space="preserve">Приложение </w:t>
      </w:r>
      <w:r w:rsidR="00650BC9" w:rsidRPr="0054313E">
        <w:t>6</w:t>
      </w:r>
      <w:r w:rsidRPr="0054313E">
        <w:t xml:space="preserve"> к письму о подаче оферты</w:t>
      </w:r>
      <w:r w:rsidRPr="0054313E">
        <w:br/>
        <w:t>от «____»_____________ г. №__________</w:t>
      </w:r>
    </w:p>
    <w:p w:rsidR="00CA018B" w:rsidRPr="0054313E" w:rsidRDefault="00CA018B" w:rsidP="00CA018B">
      <w:pPr>
        <w:tabs>
          <w:tab w:val="left" w:pos="567"/>
          <w:tab w:val="left" w:pos="1985"/>
        </w:tabs>
        <w:ind w:right="34" w:firstLine="0"/>
        <w:jc w:val="center"/>
        <w:rPr>
          <w:b/>
          <w:sz w:val="12"/>
          <w:szCs w:val="12"/>
        </w:rPr>
      </w:pPr>
    </w:p>
    <w:p w:rsidR="00CA018B" w:rsidRPr="0054313E" w:rsidRDefault="00CA018B" w:rsidP="00CA018B">
      <w:pPr>
        <w:tabs>
          <w:tab w:val="left" w:pos="567"/>
          <w:tab w:val="left" w:pos="1985"/>
        </w:tabs>
        <w:ind w:right="34" w:firstLine="0"/>
        <w:jc w:val="center"/>
        <w:rPr>
          <w:b/>
          <w:szCs w:val="24"/>
        </w:rPr>
      </w:pPr>
      <w:r w:rsidRPr="0054313E">
        <w:rPr>
          <w:b/>
          <w:szCs w:val="24"/>
        </w:rPr>
        <w:t>Справка о цепочке собственников участника закупочной процедуры, включая бенефициаров (в том числе конечных) *</w:t>
      </w:r>
    </w:p>
    <w:p w:rsidR="00CA018B" w:rsidRPr="0054313E" w:rsidRDefault="00CA018B" w:rsidP="00CA018B">
      <w:pPr>
        <w:tabs>
          <w:tab w:val="left" w:pos="567"/>
          <w:tab w:val="left" w:pos="1985"/>
        </w:tabs>
        <w:ind w:right="34" w:firstLine="0"/>
        <w:jc w:val="center"/>
        <w:rPr>
          <w:b/>
          <w:sz w:val="12"/>
          <w:szCs w:val="12"/>
        </w:rPr>
      </w:pPr>
    </w:p>
    <w:p w:rsidR="00CA018B" w:rsidRPr="0054313E" w:rsidRDefault="00CA018B" w:rsidP="00CA018B">
      <w:pPr>
        <w:tabs>
          <w:tab w:val="left" w:pos="567"/>
          <w:tab w:val="left" w:pos="1985"/>
        </w:tabs>
        <w:ind w:right="34" w:firstLine="0"/>
        <w:rPr>
          <w:color w:val="000000"/>
        </w:rPr>
      </w:pPr>
      <w:r w:rsidRPr="0054313E">
        <w:rPr>
          <w:color w:val="000000"/>
        </w:rPr>
        <w:t>Наименование и адрес Участника: __________________________________________</w:t>
      </w:r>
    </w:p>
    <w:p w:rsidR="00CA018B" w:rsidRPr="0054313E" w:rsidRDefault="00CA018B" w:rsidP="00CA018B">
      <w:pPr>
        <w:tabs>
          <w:tab w:val="left" w:pos="567"/>
          <w:tab w:val="left" w:pos="1985"/>
        </w:tabs>
        <w:ind w:right="34" w:firstLine="0"/>
        <w:rPr>
          <w:color w:val="000000"/>
          <w:sz w:val="10"/>
          <w:szCs w:val="10"/>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CA018B" w:rsidRPr="0054313E" w:rsidTr="00A30B85">
        <w:trPr>
          <w:trHeight w:val="331"/>
        </w:trPr>
        <w:tc>
          <w:tcPr>
            <w:tcW w:w="453" w:type="dxa"/>
            <w:vMerge w:val="restart"/>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 п./п.</w:t>
            </w:r>
          </w:p>
        </w:tc>
        <w:tc>
          <w:tcPr>
            <w:tcW w:w="5643" w:type="dxa"/>
            <w:gridSpan w:val="6"/>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Информация об организации</w:t>
            </w:r>
          </w:p>
        </w:tc>
        <w:tc>
          <w:tcPr>
            <w:tcW w:w="570" w:type="dxa"/>
            <w:vMerge w:val="restart"/>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w:t>
            </w:r>
          </w:p>
        </w:tc>
        <w:tc>
          <w:tcPr>
            <w:tcW w:w="8927" w:type="dxa"/>
            <w:gridSpan w:val="8"/>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Информация о цепочке собственников организации (включая конечных бенефициаров)</w:t>
            </w:r>
          </w:p>
        </w:tc>
      </w:tr>
      <w:tr w:rsidR="00CA018B" w:rsidRPr="0054313E" w:rsidTr="00A30B85">
        <w:trPr>
          <w:trHeight w:val="847"/>
        </w:trPr>
        <w:tc>
          <w:tcPr>
            <w:tcW w:w="453" w:type="dxa"/>
            <w:vMerge/>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p>
        </w:tc>
        <w:tc>
          <w:tcPr>
            <w:tcW w:w="568" w:type="dxa"/>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ИНН</w:t>
            </w:r>
          </w:p>
        </w:tc>
        <w:tc>
          <w:tcPr>
            <w:tcW w:w="567" w:type="dxa"/>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ОГРН</w:t>
            </w:r>
          </w:p>
        </w:tc>
        <w:tc>
          <w:tcPr>
            <w:tcW w:w="1135" w:type="dxa"/>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Наименование краткое</w:t>
            </w:r>
          </w:p>
        </w:tc>
        <w:tc>
          <w:tcPr>
            <w:tcW w:w="879" w:type="dxa"/>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Код ОКВЭД</w:t>
            </w:r>
          </w:p>
        </w:tc>
        <w:tc>
          <w:tcPr>
            <w:tcW w:w="1076" w:type="dxa"/>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Ф.И.О. руководителя</w:t>
            </w:r>
          </w:p>
        </w:tc>
        <w:tc>
          <w:tcPr>
            <w:tcW w:w="1418" w:type="dxa"/>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p>
        </w:tc>
        <w:tc>
          <w:tcPr>
            <w:tcW w:w="554" w:type="dxa"/>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ИНН</w:t>
            </w:r>
          </w:p>
        </w:tc>
        <w:tc>
          <w:tcPr>
            <w:tcW w:w="709" w:type="dxa"/>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ОГРН</w:t>
            </w:r>
          </w:p>
        </w:tc>
        <w:tc>
          <w:tcPr>
            <w:tcW w:w="1134" w:type="dxa"/>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Наименование/ФИО</w:t>
            </w:r>
          </w:p>
        </w:tc>
        <w:tc>
          <w:tcPr>
            <w:tcW w:w="1143" w:type="dxa"/>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Адрес регистрации</w:t>
            </w:r>
          </w:p>
        </w:tc>
        <w:tc>
          <w:tcPr>
            <w:tcW w:w="1418" w:type="dxa"/>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Серия и номер документа, удостоверяющего личность (для физ. лиц)</w:t>
            </w:r>
          </w:p>
        </w:tc>
        <w:tc>
          <w:tcPr>
            <w:tcW w:w="1276" w:type="dxa"/>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Руководитель/ участник/ акционер/ бенефициар</w:t>
            </w:r>
          </w:p>
        </w:tc>
        <w:tc>
          <w:tcPr>
            <w:tcW w:w="1276" w:type="dxa"/>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color w:val="000000"/>
                <w:sz w:val="16"/>
                <w:szCs w:val="16"/>
              </w:rPr>
              <w:t>Размер доли (для участников</w:t>
            </w:r>
            <w:r w:rsidRPr="0054313E">
              <w:rPr>
                <w:b/>
                <w:bCs/>
                <w:color w:val="000000"/>
                <w:sz w:val="16"/>
                <w:szCs w:val="16"/>
              </w:rPr>
              <w:t>/ акционеров/ бенефициаров)</w:t>
            </w:r>
          </w:p>
        </w:tc>
        <w:tc>
          <w:tcPr>
            <w:tcW w:w="1417" w:type="dxa"/>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Информация о подтверждающих документах (наименование, реквизиты и т.д.)</w:t>
            </w:r>
          </w:p>
        </w:tc>
      </w:tr>
      <w:tr w:rsidR="00CA018B" w:rsidRPr="0054313E" w:rsidTr="00A30B85">
        <w:trPr>
          <w:trHeight w:val="225"/>
        </w:trPr>
        <w:tc>
          <w:tcPr>
            <w:tcW w:w="453" w:type="dxa"/>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w:t>
            </w:r>
          </w:p>
        </w:tc>
        <w:tc>
          <w:tcPr>
            <w:tcW w:w="568" w:type="dxa"/>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2</w:t>
            </w:r>
          </w:p>
        </w:tc>
        <w:tc>
          <w:tcPr>
            <w:tcW w:w="567" w:type="dxa"/>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3</w:t>
            </w:r>
          </w:p>
        </w:tc>
        <w:tc>
          <w:tcPr>
            <w:tcW w:w="1135" w:type="dxa"/>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4</w:t>
            </w:r>
          </w:p>
        </w:tc>
        <w:tc>
          <w:tcPr>
            <w:tcW w:w="879" w:type="dxa"/>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5</w:t>
            </w:r>
          </w:p>
        </w:tc>
        <w:tc>
          <w:tcPr>
            <w:tcW w:w="1076" w:type="dxa"/>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6</w:t>
            </w:r>
          </w:p>
        </w:tc>
        <w:tc>
          <w:tcPr>
            <w:tcW w:w="1418" w:type="dxa"/>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7</w:t>
            </w:r>
          </w:p>
        </w:tc>
        <w:tc>
          <w:tcPr>
            <w:tcW w:w="570" w:type="dxa"/>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8</w:t>
            </w:r>
          </w:p>
        </w:tc>
        <w:tc>
          <w:tcPr>
            <w:tcW w:w="554" w:type="dxa"/>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9</w:t>
            </w:r>
          </w:p>
        </w:tc>
        <w:tc>
          <w:tcPr>
            <w:tcW w:w="709" w:type="dxa"/>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10</w:t>
            </w:r>
          </w:p>
        </w:tc>
        <w:tc>
          <w:tcPr>
            <w:tcW w:w="1134" w:type="dxa"/>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11</w:t>
            </w:r>
          </w:p>
        </w:tc>
        <w:tc>
          <w:tcPr>
            <w:tcW w:w="1143" w:type="dxa"/>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12</w:t>
            </w:r>
          </w:p>
        </w:tc>
        <w:tc>
          <w:tcPr>
            <w:tcW w:w="1418" w:type="dxa"/>
            <w:shd w:val="clear" w:color="auto" w:fill="auto"/>
            <w:vAlign w:val="bottom"/>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13</w:t>
            </w:r>
          </w:p>
        </w:tc>
        <w:tc>
          <w:tcPr>
            <w:tcW w:w="1276" w:type="dxa"/>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14</w:t>
            </w:r>
          </w:p>
        </w:tc>
        <w:tc>
          <w:tcPr>
            <w:tcW w:w="1276" w:type="dxa"/>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15</w:t>
            </w:r>
          </w:p>
        </w:tc>
        <w:tc>
          <w:tcPr>
            <w:tcW w:w="1417" w:type="dxa"/>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16</w:t>
            </w:r>
          </w:p>
        </w:tc>
      </w:tr>
      <w:tr w:rsidR="00CA018B" w:rsidRPr="0054313E" w:rsidTr="00A30B85">
        <w:trPr>
          <w:trHeight w:val="225"/>
        </w:trPr>
        <w:tc>
          <w:tcPr>
            <w:tcW w:w="453"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70"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5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709"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43"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417" w:type="dxa"/>
          </w:tcPr>
          <w:p w:rsidR="00CA018B" w:rsidRPr="0054313E" w:rsidRDefault="00CA018B" w:rsidP="00A30B85">
            <w:pPr>
              <w:tabs>
                <w:tab w:val="left" w:pos="567"/>
                <w:tab w:val="left" w:pos="1985"/>
              </w:tabs>
              <w:ind w:right="34" w:firstLine="0"/>
              <w:jc w:val="center"/>
              <w:rPr>
                <w:b/>
                <w:bCs/>
                <w:color w:val="000000"/>
                <w:sz w:val="16"/>
                <w:szCs w:val="16"/>
              </w:rPr>
            </w:pPr>
          </w:p>
        </w:tc>
      </w:tr>
      <w:tr w:rsidR="00CA018B" w:rsidRPr="0054313E" w:rsidTr="00A30B85">
        <w:trPr>
          <w:trHeight w:val="225"/>
        </w:trPr>
        <w:tc>
          <w:tcPr>
            <w:tcW w:w="453"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w:t>
            </w:r>
          </w:p>
        </w:tc>
        <w:tc>
          <w:tcPr>
            <w:tcW w:w="56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70"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1.1.</w:t>
            </w:r>
          </w:p>
        </w:tc>
        <w:tc>
          <w:tcPr>
            <w:tcW w:w="55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709"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43"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417" w:type="dxa"/>
          </w:tcPr>
          <w:p w:rsidR="00CA018B" w:rsidRPr="0054313E" w:rsidRDefault="00CA018B" w:rsidP="00A30B85">
            <w:pPr>
              <w:tabs>
                <w:tab w:val="left" w:pos="567"/>
                <w:tab w:val="left" w:pos="1985"/>
              </w:tabs>
              <w:ind w:right="34" w:firstLine="0"/>
              <w:jc w:val="center"/>
              <w:rPr>
                <w:b/>
                <w:bCs/>
                <w:color w:val="000000"/>
                <w:sz w:val="16"/>
                <w:szCs w:val="16"/>
              </w:rPr>
            </w:pPr>
          </w:p>
        </w:tc>
      </w:tr>
      <w:tr w:rsidR="00CA018B" w:rsidRPr="0054313E" w:rsidTr="00A30B85">
        <w:trPr>
          <w:trHeight w:val="225"/>
        </w:trPr>
        <w:tc>
          <w:tcPr>
            <w:tcW w:w="453"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70"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1.1.1</w:t>
            </w:r>
          </w:p>
        </w:tc>
        <w:tc>
          <w:tcPr>
            <w:tcW w:w="55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709"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43"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417" w:type="dxa"/>
          </w:tcPr>
          <w:p w:rsidR="00CA018B" w:rsidRPr="0054313E" w:rsidRDefault="00CA018B" w:rsidP="00A30B85">
            <w:pPr>
              <w:tabs>
                <w:tab w:val="left" w:pos="567"/>
                <w:tab w:val="left" w:pos="1985"/>
              </w:tabs>
              <w:ind w:right="34" w:firstLine="0"/>
              <w:jc w:val="center"/>
              <w:rPr>
                <w:b/>
                <w:bCs/>
                <w:color w:val="000000"/>
                <w:sz w:val="16"/>
                <w:szCs w:val="16"/>
              </w:rPr>
            </w:pPr>
          </w:p>
        </w:tc>
      </w:tr>
      <w:tr w:rsidR="00CA018B" w:rsidRPr="0054313E" w:rsidTr="00A30B85">
        <w:trPr>
          <w:trHeight w:val="225"/>
        </w:trPr>
        <w:tc>
          <w:tcPr>
            <w:tcW w:w="453"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70"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1.1.2</w:t>
            </w:r>
          </w:p>
        </w:tc>
        <w:tc>
          <w:tcPr>
            <w:tcW w:w="55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709"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43"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417" w:type="dxa"/>
          </w:tcPr>
          <w:p w:rsidR="00CA018B" w:rsidRPr="0054313E" w:rsidRDefault="00CA018B" w:rsidP="00A30B85">
            <w:pPr>
              <w:tabs>
                <w:tab w:val="left" w:pos="567"/>
                <w:tab w:val="left" w:pos="1985"/>
              </w:tabs>
              <w:ind w:right="34" w:firstLine="0"/>
              <w:jc w:val="center"/>
              <w:rPr>
                <w:b/>
                <w:bCs/>
                <w:color w:val="000000"/>
                <w:sz w:val="16"/>
                <w:szCs w:val="16"/>
              </w:rPr>
            </w:pPr>
          </w:p>
        </w:tc>
      </w:tr>
      <w:tr w:rsidR="00CA018B" w:rsidRPr="0054313E" w:rsidTr="00A30B85">
        <w:trPr>
          <w:trHeight w:val="225"/>
        </w:trPr>
        <w:tc>
          <w:tcPr>
            <w:tcW w:w="453"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70"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1.1.3</w:t>
            </w:r>
          </w:p>
        </w:tc>
        <w:tc>
          <w:tcPr>
            <w:tcW w:w="55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709"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43"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417" w:type="dxa"/>
          </w:tcPr>
          <w:p w:rsidR="00CA018B" w:rsidRPr="0054313E" w:rsidRDefault="00CA018B" w:rsidP="00A30B85">
            <w:pPr>
              <w:tabs>
                <w:tab w:val="left" w:pos="567"/>
                <w:tab w:val="left" w:pos="1985"/>
              </w:tabs>
              <w:ind w:right="34" w:firstLine="0"/>
              <w:jc w:val="center"/>
              <w:rPr>
                <w:b/>
                <w:bCs/>
                <w:color w:val="000000"/>
                <w:sz w:val="16"/>
                <w:szCs w:val="16"/>
              </w:rPr>
            </w:pPr>
          </w:p>
        </w:tc>
      </w:tr>
      <w:tr w:rsidR="00CA018B" w:rsidRPr="0054313E" w:rsidTr="00A30B85">
        <w:trPr>
          <w:trHeight w:val="225"/>
        </w:trPr>
        <w:tc>
          <w:tcPr>
            <w:tcW w:w="453"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70"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1.1.3.1</w:t>
            </w:r>
          </w:p>
        </w:tc>
        <w:tc>
          <w:tcPr>
            <w:tcW w:w="55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709"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43"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417" w:type="dxa"/>
          </w:tcPr>
          <w:p w:rsidR="00CA018B" w:rsidRPr="0054313E" w:rsidRDefault="00CA018B" w:rsidP="00A30B85">
            <w:pPr>
              <w:tabs>
                <w:tab w:val="left" w:pos="567"/>
                <w:tab w:val="left" w:pos="1985"/>
              </w:tabs>
              <w:ind w:right="34" w:firstLine="0"/>
              <w:jc w:val="center"/>
              <w:rPr>
                <w:b/>
                <w:bCs/>
                <w:color w:val="000000"/>
                <w:sz w:val="16"/>
                <w:szCs w:val="16"/>
              </w:rPr>
            </w:pPr>
          </w:p>
        </w:tc>
      </w:tr>
      <w:tr w:rsidR="00CA018B" w:rsidRPr="0054313E" w:rsidTr="00A30B85">
        <w:trPr>
          <w:trHeight w:val="225"/>
        </w:trPr>
        <w:tc>
          <w:tcPr>
            <w:tcW w:w="453"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70"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1.1.3.2</w:t>
            </w:r>
          </w:p>
        </w:tc>
        <w:tc>
          <w:tcPr>
            <w:tcW w:w="55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709"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43"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417" w:type="dxa"/>
          </w:tcPr>
          <w:p w:rsidR="00CA018B" w:rsidRPr="0054313E" w:rsidRDefault="00CA018B" w:rsidP="00A30B85">
            <w:pPr>
              <w:tabs>
                <w:tab w:val="left" w:pos="567"/>
                <w:tab w:val="left" w:pos="1985"/>
              </w:tabs>
              <w:ind w:right="34" w:firstLine="0"/>
              <w:jc w:val="center"/>
              <w:rPr>
                <w:b/>
                <w:bCs/>
                <w:color w:val="000000"/>
                <w:sz w:val="16"/>
                <w:szCs w:val="16"/>
              </w:rPr>
            </w:pPr>
          </w:p>
        </w:tc>
      </w:tr>
      <w:tr w:rsidR="00CA018B" w:rsidRPr="0054313E" w:rsidTr="00A30B85">
        <w:trPr>
          <w:trHeight w:val="225"/>
        </w:trPr>
        <w:tc>
          <w:tcPr>
            <w:tcW w:w="453"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70"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w:t>
            </w:r>
          </w:p>
        </w:tc>
        <w:tc>
          <w:tcPr>
            <w:tcW w:w="55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709"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43"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417" w:type="dxa"/>
          </w:tcPr>
          <w:p w:rsidR="00CA018B" w:rsidRPr="0054313E" w:rsidRDefault="00CA018B" w:rsidP="00A30B85">
            <w:pPr>
              <w:tabs>
                <w:tab w:val="left" w:pos="567"/>
                <w:tab w:val="left" w:pos="1985"/>
              </w:tabs>
              <w:ind w:right="34" w:firstLine="0"/>
              <w:jc w:val="center"/>
              <w:rPr>
                <w:b/>
                <w:bCs/>
                <w:color w:val="000000"/>
                <w:sz w:val="16"/>
                <w:szCs w:val="16"/>
              </w:rPr>
            </w:pPr>
          </w:p>
        </w:tc>
      </w:tr>
      <w:tr w:rsidR="00CA018B" w:rsidRPr="0054313E" w:rsidTr="00A30B85">
        <w:trPr>
          <w:trHeight w:val="225"/>
        </w:trPr>
        <w:tc>
          <w:tcPr>
            <w:tcW w:w="453"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70"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1.2</w:t>
            </w:r>
          </w:p>
        </w:tc>
        <w:tc>
          <w:tcPr>
            <w:tcW w:w="55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709"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43"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417" w:type="dxa"/>
          </w:tcPr>
          <w:p w:rsidR="00CA018B" w:rsidRPr="0054313E" w:rsidRDefault="00CA018B" w:rsidP="00A30B85">
            <w:pPr>
              <w:tabs>
                <w:tab w:val="left" w:pos="567"/>
                <w:tab w:val="left" w:pos="1985"/>
              </w:tabs>
              <w:ind w:right="34" w:firstLine="0"/>
              <w:jc w:val="center"/>
              <w:rPr>
                <w:b/>
                <w:bCs/>
                <w:color w:val="000000"/>
                <w:sz w:val="16"/>
                <w:szCs w:val="16"/>
              </w:rPr>
            </w:pPr>
          </w:p>
        </w:tc>
      </w:tr>
      <w:tr w:rsidR="00CA018B" w:rsidRPr="0054313E" w:rsidTr="00A30B85">
        <w:trPr>
          <w:trHeight w:val="225"/>
        </w:trPr>
        <w:tc>
          <w:tcPr>
            <w:tcW w:w="453"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70"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1.2.1</w:t>
            </w:r>
          </w:p>
        </w:tc>
        <w:tc>
          <w:tcPr>
            <w:tcW w:w="55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709"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43"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417" w:type="dxa"/>
          </w:tcPr>
          <w:p w:rsidR="00CA018B" w:rsidRPr="0054313E" w:rsidRDefault="00CA018B" w:rsidP="00A30B85">
            <w:pPr>
              <w:tabs>
                <w:tab w:val="left" w:pos="567"/>
                <w:tab w:val="left" w:pos="1985"/>
              </w:tabs>
              <w:ind w:right="34" w:firstLine="0"/>
              <w:jc w:val="center"/>
              <w:rPr>
                <w:b/>
                <w:bCs/>
                <w:color w:val="000000"/>
                <w:sz w:val="16"/>
                <w:szCs w:val="16"/>
              </w:rPr>
            </w:pPr>
          </w:p>
        </w:tc>
      </w:tr>
      <w:tr w:rsidR="00CA018B" w:rsidRPr="0054313E" w:rsidTr="00A30B85">
        <w:trPr>
          <w:trHeight w:val="225"/>
        </w:trPr>
        <w:tc>
          <w:tcPr>
            <w:tcW w:w="453"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70"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1.2.2</w:t>
            </w:r>
          </w:p>
        </w:tc>
        <w:tc>
          <w:tcPr>
            <w:tcW w:w="55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709"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43"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417" w:type="dxa"/>
          </w:tcPr>
          <w:p w:rsidR="00CA018B" w:rsidRPr="0054313E" w:rsidRDefault="00CA018B" w:rsidP="00A30B85">
            <w:pPr>
              <w:tabs>
                <w:tab w:val="left" w:pos="567"/>
                <w:tab w:val="left" w:pos="1985"/>
              </w:tabs>
              <w:ind w:right="34" w:firstLine="0"/>
              <w:jc w:val="center"/>
              <w:rPr>
                <w:b/>
                <w:bCs/>
                <w:color w:val="000000"/>
                <w:sz w:val="16"/>
                <w:szCs w:val="16"/>
              </w:rPr>
            </w:pPr>
          </w:p>
        </w:tc>
      </w:tr>
      <w:tr w:rsidR="00CA018B" w:rsidRPr="0054313E" w:rsidTr="00A30B85">
        <w:trPr>
          <w:trHeight w:val="225"/>
        </w:trPr>
        <w:tc>
          <w:tcPr>
            <w:tcW w:w="453"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70"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1.2.3</w:t>
            </w:r>
          </w:p>
        </w:tc>
        <w:tc>
          <w:tcPr>
            <w:tcW w:w="55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709"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43"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417" w:type="dxa"/>
          </w:tcPr>
          <w:p w:rsidR="00CA018B" w:rsidRPr="0054313E" w:rsidRDefault="00CA018B" w:rsidP="00A30B85">
            <w:pPr>
              <w:tabs>
                <w:tab w:val="left" w:pos="567"/>
                <w:tab w:val="left" w:pos="1985"/>
              </w:tabs>
              <w:ind w:right="34" w:firstLine="0"/>
              <w:jc w:val="center"/>
              <w:rPr>
                <w:b/>
                <w:bCs/>
                <w:color w:val="000000"/>
                <w:sz w:val="16"/>
                <w:szCs w:val="16"/>
              </w:rPr>
            </w:pPr>
          </w:p>
        </w:tc>
      </w:tr>
      <w:tr w:rsidR="00CA018B" w:rsidRPr="0054313E" w:rsidTr="00A30B85">
        <w:trPr>
          <w:trHeight w:val="225"/>
        </w:trPr>
        <w:tc>
          <w:tcPr>
            <w:tcW w:w="453"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70"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w:t>
            </w:r>
          </w:p>
        </w:tc>
        <w:tc>
          <w:tcPr>
            <w:tcW w:w="55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709"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43"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417" w:type="dxa"/>
          </w:tcPr>
          <w:p w:rsidR="00CA018B" w:rsidRPr="0054313E" w:rsidRDefault="00CA018B" w:rsidP="00A30B85">
            <w:pPr>
              <w:tabs>
                <w:tab w:val="left" w:pos="567"/>
                <w:tab w:val="left" w:pos="1985"/>
              </w:tabs>
              <w:ind w:right="34" w:firstLine="0"/>
              <w:jc w:val="center"/>
              <w:rPr>
                <w:b/>
                <w:bCs/>
                <w:color w:val="000000"/>
                <w:sz w:val="16"/>
                <w:szCs w:val="16"/>
              </w:rPr>
            </w:pPr>
          </w:p>
        </w:tc>
      </w:tr>
      <w:tr w:rsidR="00CA018B" w:rsidRPr="0054313E" w:rsidTr="00A30B85">
        <w:trPr>
          <w:trHeight w:val="225"/>
        </w:trPr>
        <w:tc>
          <w:tcPr>
            <w:tcW w:w="453"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70"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1.3</w:t>
            </w:r>
          </w:p>
        </w:tc>
        <w:tc>
          <w:tcPr>
            <w:tcW w:w="55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709"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43"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417" w:type="dxa"/>
          </w:tcPr>
          <w:p w:rsidR="00CA018B" w:rsidRPr="0054313E" w:rsidRDefault="00CA018B" w:rsidP="00A30B85">
            <w:pPr>
              <w:tabs>
                <w:tab w:val="left" w:pos="567"/>
                <w:tab w:val="left" w:pos="1985"/>
              </w:tabs>
              <w:ind w:right="34" w:firstLine="0"/>
              <w:jc w:val="center"/>
              <w:rPr>
                <w:b/>
                <w:bCs/>
                <w:color w:val="000000"/>
                <w:sz w:val="16"/>
                <w:szCs w:val="16"/>
              </w:rPr>
            </w:pPr>
          </w:p>
        </w:tc>
      </w:tr>
      <w:tr w:rsidR="00CA018B" w:rsidRPr="0054313E" w:rsidTr="00A30B85">
        <w:trPr>
          <w:trHeight w:val="225"/>
        </w:trPr>
        <w:tc>
          <w:tcPr>
            <w:tcW w:w="453"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70"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w:t>
            </w:r>
          </w:p>
        </w:tc>
        <w:tc>
          <w:tcPr>
            <w:tcW w:w="55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709"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43"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417" w:type="dxa"/>
          </w:tcPr>
          <w:p w:rsidR="00CA018B" w:rsidRPr="0054313E" w:rsidRDefault="00CA018B" w:rsidP="00A30B85">
            <w:pPr>
              <w:tabs>
                <w:tab w:val="left" w:pos="567"/>
                <w:tab w:val="left" w:pos="1985"/>
              </w:tabs>
              <w:ind w:right="34" w:firstLine="0"/>
              <w:jc w:val="center"/>
              <w:rPr>
                <w:b/>
                <w:bCs/>
                <w:color w:val="000000"/>
                <w:sz w:val="16"/>
                <w:szCs w:val="16"/>
              </w:rPr>
            </w:pPr>
          </w:p>
        </w:tc>
      </w:tr>
      <w:tr w:rsidR="00CA018B" w:rsidRPr="0054313E" w:rsidTr="00A30B85">
        <w:trPr>
          <w:trHeight w:val="225"/>
        </w:trPr>
        <w:tc>
          <w:tcPr>
            <w:tcW w:w="453"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70"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55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709"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34"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143"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418"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p>
        </w:tc>
        <w:tc>
          <w:tcPr>
            <w:tcW w:w="1276" w:type="dxa"/>
            <w:shd w:val="clear" w:color="auto" w:fill="auto"/>
            <w:vAlign w:val="bottom"/>
          </w:tcPr>
          <w:p w:rsidR="00CA018B" w:rsidRPr="0054313E" w:rsidRDefault="00CA018B" w:rsidP="00A30B85">
            <w:pPr>
              <w:tabs>
                <w:tab w:val="left" w:pos="567"/>
                <w:tab w:val="left" w:pos="1985"/>
              </w:tabs>
              <w:ind w:right="34" w:firstLine="0"/>
              <w:jc w:val="center"/>
              <w:rPr>
                <w:b/>
                <w:bCs/>
                <w:color w:val="000000"/>
                <w:sz w:val="16"/>
                <w:szCs w:val="16"/>
              </w:rPr>
            </w:pPr>
          </w:p>
        </w:tc>
        <w:tc>
          <w:tcPr>
            <w:tcW w:w="1417" w:type="dxa"/>
          </w:tcPr>
          <w:p w:rsidR="00CA018B" w:rsidRPr="0054313E" w:rsidRDefault="00CA018B" w:rsidP="00A30B85">
            <w:pPr>
              <w:tabs>
                <w:tab w:val="left" w:pos="567"/>
                <w:tab w:val="left" w:pos="1985"/>
              </w:tabs>
              <w:ind w:right="34" w:firstLine="0"/>
              <w:jc w:val="center"/>
              <w:rPr>
                <w:b/>
                <w:bCs/>
                <w:color w:val="000000"/>
                <w:sz w:val="16"/>
                <w:szCs w:val="16"/>
              </w:rPr>
            </w:pPr>
          </w:p>
        </w:tc>
      </w:tr>
    </w:tbl>
    <w:p w:rsidR="00CA018B" w:rsidRPr="0054313E" w:rsidRDefault="00CA018B" w:rsidP="00CA018B">
      <w:pPr>
        <w:tabs>
          <w:tab w:val="left" w:pos="567"/>
          <w:tab w:val="left" w:pos="1985"/>
        </w:tabs>
        <w:ind w:right="11083" w:firstLine="0"/>
        <w:jc w:val="center"/>
        <w:rPr>
          <w:color w:val="000000"/>
        </w:rPr>
      </w:pPr>
      <w:r w:rsidRPr="0054313E">
        <w:rPr>
          <w:color w:val="000000"/>
        </w:rPr>
        <w:t>____________________________________</w:t>
      </w:r>
    </w:p>
    <w:p w:rsidR="00CA018B" w:rsidRPr="0054313E" w:rsidRDefault="00CA018B" w:rsidP="00CA018B">
      <w:pPr>
        <w:tabs>
          <w:tab w:val="left" w:pos="567"/>
          <w:tab w:val="left" w:pos="1985"/>
        </w:tabs>
        <w:ind w:right="11083" w:firstLine="0"/>
        <w:jc w:val="center"/>
        <w:rPr>
          <w:color w:val="000000"/>
          <w:vertAlign w:val="superscript"/>
        </w:rPr>
      </w:pPr>
      <w:r w:rsidRPr="0054313E">
        <w:rPr>
          <w:color w:val="000000"/>
          <w:vertAlign w:val="superscript"/>
        </w:rPr>
        <w:t>(подпись, М.П.)</w:t>
      </w:r>
    </w:p>
    <w:p w:rsidR="00CA018B" w:rsidRPr="0054313E" w:rsidRDefault="00CA018B" w:rsidP="00CA018B">
      <w:pPr>
        <w:tabs>
          <w:tab w:val="left" w:pos="567"/>
          <w:tab w:val="left" w:pos="1985"/>
        </w:tabs>
        <w:ind w:right="11083" w:firstLine="0"/>
        <w:jc w:val="center"/>
        <w:rPr>
          <w:color w:val="000000"/>
        </w:rPr>
      </w:pPr>
      <w:r w:rsidRPr="0054313E">
        <w:rPr>
          <w:color w:val="000000"/>
        </w:rPr>
        <w:t>____________________________________</w:t>
      </w:r>
    </w:p>
    <w:p w:rsidR="00CA018B" w:rsidRPr="0054313E" w:rsidRDefault="00CA018B" w:rsidP="00CA018B">
      <w:pPr>
        <w:tabs>
          <w:tab w:val="left" w:pos="567"/>
          <w:tab w:val="left" w:pos="1985"/>
        </w:tabs>
        <w:ind w:right="11083" w:firstLine="0"/>
        <w:jc w:val="center"/>
      </w:pPr>
      <w:r w:rsidRPr="0054313E">
        <w:rPr>
          <w:color w:val="000000"/>
          <w:vertAlign w:val="superscript"/>
        </w:rPr>
        <w:t>(фамилия, имя, отчество подписавшего, должность)</w:t>
      </w:r>
    </w:p>
    <w:p w:rsidR="00CA018B" w:rsidRPr="0054313E" w:rsidRDefault="00CA018B" w:rsidP="00CA018B">
      <w:pPr>
        <w:pBdr>
          <w:bottom w:val="single" w:sz="4" w:space="1" w:color="auto"/>
        </w:pBdr>
        <w:shd w:val="clear" w:color="auto" w:fill="E0E0E0"/>
        <w:tabs>
          <w:tab w:val="left" w:pos="567"/>
          <w:tab w:val="left" w:pos="1985"/>
        </w:tabs>
        <w:ind w:right="34" w:firstLine="0"/>
        <w:jc w:val="center"/>
        <w:rPr>
          <w:b/>
          <w:color w:val="000000"/>
          <w:spacing w:val="36"/>
        </w:rPr>
      </w:pPr>
      <w:r w:rsidRPr="0054313E">
        <w:rPr>
          <w:b/>
          <w:color w:val="000000"/>
          <w:spacing w:val="36"/>
        </w:rPr>
        <w:t>конец формы</w:t>
      </w:r>
    </w:p>
    <w:p w:rsidR="00CA018B" w:rsidRPr="0054313E" w:rsidRDefault="00CA018B" w:rsidP="00F60D51">
      <w:pPr>
        <w:pStyle w:val="3"/>
        <w:numPr>
          <w:ilvl w:val="2"/>
          <w:numId w:val="23"/>
        </w:numPr>
        <w:tabs>
          <w:tab w:val="left" w:pos="567"/>
          <w:tab w:val="left" w:pos="1985"/>
        </w:tabs>
        <w:ind w:left="0" w:right="34" w:firstLine="0"/>
        <w:rPr>
          <w:sz w:val="22"/>
        </w:rPr>
        <w:sectPr w:rsidR="00CA018B" w:rsidRPr="0054313E" w:rsidSect="005734D7">
          <w:pgSz w:w="16838" w:h="11906" w:orient="landscape" w:code="9"/>
          <w:pgMar w:top="709" w:right="680" w:bottom="567" w:left="539" w:header="680" w:footer="278" w:gutter="0"/>
          <w:cols w:space="708"/>
          <w:titlePg/>
          <w:docGrid w:linePitch="360"/>
        </w:sectPr>
      </w:pPr>
    </w:p>
    <w:p w:rsidR="00CA018B" w:rsidRPr="0054313E" w:rsidRDefault="00CA018B" w:rsidP="00F60D51">
      <w:pPr>
        <w:pStyle w:val="3"/>
        <w:numPr>
          <w:ilvl w:val="2"/>
          <w:numId w:val="23"/>
        </w:numPr>
        <w:tabs>
          <w:tab w:val="left" w:pos="567"/>
          <w:tab w:val="left" w:pos="1985"/>
        </w:tabs>
        <w:ind w:left="0" w:right="34" w:firstLine="0"/>
        <w:rPr>
          <w:sz w:val="24"/>
          <w:szCs w:val="24"/>
        </w:rPr>
      </w:pPr>
      <w:bookmarkStart w:id="278" w:name="_Toc343690585"/>
      <w:bookmarkStart w:id="279" w:name="_Toc372294429"/>
      <w:bookmarkStart w:id="280" w:name="_Toc379288897"/>
      <w:bookmarkStart w:id="281" w:name="_Toc384734781"/>
      <w:bookmarkStart w:id="282" w:name="_Toc396984079"/>
      <w:bookmarkStart w:id="283" w:name="_Toc423423682"/>
      <w:bookmarkStart w:id="284" w:name="_Toc439170711"/>
      <w:bookmarkStart w:id="285" w:name="_Toc439172813"/>
      <w:bookmarkStart w:id="286" w:name="_Toc439173254"/>
      <w:bookmarkStart w:id="287" w:name="_Toc439238250"/>
      <w:bookmarkStart w:id="288" w:name="_Toc439252797"/>
      <w:bookmarkStart w:id="289" w:name="_Toc439323771"/>
      <w:bookmarkStart w:id="290" w:name="_Toc440361406"/>
      <w:bookmarkStart w:id="291" w:name="_Toc440376288"/>
      <w:bookmarkStart w:id="292" w:name="_Toc440382546"/>
      <w:bookmarkStart w:id="293" w:name="_Toc440447216"/>
      <w:bookmarkStart w:id="294" w:name="_Toc440632377"/>
      <w:bookmarkStart w:id="295" w:name="_Toc440875149"/>
      <w:bookmarkStart w:id="296" w:name="_Toc441131136"/>
      <w:bookmarkStart w:id="297" w:name="_Toc441572141"/>
      <w:bookmarkStart w:id="298" w:name="_Toc441575233"/>
      <w:bookmarkStart w:id="299" w:name="_Toc442195899"/>
      <w:bookmarkStart w:id="300" w:name="_Toc442251941"/>
      <w:bookmarkStart w:id="301" w:name="_Toc442258890"/>
      <w:bookmarkStart w:id="302" w:name="_Toc442259130"/>
      <w:bookmarkStart w:id="303" w:name="_Toc442265441"/>
      <w:bookmarkStart w:id="304" w:name="_Toc447292647"/>
      <w:bookmarkStart w:id="305" w:name="_Toc461809093"/>
      <w:bookmarkStart w:id="306" w:name="_Toc463514512"/>
      <w:bookmarkStart w:id="307" w:name="_Toc466908632"/>
      <w:bookmarkStart w:id="308" w:name="_Toc468196571"/>
      <w:bookmarkStart w:id="309" w:name="_Toc468446652"/>
      <w:bookmarkStart w:id="310" w:name="_Toc468446846"/>
      <w:bookmarkStart w:id="311" w:name="_Toc469479702"/>
      <w:bookmarkStart w:id="312" w:name="_Toc471986652"/>
      <w:bookmarkStart w:id="313" w:name="_Toc498509286"/>
      <w:bookmarkStart w:id="314" w:name="_Toc524939642"/>
      <w:bookmarkStart w:id="315" w:name="_Toc535853831"/>
      <w:bookmarkStart w:id="316" w:name="_Toc536020462"/>
      <w:bookmarkStart w:id="317" w:name="_Toc26798345"/>
      <w:bookmarkStart w:id="318" w:name="_Toc90049538"/>
      <w:r w:rsidRPr="0054313E">
        <w:rPr>
          <w:sz w:val="24"/>
          <w:szCs w:val="24"/>
        </w:rPr>
        <w:lastRenderedPageBreak/>
        <w:t>Инструкции по заполнению</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Участник указывает дату и номер заявки в соответствии с письмом о подаче оферты (</w:t>
      </w:r>
      <w:r w:rsidRPr="0054313E">
        <w:rPr>
          <w:sz w:val="24"/>
          <w:szCs w:val="24"/>
          <w:lang w:val="ru-RU"/>
        </w:rPr>
        <w:t xml:space="preserve">форма </w:t>
      </w:r>
      <w:r w:rsidRPr="0054313E">
        <w:rPr>
          <w:sz w:val="24"/>
          <w:szCs w:val="24"/>
          <w:lang w:val="ru-RU"/>
        </w:rPr>
        <w:fldChar w:fldCharType="begin"/>
      </w:r>
      <w:r w:rsidRPr="0054313E">
        <w:rPr>
          <w:sz w:val="24"/>
          <w:szCs w:val="24"/>
          <w:lang w:val="ru-RU"/>
        </w:rPr>
        <w:instrText xml:space="preserve"> REF _Ref33107230 \r \h </w:instrText>
      </w:r>
      <w:r w:rsidR="00D30B6D" w:rsidRPr="0054313E">
        <w:rPr>
          <w:sz w:val="24"/>
          <w:szCs w:val="24"/>
          <w:lang w:val="ru-RU"/>
        </w:rPr>
        <w:instrText xml:space="preserve"> \* MERGEFORMAT </w:instrText>
      </w:r>
      <w:r w:rsidRPr="0054313E">
        <w:rPr>
          <w:sz w:val="24"/>
          <w:szCs w:val="24"/>
          <w:lang w:val="ru-RU"/>
        </w:rPr>
      </w:r>
      <w:r w:rsidRPr="0054313E">
        <w:rPr>
          <w:sz w:val="24"/>
          <w:szCs w:val="24"/>
          <w:lang w:val="ru-RU"/>
        </w:rPr>
        <w:fldChar w:fldCharType="separate"/>
      </w:r>
      <w:r w:rsidR="002C2362">
        <w:rPr>
          <w:sz w:val="24"/>
          <w:szCs w:val="24"/>
          <w:lang w:val="ru-RU"/>
        </w:rPr>
        <w:t>1.1.1</w:t>
      </w:r>
      <w:r w:rsidRPr="0054313E">
        <w:rPr>
          <w:sz w:val="24"/>
          <w:szCs w:val="24"/>
          <w:lang w:val="ru-RU"/>
        </w:rPr>
        <w:fldChar w:fldCharType="end"/>
      </w:r>
      <w:r w:rsidRPr="0054313E">
        <w:rPr>
          <w:sz w:val="24"/>
          <w:szCs w:val="24"/>
          <w:lang w:val="ru-RU"/>
        </w:rPr>
        <w:t xml:space="preserve"> текущей части</w:t>
      </w:r>
      <w:r w:rsidRPr="0054313E">
        <w:rPr>
          <w:sz w:val="24"/>
          <w:szCs w:val="24"/>
        </w:rPr>
        <w:t>).</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napToGrid w:val="0"/>
          <w:sz w:val="24"/>
          <w:szCs w:val="24"/>
        </w:rPr>
        <w:t>Указывается полное наименование юридического лица с расшифровкой его организационно-правовой формы</w:t>
      </w:r>
      <w:r w:rsidRPr="0054313E">
        <w:rPr>
          <w:snapToGrid w:val="0"/>
          <w:sz w:val="24"/>
          <w:szCs w:val="24"/>
          <w:lang w:val="ru-RU"/>
        </w:rPr>
        <w:t>,</w:t>
      </w:r>
      <w:r w:rsidRPr="0054313E">
        <w:rPr>
          <w:sz w:val="24"/>
          <w:szCs w:val="24"/>
        </w:rPr>
        <w:t xml:space="preserve"> адрес</w:t>
      </w:r>
      <w:r w:rsidRPr="0054313E">
        <w:rPr>
          <w:sz w:val="24"/>
          <w:szCs w:val="24"/>
          <w:lang w:val="ru-RU"/>
        </w:rPr>
        <w:t xml:space="preserve"> Участника</w:t>
      </w:r>
      <w:r w:rsidRPr="0054313E">
        <w:rPr>
          <w:sz w:val="24"/>
          <w:szCs w:val="24"/>
        </w:rPr>
        <w:t>.</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napToGrid w:val="0"/>
          <w:sz w:val="24"/>
          <w:szCs w:val="24"/>
        </w:rPr>
        <w:t>Изменение формы справки недопустимо.</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napToGrid w:val="0"/>
          <w:sz w:val="24"/>
          <w:szCs w:val="24"/>
        </w:rPr>
      </w:pPr>
      <w:r w:rsidRPr="0054313E">
        <w:rPr>
          <w:snapToGrid w:val="0"/>
          <w:sz w:val="24"/>
          <w:szCs w:val="24"/>
        </w:rPr>
        <w:t>Графы (поля) таблицы должны содержать информацию, касающуюся только этой графы (поля).</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r w:rsidRPr="0054313E">
        <w:rPr>
          <w:snapToGrid w:val="0"/>
          <w:sz w:val="24"/>
          <w:szCs w:val="24"/>
          <w:lang w:val="ru-RU"/>
        </w:rPr>
        <w:t>.</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napToGrid w:val="0"/>
          <w:sz w:val="24"/>
          <w:szCs w:val="24"/>
          <w:lang w:val="ru-RU"/>
        </w:rPr>
        <w:t xml:space="preserve">* </w:t>
      </w:r>
      <w:proofErr w:type="gramStart"/>
      <w:r w:rsidRPr="0054313E">
        <w:rPr>
          <w:snapToGrid w:val="0"/>
          <w:sz w:val="24"/>
          <w:szCs w:val="24"/>
        </w:rPr>
        <w:t>В</w:t>
      </w:r>
      <w:proofErr w:type="gramEnd"/>
      <w:r w:rsidRPr="0054313E">
        <w:rPr>
          <w:snapToGrid w:val="0"/>
          <w:sz w:val="24"/>
          <w:szCs w:val="24"/>
        </w:rPr>
        <w:t xml:space="preserve"> отношении контрагентов</w:t>
      </w:r>
      <w:r w:rsidRPr="0054313E">
        <w:rPr>
          <w:snapToGrid w:val="0"/>
          <w:sz w:val="24"/>
          <w:szCs w:val="24"/>
          <w:lang w:val="ru-RU"/>
        </w:rPr>
        <w:t>,</w:t>
      </w:r>
      <w:r w:rsidRPr="0054313E">
        <w:rPr>
          <w:snapToGrid w:val="0"/>
          <w:sz w:val="24"/>
          <w:szCs w:val="24"/>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54313E">
        <w:rPr>
          <w:snapToGrid w:val="0"/>
          <w:sz w:val="24"/>
          <w:szCs w:val="24"/>
          <w:lang w:val="ru-RU"/>
        </w:rPr>
        <w:t>,</w:t>
      </w:r>
      <w:r w:rsidRPr="0054313E">
        <w:rPr>
          <w:snapToGrid w:val="0"/>
          <w:sz w:val="24"/>
          <w:szCs w:val="24"/>
        </w:rPr>
        <w:t xml:space="preserve"> указываются данные о бенефициарах (в том числе конечных) и акционерах, владеющих более 5 % акций указанных обществ</w:t>
      </w:r>
      <w:r w:rsidRPr="0054313E">
        <w:rPr>
          <w:snapToGrid w:val="0"/>
          <w:sz w:val="24"/>
          <w:szCs w:val="24"/>
          <w:lang w:val="ru-RU"/>
        </w:rPr>
        <w:t>,</w:t>
      </w:r>
      <w:r w:rsidRPr="0054313E">
        <w:rPr>
          <w:snapToGrid w:val="0"/>
          <w:sz w:val="24"/>
          <w:szCs w:val="24"/>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Разделы «ИНН» (№2) и «ОГРН» (№3) - указываются регистрационные данные Участника.</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Разделы «ИНН» (№9) и «ОГРН» (№10) - указываются регистрационные данные собственников Участника.</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Раздел «Код ОКВЭД» (№5) - указывается код (основные коды) ОКВЭД.</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Раздел «ФИО руководителя» (№6) - фамилия, отчество и имя указываются полностью.</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Раздел «Серия и номер документа, удостоверяющего личность руководителя» (№7) - паспортные данные указываются</w:t>
      </w:r>
      <w:r w:rsidRPr="0054313E">
        <w:rPr>
          <w:b/>
          <w:sz w:val="24"/>
          <w:szCs w:val="24"/>
        </w:rPr>
        <w:t xml:space="preserve"> </w:t>
      </w:r>
      <w:r w:rsidRPr="0054313E">
        <w:rPr>
          <w:sz w:val="24"/>
          <w:szCs w:val="24"/>
        </w:rPr>
        <w:t xml:space="preserve">в формате: </w:t>
      </w:r>
      <w:r w:rsidRPr="0054313E">
        <w:rPr>
          <w:b/>
          <w:sz w:val="24"/>
          <w:szCs w:val="24"/>
        </w:rPr>
        <w:t>ХХХХХХХХХХ</w:t>
      </w:r>
      <w:r w:rsidRPr="0054313E">
        <w:rPr>
          <w:sz w:val="24"/>
          <w:szCs w:val="24"/>
        </w:rPr>
        <w:t xml:space="preserve"> (10 знаков), то есть без слов «серия», «номер» и т.п.</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Раздел «Серия и номер документа, удостоверяющего личность (для физ. лиц)» (№13) - паспортные данные указываются</w:t>
      </w:r>
      <w:r w:rsidRPr="0054313E">
        <w:rPr>
          <w:b/>
          <w:sz w:val="24"/>
          <w:szCs w:val="24"/>
        </w:rPr>
        <w:t xml:space="preserve"> </w:t>
      </w:r>
      <w:r w:rsidRPr="0054313E">
        <w:rPr>
          <w:sz w:val="24"/>
          <w:szCs w:val="24"/>
        </w:rPr>
        <w:t xml:space="preserve">в формате: </w:t>
      </w:r>
      <w:r w:rsidRPr="0054313E">
        <w:rPr>
          <w:b/>
          <w:sz w:val="24"/>
          <w:szCs w:val="24"/>
        </w:rPr>
        <w:t>ХХХХХХХХХХ</w:t>
      </w:r>
      <w:r w:rsidRPr="0054313E">
        <w:rPr>
          <w:sz w:val="24"/>
          <w:szCs w:val="24"/>
        </w:rPr>
        <w:t xml:space="preserve"> (10 знаков), то есть без слов «серия», «номер» и т.п.</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 xml:space="preserve">Раздел «№» (№8) – заполняется в следующем формате: </w:t>
      </w:r>
    </w:p>
    <w:p w:rsidR="00CA018B" w:rsidRPr="0054313E" w:rsidRDefault="00CA018B" w:rsidP="00CA018B">
      <w:pPr>
        <w:tabs>
          <w:tab w:val="left" w:pos="567"/>
          <w:tab w:val="left" w:pos="1985"/>
        </w:tabs>
        <w:ind w:right="34" w:firstLine="1701"/>
        <w:rPr>
          <w:szCs w:val="24"/>
        </w:rPr>
      </w:pPr>
      <w:r w:rsidRPr="0054313E">
        <w:rPr>
          <w:szCs w:val="24"/>
        </w:rPr>
        <w:t>1. собственник Участника.</w:t>
      </w:r>
    </w:p>
    <w:p w:rsidR="00CA018B" w:rsidRPr="0054313E" w:rsidRDefault="00CA018B" w:rsidP="00CA018B">
      <w:pPr>
        <w:tabs>
          <w:tab w:val="left" w:pos="567"/>
          <w:tab w:val="left" w:pos="1985"/>
        </w:tabs>
        <w:ind w:right="34" w:firstLine="1701"/>
        <w:rPr>
          <w:szCs w:val="24"/>
        </w:rPr>
      </w:pPr>
      <w:r w:rsidRPr="0054313E">
        <w:rPr>
          <w:szCs w:val="24"/>
        </w:rPr>
        <w:t>1.1. собственник собственника №1.</w:t>
      </w:r>
    </w:p>
    <w:p w:rsidR="00CA018B" w:rsidRPr="0054313E" w:rsidRDefault="00CA018B" w:rsidP="00CA018B">
      <w:pPr>
        <w:tabs>
          <w:tab w:val="left" w:pos="567"/>
          <w:tab w:val="left" w:pos="1985"/>
        </w:tabs>
        <w:ind w:right="34" w:firstLine="1701"/>
        <w:rPr>
          <w:szCs w:val="24"/>
        </w:rPr>
      </w:pPr>
      <w:r w:rsidRPr="0054313E">
        <w:rPr>
          <w:szCs w:val="24"/>
        </w:rPr>
        <w:t>1.2. собственник собственника №1.</w:t>
      </w:r>
    </w:p>
    <w:p w:rsidR="00CA018B" w:rsidRPr="0054313E" w:rsidRDefault="00CA018B" w:rsidP="00CA018B">
      <w:pPr>
        <w:tabs>
          <w:tab w:val="left" w:pos="567"/>
          <w:tab w:val="left" w:pos="1985"/>
        </w:tabs>
        <w:ind w:right="34" w:firstLine="1701"/>
        <w:rPr>
          <w:szCs w:val="24"/>
        </w:rPr>
      </w:pPr>
      <w:r w:rsidRPr="0054313E">
        <w:rPr>
          <w:szCs w:val="24"/>
        </w:rPr>
        <w:t>1.1.1. собственник собственника №1.1.</w:t>
      </w:r>
    </w:p>
    <w:p w:rsidR="00CA018B" w:rsidRPr="0054313E" w:rsidRDefault="00CA018B" w:rsidP="00CA018B">
      <w:pPr>
        <w:tabs>
          <w:tab w:val="left" w:pos="567"/>
          <w:tab w:val="left" w:pos="1985"/>
        </w:tabs>
        <w:ind w:right="34" w:firstLine="1701"/>
        <w:rPr>
          <w:szCs w:val="24"/>
        </w:rPr>
      </w:pPr>
      <w:r w:rsidRPr="0054313E">
        <w:rPr>
          <w:szCs w:val="24"/>
        </w:rPr>
        <w:t>1.2.1. собственник собственника №1.2.</w:t>
      </w:r>
    </w:p>
    <w:p w:rsidR="00CA018B" w:rsidRPr="0054313E" w:rsidRDefault="00CA018B" w:rsidP="00CA018B">
      <w:pPr>
        <w:tabs>
          <w:tab w:val="left" w:pos="567"/>
          <w:tab w:val="left" w:pos="1985"/>
        </w:tabs>
        <w:ind w:right="34" w:firstLine="1701"/>
        <w:rPr>
          <w:szCs w:val="24"/>
        </w:rPr>
      </w:pPr>
      <w:r w:rsidRPr="0054313E">
        <w:rPr>
          <w:szCs w:val="24"/>
        </w:rPr>
        <w:t xml:space="preserve">1.2.1.1. собственник собственника 1.2.1 и так далее. </w:t>
      </w:r>
    </w:p>
    <w:p w:rsidR="00CA018B" w:rsidRPr="0054313E" w:rsidRDefault="00CA018B" w:rsidP="00CA018B">
      <w:pPr>
        <w:tabs>
          <w:tab w:val="left" w:pos="567"/>
          <w:tab w:val="left" w:pos="1985"/>
        </w:tabs>
        <w:ind w:right="34" w:firstLine="1701"/>
        <w:rPr>
          <w:szCs w:val="24"/>
        </w:rPr>
      </w:pPr>
      <w:r w:rsidRPr="0054313E">
        <w:rPr>
          <w:szCs w:val="24"/>
        </w:rPr>
        <w:lastRenderedPageBreak/>
        <w:t>Каждый собственник указывается в отдельной строке Формы.</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Раздел «Информация о подтверждающих документах (наименование, реквизиты и т.д.)» (№1</w:t>
      </w:r>
      <w:r w:rsidRPr="0054313E">
        <w:rPr>
          <w:sz w:val="24"/>
          <w:szCs w:val="24"/>
          <w:lang w:val="ru-RU"/>
        </w:rPr>
        <w:t>6</w:t>
      </w:r>
      <w:r w:rsidRPr="0054313E">
        <w:rPr>
          <w:sz w:val="24"/>
          <w:szCs w:val="24"/>
        </w:rPr>
        <w:t>) – указываются документы, на основании которых вносились данные в разделы №№9-13, а также документ, подтверждающий статус участника(</w:t>
      </w:r>
      <w:proofErr w:type="spellStart"/>
      <w:r w:rsidRPr="0054313E">
        <w:rPr>
          <w:sz w:val="24"/>
          <w:szCs w:val="24"/>
        </w:rPr>
        <w:t>ов</w:t>
      </w:r>
      <w:proofErr w:type="spellEnd"/>
      <w:r w:rsidRPr="0054313E">
        <w:rPr>
          <w:sz w:val="24"/>
          <w:szCs w:val="24"/>
        </w:rPr>
        <w:t>) общества</w:t>
      </w:r>
      <w:r w:rsidRPr="0054313E">
        <w:rPr>
          <w:snapToGrid w:val="0"/>
          <w:sz w:val="24"/>
          <w:szCs w:val="24"/>
        </w:rPr>
        <w:t xml:space="preserve"> </w:t>
      </w:r>
      <w:r w:rsidRPr="0054313E">
        <w:rPr>
          <w:snapToGrid w:val="0"/>
          <w:sz w:val="24"/>
          <w:szCs w:val="24"/>
          <w:lang w:val="ru-RU"/>
        </w:rPr>
        <w:t>(</w:t>
      </w:r>
      <w:r w:rsidRPr="0054313E">
        <w:rPr>
          <w:snapToGrid w:val="0"/>
          <w:sz w:val="24"/>
          <w:szCs w:val="24"/>
        </w:rPr>
        <w:t xml:space="preserve">выписка из ЕГРЮЛ, ЕГРИП, решение (протокол) о назначении исполнительного органа, выписка из реестра акционеров </w:t>
      </w:r>
      <w:r w:rsidRPr="0054313E">
        <w:rPr>
          <w:sz w:val="24"/>
          <w:szCs w:val="24"/>
        </w:rPr>
        <w:t xml:space="preserve">(список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w:t>
      </w:r>
      <w:r w:rsidRPr="0054313E">
        <w:rPr>
          <w:sz w:val="24"/>
          <w:szCs w:val="24"/>
          <w:lang w:val="ru-RU"/>
        </w:rPr>
        <w:t>с</w:t>
      </w:r>
      <w:r w:rsidRPr="0054313E">
        <w:rPr>
          <w:sz w:val="24"/>
          <w:szCs w:val="24"/>
        </w:rPr>
        <w:t>правк</w:t>
      </w:r>
      <w:r w:rsidRPr="0054313E">
        <w:rPr>
          <w:sz w:val="24"/>
          <w:szCs w:val="24"/>
          <w:lang w:val="ru-RU"/>
        </w:rPr>
        <w:t>и</w:t>
      </w:r>
      <w:r w:rsidRPr="0054313E">
        <w:rPr>
          <w:sz w:val="24"/>
          <w:szCs w:val="24"/>
        </w:rPr>
        <w:t xml:space="preserve"> о цепочке собственников участника закупочной процедуры, включая бенефициаров (в том числе конечных)</w:t>
      </w:r>
      <w:r w:rsidRPr="0054313E">
        <w:rPr>
          <w:sz w:val="24"/>
          <w:szCs w:val="24"/>
          <w:lang w:val="ru-RU"/>
        </w:rPr>
        <w:t xml:space="preserve"> </w:t>
      </w:r>
      <w:r w:rsidRPr="0054313E">
        <w:rPr>
          <w:sz w:val="24"/>
          <w:szCs w:val="24"/>
        </w:rPr>
        <w:t>и войти в состав Заявки.</w:t>
      </w:r>
    </w:p>
    <w:p w:rsidR="00CA018B" w:rsidRPr="0054313E" w:rsidRDefault="00CA018B" w:rsidP="00F60D51">
      <w:pPr>
        <w:pStyle w:val="aff"/>
        <w:numPr>
          <w:ilvl w:val="3"/>
          <w:numId w:val="23"/>
        </w:numPr>
        <w:tabs>
          <w:tab w:val="left" w:pos="567"/>
          <w:tab w:val="left" w:pos="1985"/>
        </w:tabs>
        <w:spacing w:line="240" w:lineRule="auto"/>
        <w:ind w:left="0" w:right="34" w:firstLine="0"/>
        <w:rPr>
          <w:sz w:val="24"/>
          <w:szCs w:val="24"/>
        </w:rPr>
      </w:pPr>
      <w:r w:rsidRPr="0054313E">
        <w:rPr>
          <w:sz w:val="24"/>
          <w:szCs w:val="24"/>
          <w:lang w:val="ru-RU"/>
        </w:rPr>
        <w:br w:type="page"/>
      </w:r>
      <w:r w:rsidRPr="0054313E">
        <w:rPr>
          <w:b/>
          <w:bCs/>
          <w:caps/>
          <w:sz w:val="24"/>
          <w:szCs w:val="24"/>
        </w:rPr>
        <w:lastRenderedPageBreak/>
        <w:t>Пример заполнения</w:t>
      </w:r>
      <w:r w:rsidRPr="0054313E">
        <w:rPr>
          <w:bCs/>
          <w:sz w:val="24"/>
          <w:szCs w:val="24"/>
        </w:rPr>
        <w:t xml:space="preserve"> формы «Справка о цепочке собственников участника закупочной процедуры, включая бенефициаров (в том числе конечных)»</w:t>
      </w:r>
      <w:r w:rsidRPr="0054313E">
        <w:rPr>
          <w:bCs/>
          <w:sz w:val="24"/>
          <w:szCs w:val="24"/>
          <w:lang w:val="ru-RU"/>
        </w:rPr>
        <w:t>:</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1198"/>
        <w:gridCol w:w="1296"/>
      </w:tblGrid>
      <w:tr w:rsidR="00CA018B" w:rsidRPr="0054313E" w:rsidTr="00A30B85">
        <w:trPr>
          <w:trHeight w:val="48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CA018B" w:rsidRPr="0054313E" w:rsidRDefault="00CA018B" w:rsidP="00A30B85">
            <w:pPr>
              <w:tabs>
                <w:tab w:val="left" w:pos="567"/>
                <w:tab w:val="left" w:pos="1985"/>
              </w:tabs>
              <w:ind w:right="34" w:firstLine="0"/>
              <w:jc w:val="left"/>
              <w:rPr>
                <w:rFonts w:ascii="Calibri" w:hAnsi="Calibri" w:cs="Calibri"/>
                <w:color w:val="000000"/>
                <w:szCs w:val="24"/>
              </w:rPr>
            </w:pPr>
            <w:r w:rsidRPr="0054313E">
              <w:rPr>
                <w:rFonts w:ascii="Calibri" w:hAnsi="Calibri" w:cs="Calibri"/>
                <w:color w:val="000000"/>
                <w:szCs w:val="24"/>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CA018B" w:rsidRPr="0054313E" w:rsidRDefault="00CA018B" w:rsidP="00A30B85">
            <w:pPr>
              <w:tabs>
                <w:tab w:val="left" w:pos="567"/>
                <w:tab w:val="left" w:pos="1985"/>
              </w:tabs>
              <w:ind w:right="34" w:firstLine="0"/>
              <w:jc w:val="center"/>
              <w:rPr>
                <w:b/>
                <w:color w:val="000000"/>
                <w:szCs w:val="24"/>
              </w:rPr>
            </w:pPr>
            <w:r w:rsidRPr="0054313E">
              <w:rPr>
                <w:b/>
                <w:bCs/>
                <w:szCs w:val="24"/>
              </w:rPr>
              <w:t>Справка о цепочке собственников участника закупочной процедуры, включая бенефициаров (в том числе конечных)</w:t>
            </w:r>
          </w:p>
          <w:p w:rsidR="00CA018B" w:rsidRPr="0054313E" w:rsidRDefault="00CA018B" w:rsidP="00A30B85">
            <w:pPr>
              <w:tabs>
                <w:tab w:val="left" w:pos="567"/>
                <w:tab w:val="left" w:pos="1985"/>
              </w:tabs>
              <w:ind w:right="34" w:firstLine="0"/>
              <w:rPr>
                <w:i/>
                <w:color w:val="000000"/>
                <w:szCs w:val="24"/>
              </w:rPr>
            </w:pPr>
            <w:r w:rsidRPr="0054313E">
              <w:rPr>
                <w:color w:val="000000"/>
                <w:szCs w:val="24"/>
              </w:rPr>
              <w:t xml:space="preserve">Наименование и адрес Участника: </w:t>
            </w:r>
            <w:r w:rsidRPr="0054313E">
              <w:rPr>
                <w:b/>
                <w:color w:val="000000"/>
                <w:szCs w:val="24"/>
                <w:u w:val="single"/>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rsidR="00CA018B" w:rsidRPr="0054313E" w:rsidRDefault="00CA018B" w:rsidP="00A30B85">
            <w:pPr>
              <w:tabs>
                <w:tab w:val="left" w:pos="567"/>
                <w:tab w:val="left" w:pos="1985"/>
              </w:tabs>
              <w:ind w:right="34" w:firstLine="0"/>
              <w:jc w:val="center"/>
              <w:rPr>
                <w:b/>
                <w:bCs/>
                <w:szCs w:val="24"/>
              </w:rPr>
            </w:pPr>
          </w:p>
        </w:tc>
      </w:tr>
      <w:tr w:rsidR="00CA018B" w:rsidRPr="0054313E" w:rsidTr="00A30B85">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w:t>
            </w:r>
          </w:p>
        </w:tc>
        <w:tc>
          <w:tcPr>
            <w:tcW w:w="77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rsidR="00CA018B" w:rsidRPr="0054313E" w:rsidRDefault="00CA018B" w:rsidP="00A30B85">
            <w:pPr>
              <w:tabs>
                <w:tab w:val="left" w:pos="567"/>
                <w:tab w:val="left" w:pos="1985"/>
              </w:tabs>
              <w:ind w:right="34" w:firstLine="0"/>
              <w:jc w:val="center"/>
              <w:rPr>
                <w:b/>
                <w:bCs/>
                <w:color w:val="000000"/>
                <w:sz w:val="16"/>
                <w:szCs w:val="16"/>
              </w:rPr>
            </w:pPr>
          </w:p>
        </w:tc>
      </w:tr>
      <w:tr w:rsidR="00CA018B" w:rsidRPr="0054313E" w:rsidTr="00A30B85">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
                <w:color w:val="000000"/>
                <w:sz w:val="16"/>
                <w:szCs w:val="16"/>
              </w:rPr>
            </w:pPr>
            <w:r w:rsidRPr="0054313E">
              <w:rPr>
                <w:b/>
                <w:color w:val="000000"/>
                <w:sz w:val="16"/>
                <w:szCs w:val="16"/>
              </w:rPr>
              <w:t>Размер доли (для участников</w:t>
            </w:r>
            <w:r w:rsidRPr="0054313E">
              <w:rPr>
                <w:b/>
                <w:bCs/>
                <w:color w:val="000000"/>
                <w:sz w:val="16"/>
                <w:szCs w:val="16"/>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rsidR="00CA018B" w:rsidRPr="0054313E" w:rsidRDefault="00CA018B" w:rsidP="00A30B85">
            <w:pPr>
              <w:tabs>
                <w:tab w:val="left" w:pos="567"/>
                <w:tab w:val="left" w:pos="1985"/>
              </w:tabs>
              <w:ind w:right="34" w:firstLine="0"/>
              <w:jc w:val="center"/>
              <w:rPr>
                <w:b/>
                <w:bCs/>
                <w:color w:val="000000"/>
                <w:sz w:val="16"/>
                <w:szCs w:val="16"/>
              </w:rPr>
            </w:pPr>
            <w:r w:rsidRPr="0054313E">
              <w:rPr>
                <w:b/>
                <w:bCs/>
                <w:color w:val="000000"/>
                <w:sz w:val="16"/>
                <w:szCs w:val="16"/>
              </w:rPr>
              <w:t>Информация о подтверждающих документах (наименование, реквизиты и т.д.)</w:t>
            </w:r>
          </w:p>
        </w:tc>
      </w:tr>
      <w:tr w:rsidR="00CA018B" w:rsidRPr="0054313E" w:rsidTr="00A30B8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color w:val="000000"/>
                <w:sz w:val="16"/>
                <w:szCs w:val="16"/>
              </w:rPr>
            </w:pPr>
            <w:r w:rsidRPr="0054313E">
              <w:rPr>
                <w:b/>
                <w:bCs/>
                <w:color w:val="000000"/>
                <w:sz w:val="14"/>
                <w:szCs w:val="16"/>
              </w:rPr>
              <w:t>15</w:t>
            </w:r>
          </w:p>
        </w:tc>
        <w:tc>
          <w:tcPr>
            <w:tcW w:w="1296" w:type="dxa"/>
            <w:tcBorders>
              <w:top w:val="single" w:sz="4" w:space="0" w:color="auto"/>
              <w:left w:val="nil"/>
              <w:bottom w:val="single" w:sz="4" w:space="0" w:color="auto"/>
              <w:right w:val="single" w:sz="4" w:space="0" w:color="auto"/>
            </w:tcBorders>
            <w:vAlign w:val="center"/>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16</w:t>
            </w:r>
          </w:p>
        </w:tc>
      </w:tr>
      <w:tr w:rsidR="00CA018B" w:rsidRPr="0054313E" w:rsidTr="00A30B8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35%</w:t>
            </w:r>
          </w:p>
        </w:tc>
        <w:tc>
          <w:tcPr>
            <w:tcW w:w="1296" w:type="dxa"/>
            <w:tcBorders>
              <w:top w:val="single" w:sz="4" w:space="0" w:color="auto"/>
              <w:left w:val="nil"/>
              <w:bottom w:val="single" w:sz="4" w:space="0" w:color="auto"/>
              <w:right w:val="single" w:sz="4" w:space="0" w:color="auto"/>
            </w:tcBorders>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Выписка из ЕГРЮЛ от 01.01.</w:t>
            </w:r>
            <w:r w:rsidR="00E62D46" w:rsidRPr="0054313E">
              <w:rPr>
                <w:bCs/>
                <w:color w:val="000000"/>
                <w:sz w:val="14"/>
                <w:szCs w:val="16"/>
              </w:rPr>
              <w:t>2021</w:t>
            </w:r>
          </w:p>
        </w:tc>
      </w:tr>
      <w:tr w:rsidR="00CA018B" w:rsidRPr="0054313E" w:rsidTr="00A30B8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Выписка из ЕГРЮЛ от 01.01.</w:t>
            </w:r>
            <w:r w:rsidR="00E62D46" w:rsidRPr="0054313E">
              <w:rPr>
                <w:bCs/>
                <w:color w:val="000000"/>
                <w:sz w:val="14"/>
                <w:szCs w:val="16"/>
              </w:rPr>
              <w:t>2021</w:t>
            </w:r>
          </w:p>
        </w:tc>
      </w:tr>
      <w:tr w:rsidR="00CA018B" w:rsidRPr="0054313E" w:rsidTr="00A30B8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 xml:space="preserve">г. Урюпинск, Свободный </w:t>
            </w:r>
            <w:r w:rsidRPr="0054313E">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70%</w:t>
            </w:r>
          </w:p>
        </w:tc>
        <w:tc>
          <w:tcPr>
            <w:tcW w:w="1296" w:type="dxa"/>
            <w:tcBorders>
              <w:top w:val="single" w:sz="4" w:space="0" w:color="auto"/>
              <w:left w:val="nil"/>
              <w:bottom w:val="single" w:sz="4" w:space="0" w:color="auto"/>
              <w:right w:val="single" w:sz="4" w:space="0" w:color="auto"/>
            </w:tcBorders>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Список лиц, зарегистрированных в реестре владельцев ценных бумаг ОТ 01.01.</w:t>
            </w:r>
            <w:r w:rsidR="00E62D46" w:rsidRPr="0054313E">
              <w:rPr>
                <w:bCs/>
                <w:color w:val="000000"/>
                <w:sz w:val="14"/>
                <w:szCs w:val="16"/>
              </w:rPr>
              <w:t>2021</w:t>
            </w:r>
          </w:p>
        </w:tc>
      </w:tr>
      <w:tr w:rsidR="00CA018B" w:rsidRPr="0054313E" w:rsidTr="00A30B8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1.</w:t>
            </w:r>
            <w:r w:rsidRPr="0054313E" w:rsidDel="006B67A3">
              <w:rPr>
                <w:b/>
                <w:bCs/>
                <w:color w:val="000000"/>
                <w:sz w:val="14"/>
                <w:szCs w:val="16"/>
              </w:rPr>
              <w:t xml:space="preserve"> </w:t>
            </w:r>
            <w:r w:rsidRPr="0054313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30%</w:t>
            </w:r>
          </w:p>
        </w:tc>
        <w:tc>
          <w:tcPr>
            <w:tcW w:w="1296" w:type="dxa"/>
            <w:tcBorders>
              <w:top w:val="single" w:sz="4" w:space="0" w:color="auto"/>
              <w:left w:val="nil"/>
              <w:bottom w:val="single" w:sz="4" w:space="0" w:color="auto"/>
              <w:right w:val="single" w:sz="4" w:space="0" w:color="auto"/>
            </w:tcBorders>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Список лиц, зарегистрированных в реестре владельцев ценных бумаг ОТ 01.01.</w:t>
            </w:r>
            <w:r w:rsidR="00E62D46" w:rsidRPr="0054313E">
              <w:rPr>
                <w:bCs/>
                <w:color w:val="000000"/>
                <w:sz w:val="14"/>
                <w:szCs w:val="16"/>
              </w:rPr>
              <w:t>2021</w:t>
            </w:r>
          </w:p>
        </w:tc>
      </w:tr>
      <w:tr w:rsidR="00CA018B" w:rsidRPr="0054313E" w:rsidTr="00A30B8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Выписка из ЕГРЮЛ от 01.01.</w:t>
            </w:r>
            <w:r w:rsidR="00E62D46" w:rsidRPr="0054313E">
              <w:rPr>
                <w:bCs/>
                <w:color w:val="000000"/>
                <w:sz w:val="14"/>
                <w:szCs w:val="16"/>
              </w:rPr>
              <w:t>2021</w:t>
            </w:r>
          </w:p>
        </w:tc>
      </w:tr>
      <w:tr w:rsidR="00CA018B" w:rsidRPr="0054313E" w:rsidTr="00A30B8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proofErr w:type="spellStart"/>
            <w:r w:rsidRPr="0054313E">
              <w:rPr>
                <w:bCs/>
                <w:color w:val="000000"/>
                <w:sz w:val="14"/>
                <w:szCs w:val="16"/>
              </w:rPr>
              <w:t>Сидорчук</w:t>
            </w:r>
            <w:proofErr w:type="spellEnd"/>
            <w:r w:rsidRPr="0054313E">
              <w:rPr>
                <w:bCs/>
                <w:color w:val="000000"/>
                <w:sz w:val="14"/>
                <w:szCs w:val="16"/>
              </w:rPr>
              <w:t xml:space="preserve">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90%</w:t>
            </w:r>
          </w:p>
        </w:tc>
        <w:tc>
          <w:tcPr>
            <w:tcW w:w="1296" w:type="dxa"/>
            <w:tcBorders>
              <w:top w:val="single" w:sz="4" w:space="0" w:color="auto"/>
              <w:left w:val="nil"/>
              <w:bottom w:val="single" w:sz="4" w:space="0" w:color="auto"/>
              <w:right w:val="single" w:sz="4" w:space="0" w:color="auto"/>
            </w:tcBorders>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Выписка из ЕГРЮЛ от 01.01.</w:t>
            </w:r>
            <w:r w:rsidR="00E62D46" w:rsidRPr="0054313E">
              <w:rPr>
                <w:bCs/>
                <w:color w:val="000000"/>
                <w:sz w:val="14"/>
                <w:szCs w:val="16"/>
              </w:rPr>
              <w:t>2021</w:t>
            </w:r>
          </w:p>
        </w:tc>
      </w:tr>
      <w:tr w:rsidR="00CA018B" w:rsidRPr="0054313E" w:rsidTr="00A30B8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CA018B" w:rsidRPr="0054313E" w:rsidRDefault="00CA018B" w:rsidP="00A30B85">
            <w:pPr>
              <w:tabs>
                <w:tab w:val="left" w:pos="567"/>
                <w:tab w:val="left" w:pos="1985"/>
              </w:tabs>
              <w:ind w:right="34" w:firstLine="0"/>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CA018B" w:rsidRPr="0054313E" w:rsidRDefault="00CA018B" w:rsidP="00A30B85">
            <w:pPr>
              <w:tabs>
                <w:tab w:val="left" w:pos="567"/>
                <w:tab w:val="left" w:pos="1985"/>
              </w:tabs>
              <w:ind w:right="34" w:firstLine="0"/>
              <w:jc w:val="left"/>
              <w:rPr>
                <w:bCs/>
                <w:color w:val="000000"/>
                <w:sz w:val="14"/>
                <w:szCs w:val="16"/>
              </w:rPr>
            </w:pPr>
          </w:p>
        </w:tc>
      </w:tr>
      <w:tr w:rsidR="00CA018B" w:rsidRPr="0054313E" w:rsidTr="00A30B8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154568484</w:t>
            </w:r>
            <w:r w:rsidRPr="0054313E">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CA018B" w:rsidRPr="0054313E" w:rsidRDefault="00CA018B" w:rsidP="00A30B85">
            <w:pPr>
              <w:tabs>
                <w:tab w:val="left" w:pos="567"/>
                <w:tab w:val="left" w:pos="1985"/>
              </w:tabs>
              <w:ind w:right="34" w:firstLine="0"/>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25%</w:t>
            </w:r>
          </w:p>
        </w:tc>
        <w:tc>
          <w:tcPr>
            <w:tcW w:w="1296" w:type="dxa"/>
            <w:tcBorders>
              <w:top w:val="single" w:sz="4" w:space="0" w:color="auto"/>
              <w:left w:val="nil"/>
              <w:bottom w:val="single" w:sz="4" w:space="0" w:color="auto"/>
              <w:right w:val="single" w:sz="4" w:space="0" w:color="auto"/>
            </w:tcBorders>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Выписка из ЕГРЮЛ от 01.01.</w:t>
            </w:r>
            <w:r w:rsidR="00E62D46" w:rsidRPr="0054313E">
              <w:rPr>
                <w:bCs/>
                <w:color w:val="000000"/>
                <w:sz w:val="14"/>
                <w:szCs w:val="16"/>
              </w:rPr>
              <w:t>2021</w:t>
            </w:r>
          </w:p>
        </w:tc>
      </w:tr>
      <w:tr w:rsidR="00CA018B" w:rsidRPr="0054313E" w:rsidTr="00A30B8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296" w:type="dxa"/>
            <w:tcBorders>
              <w:top w:val="single" w:sz="4" w:space="0" w:color="auto"/>
              <w:left w:val="nil"/>
              <w:bottom w:val="single" w:sz="4" w:space="0" w:color="auto"/>
              <w:right w:val="single" w:sz="4" w:space="0" w:color="auto"/>
            </w:tcBorders>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Выписка из ЕГРЮЛ от 01.01.</w:t>
            </w:r>
            <w:r w:rsidR="00E62D46" w:rsidRPr="0054313E">
              <w:rPr>
                <w:bCs/>
                <w:color w:val="000000"/>
                <w:sz w:val="14"/>
                <w:szCs w:val="16"/>
              </w:rPr>
              <w:t>2021</w:t>
            </w:r>
          </w:p>
        </w:tc>
      </w:tr>
      <w:tr w:rsidR="00CA018B" w:rsidRPr="0054313E" w:rsidTr="00A30B8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100%</w:t>
            </w:r>
          </w:p>
        </w:tc>
        <w:tc>
          <w:tcPr>
            <w:tcW w:w="1296" w:type="dxa"/>
            <w:tcBorders>
              <w:top w:val="single" w:sz="4" w:space="0" w:color="auto"/>
              <w:left w:val="nil"/>
              <w:bottom w:val="single" w:sz="4" w:space="0" w:color="auto"/>
              <w:right w:val="single" w:sz="4" w:space="0" w:color="auto"/>
            </w:tcBorders>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Выписка из ЕГРЮЛ от 01.01.</w:t>
            </w:r>
            <w:r w:rsidR="00E62D46" w:rsidRPr="0054313E">
              <w:rPr>
                <w:bCs/>
                <w:color w:val="000000"/>
                <w:sz w:val="14"/>
                <w:szCs w:val="16"/>
              </w:rPr>
              <w:t>2021</w:t>
            </w:r>
          </w:p>
        </w:tc>
      </w:tr>
      <w:tr w:rsidR="00CA018B" w:rsidRPr="0054313E" w:rsidTr="00A30B8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CA018B" w:rsidRPr="0054313E" w:rsidRDefault="00CA018B" w:rsidP="00A30B85">
            <w:pPr>
              <w:tabs>
                <w:tab w:val="left" w:pos="567"/>
                <w:tab w:val="left" w:pos="1985"/>
              </w:tabs>
              <w:ind w:right="34" w:firstLine="0"/>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CA018B" w:rsidRPr="0054313E" w:rsidRDefault="00CA018B" w:rsidP="00A30B85">
            <w:pPr>
              <w:tabs>
                <w:tab w:val="left" w:pos="567"/>
                <w:tab w:val="left" w:pos="1985"/>
              </w:tabs>
              <w:ind w:right="34" w:firstLine="0"/>
              <w:jc w:val="left"/>
              <w:rPr>
                <w:bCs/>
                <w:color w:val="000000"/>
                <w:sz w:val="14"/>
                <w:szCs w:val="16"/>
              </w:rPr>
            </w:pPr>
          </w:p>
        </w:tc>
      </w:tr>
      <w:tr w:rsidR="00CA018B" w:rsidRPr="0054313E" w:rsidTr="00A30B85">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Пример Лтд. (</w:t>
            </w:r>
            <w:proofErr w:type="spellStart"/>
            <w:r w:rsidRPr="0054313E">
              <w:rPr>
                <w:bCs/>
                <w:color w:val="000000"/>
                <w:sz w:val="14"/>
                <w:szCs w:val="16"/>
              </w:rPr>
              <w:t>Primer</w:t>
            </w:r>
            <w:proofErr w:type="spellEnd"/>
            <w:r w:rsidRPr="0054313E">
              <w:rPr>
                <w:bCs/>
                <w:color w:val="000000"/>
                <w:sz w:val="14"/>
                <w:szCs w:val="16"/>
              </w:rPr>
              <w:t xml:space="preserve"> </w:t>
            </w:r>
            <w:proofErr w:type="spellStart"/>
            <w:r w:rsidRPr="0054313E">
              <w:rPr>
                <w:bCs/>
                <w:color w:val="000000"/>
                <w:sz w:val="14"/>
                <w:szCs w:val="16"/>
              </w:rPr>
              <w:t>Ltd</w:t>
            </w:r>
            <w:proofErr w:type="spellEnd"/>
            <w:r w:rsidRPr="0054313E">
              <w:rPr>
                <w:bCs/>
                <w:color w:val="000000"/>
                <w:sz w:val="14"/>
                <w:szCs w:val="16"/>
              </w:rPr>
              <w:t>)</w:t>
            </w:r>
          </w:p>
        </w:tc>
        <w:tc>
          <w:tcPr>
            <w:tcW w:w="1149"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 xml:space="preserve">Кипр, </w:t>
            </w:r>
            <w:proofErr w:type="spellStart"/>
            <w:r w:rsidRPr="0054313E">
              <w:rPr>
                <w:bCs/>
                <w:color w:val="000000"/>
                <w:sz w:val="14"/>
                <w:szCs w:val="16"/>
              </w:rPr>
              <w:t>Лимассол</w:t>
            </w:r>
            <w:proofErr w:type="spellEnd"/>
            <w:r w:rsidRPr="0054313E">
              <w:rPr>
                <w:bCs/>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CA018B" w:rsidRPr="0054313E" w:rsidRDefault="00CA018B" w:rsidP="00A30B85">
            <w:pPr>
              <w:tabs>
                <w:tab w:val="left" w:pos="567"/>
                <w:tab w:val="left" w:pos="1985"/>
              </w:tabs>
              <w:ind w:right="34" w:firstLine="0"/>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40%</w:t>
            </w:r>
          </w:p>
        </w:tc>
        <w:tc>
          <w:tcPr>
            <w:tcW w:w="1296" w:type="dxa"/>
            <w:tcBorders>
              <w:top w:val="single" w:sz="4" w:space="0" w:color="auto"/>
              <w:left w:val="nil"/>
              <w:bottom w:val="single" w:sz="4" w:space="0" w:color="auto"/>
              <w:right w:val="single" w:sz="4" w:space="0" w:color="auto"/>
            </w:tcBorders>
            <w:vAlign w:val="center"/>
          </w:tcPr>
          <w:p w:rsidR="00CA018B" w:rsidRPr="0054313E" w:rsidRDefault="00CA018B" w:rsidP="00A30B85">
            <w:pPr>
              <w:tabs>
                <w:tab w:val="left" w:pos="567"/>
                <w:tab w:val="left" w:pos="1985"/>
              </w:tabs>
              <w:ind w:right="34" w:firstLine="0"/>
              <w:jc w:val="left"/>
              <w:rPr>
                <w:bCs/>
                <w:color w:val="000000"/>
                <w:sz w:val="14"/>
                <w:szCs w:val="16"/>
              </w:rPr>
            </w:pPr>
            <w:r w:rsidRPr="0054313E">
              <w:rPr>
                <w:bCs/>
                <w:color w:val="000000"/>
                <w:sz w:val="14"/>
                <w:szCs w:val="16"/>
              </w:rPr>
              <w:t>Учредительный договор № 25 от 03.03.03</w:t>
            </w:r>
          </w:p>
        </w:tc>
      </w:tr>
      <w:tr w:rsidR="00CA018B" w:rsidRPr="0054313E" w:rsidTr="00A30B85">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
                <w:bCs/>
                <w:color w:val="000000"/>
                <w:sz w:val="14"/>
                <w:szCs w:val="16"/>
              </w:rPr>
            </w:pPr>
            <w:r w:rsidRPr="0054313E">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left"/>
              <w:rPr>
                <w:bCs/>
                <w:color w:val="000000"/>
                <w:sz w:val="14"/>
                <w:szCs w:val="16"/>
              </w:rPr>
            </w:pPr>
            <w:proofErr w:type="spellStart"/>
            <w:r w:rsidRPr="0054313E">
              <w:rPr>
                <w:bCs/>
                <w:color w:val="000000"/>
                <w:sz w:val="14"/>
                <w:szCs w:val="16"/>
              </w:rPr>
              <w:t>Martin</w:t>
            </w:r>
            <w:proofErr w:type="spellEnd"/>
            <w:r w:rsidRPr="0054313E">
              <w:rPr>
                <w:bCs/>
                <w:color w:val="000000"/>
                <w:sz w:val="14"/>
                <w:szCs w:val="16"/>
              </w:rPr>
              <w:t xml:space="preserve"> </w:t>
            </w:r>
            <w:proofErr w:type="spellStart"/>
            <w:r w:rsidRPr="0054313E">
              <w:rPr>
                <w:bCs/>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CA018B" w:rsidRPr="0054313E" w:rsidRDefault="00CA018B" w:rsidP="00A30B85">
            <w:pPr>
              <w:tabs>
                <w:tab w:val="left" w:pos="567"/>
                <w:tab w:val="left" w:pos="1985"/>
              </w:tabs>
              <w:ind w:right="34" w:firstLine="0"/>
              <w:jc w:val="center"/>
              <w:rPr>
                <w:bCs/>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r w:rsidRPr="0054313E">
              <w:rPr>
                <w:bCs/>
                <w:color w:val="000000"/>
                <w:sz w:val="14"/>
                <w:szCs w:val="16"/>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rsidR="00CA018B" w:rsidRPr="0054313E" w:rsidRDefault="00CA018B" w:rsidP="00A30B85">
            <w:pPr>
              <w:tabs>
                <w:tab w:val="left" w:pos="567"/>
                <w:tab w:val="left" w:pos="1985"/>
              </w:tabs>
              <w:ind w:right="34" w:firstLine="0"/>
              <w:jc w:val="center"/>
              <w:rPr>
                <w:bCs/>
                <w:color w:val="000000"/>
                <w:sz w:val="14"/>
                <w:szCs w:val="16"/>
              </w:rPr>
            </w:pPr>
          </w:p>
        </w:tc>
        <w:tc>
          <w:tcPr>
            <w:tcW w:w="1296" w:type="dxa"/>
            <w:tcBorders>
              <w:top w:val="single" w:sz="4" w:space="0" w:color="auto"/>
              <w:left w:val="nil"/>
              <w:bottom w:val="single" w:sz="4" w:space="0" w:color="000000"/>
              <w:right w:val="single" w:sz="4" w:space="0" w:color="auto"/>
            </w:tcBorders>
          </w:tcPr>
          <w:p w:rsidR="00CA018B" w:rsidRPr="0054313E" w:rsidRDefault="00CA018B" w:rsidP="00A30B85">
            <w:pPr>
              <w:tabs>
                <w:tab w:val="left" w:pos="567"/>
                <w:tab w:val="left" w:pos="1985"/>
              </w:tabs>
              <w:ind w:right="34" w:firstLine="0"/>
              <w:jc w:val="left"/>
              <w:rPr>
                <w:bCs/>
                <w:color w:val="000000"/>
                <w:sz w:val="14"/>
                <w:szCs w:val="16"/>
              </w:rPr>
            </w:pPr>
          </w:p>
        </w:tc>
      </w:tr>
    </w:tbl>
    <w:p w:rsidR="00CA018B" w:rsidRPr="0054313E" w:rsidRDefault="00CA018B" w:rsidP="00CA018B">
      <w:pPr>
        <w:pStyle w:val="aff"/>
        <w:tabs>
          <w:tab w:val="clear" w:pos="360"/>
          <w:tab w:val="left" w:pos="567"/>
          <w:tab w:val="left" w:pos="1985"/>
        </w:tabs>
        <w:spacing w:line="240" w:lineRule="auto"/>
        <w:ind w:left="0" w:right="34" w:firstLine="0"/>
        <w:rPr>
          <w:sz w:val="24"/>
          <w:szCs w:val="24"/>
        </w:rPr>
      </w:pPr>
      <w:r w:rsidRPr="0054313E">
        <w:rPr>
          <w:szCs w:val="22"/>
        </w:rPr>
        <w:t>Приведённые в форме сведения о физических и юридических лицах являются условными и указаны в качестве примера.</w:t>
      </w:r>
    </w:p>
    <w:p w:rsidR="00CA018B" w:rsidRPr="0054313E" w:rsidRDefault="00CA018B" w:rsidP="00CA018B">
      <w:pPr>
        <w:pStyle w:val="2"/>
        <w:keepNext/>
        <w:pageBreakBefore/>
        <w:tabs>
          <w:tab w:val="left" w:pos="567"/>
          <w:tab w:val="left" w:pos="1985"/>
        </w:tabs>
        <w:suppressAutoHyphens/>
        <w:spacing w:line="240" w:lineRule="auto"/>
        <w:ind w:right="34"/>
        <w:jc w:val="left"/>
        <w:rPr>
          <w:szCs w:val="22"/>
        </w:rPr>
        <w:sectPr w:rsidR="00CA018B" w:rsidRPr="0054313E" w:rsidSect="005734D7">
          <w:pgSz w:w="16838" w:h="11906" w:orient="landscape" w:code="9"/>
          <w:pgMar w:top="1134" w:right="680" w:bottom="426" w:left="539" w:header="680" w:footer="278" w:gutter="0"/>
          <w:cols w:space="708"/>
          <w:titlePg/>
          <w:docGrid w:linePitch="360"/>
        </w:sectPr>
      </w:pPr>
    </w:p>
    <w:p w:rsidR="00890D6B" w:rsidRPr="0054313E" w:rsidRDefault="007A7672" w:rsidP="00F60D51">
      <w:pPr>
        <w:pStyle w:val="2"/>
        <w:widowControl w:val="0"/>
        <w:numPr>
          <w:ilvl w:val="1"/>
          <w:numId w:val="23"/>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319" w:name="_Toc90049539"/>
      <w:r w:rsidRPr="0054313E">
        <w:rPr>
          <w:sz w:val="24"/>
          <w:szCs w:val="24"/>
        </w:rPr>
        <w:lastRenderedPageBreak/>
        <w:t xml:space="preserve">Согласие на обработку персональных данных (форма </w:t>
      </w:r>
      <w:r w:rsidR="00650BC9" w:rsidRPr="0054313E">
        <w:rPr>
          <w:sz w:val="24"/>
          <w:szCs w:val="24"/>
          <w:lang w:val="ru-RU"/>
        </w:rPr>
        <w:t>7</w:t>
      </w:r>
      <w:r w:rsidRPr="0054313E">
        <w:rPr>
          <w:sz w:val="24"/>
          <w:szCs w:val="24"/>
        </w:rPr>
        <w:t>)</w:t>
      </w:r>
      <w:bookmarkEnd w:id="237"/>
      <w:bookmarkEnd w:id="319"/>
    </w:p>
    <w:p w:rsidR="00890D6B" w:rsidRPr="0054313E" w:rsidRDefault="007A7672" w:rsidP="00F60D51">
      <w:pPr>
        <w:pStyle w:val="3"/>
        <w:numPr>
          <w:ilvl w:val="2"/>
          <w:numId w:val="23"/>
        </w:numPr>
        <w:tabs>
          <w:tab w:val="left" w:pos="567"/>
          <w:tab w:val="num" w:pos="1134"/>
          <w:tab w:val="left" w:pos="1985"/>
        </w:tabs>
        <w:ind w:left="0" w:right="34" w:firstLine="0"/>
        <w:rPr>
          <w:sz w:val="24"/>
          <w:szCs w:val="24"/>
        </w:rPr>
      </w:pPr>
      <w:bookmarkStart w:id="320" w:name="_Toc442434896"/>
      <w:bookmarkStart w:id="321" w:name="_Toc442435735"/>
      <w:bookmarkStart w:id="322" w:name="_Toc462044826"/>
      <w:bookmarkStart w:id="323" w:name="_Toc462068529"/>
      <w:bookmarkStart w:id="324" w:name="_Toc463514219"/>
      <w:bookmarkStart w:id="325" w:name="_Toc469480457"/>
      <w:bookmarkStart w:id="326" w:name="_Toc471823248"/>
      <w:bookmarkStart w:id="327" w:name="_Toc498512109"/>
      <w:bookmarkStart w:id="328" w:name="_Toc503263131"/>
      <w:bookmarkStart w:id="329" w:name="_Toc530044908"/>
      <w:bookmarkStart w:id="330" w:name="_Toc90049540"/>
      <w:r w:rsidRPr="0054313E">
        <w:rPr>
          <w:sz w:val="24"/>
          <w:szCs w:val="24"/>
        </w:rPr>
        <w:t>Форма Согласия на обработку персональных данных</w:t>
      </w:r>
      <w:bookmarkEnd w:id="320"/>
      <w:bookmarkEnd w:id="321"/>
      <w:bookmarkEnd w:id="322"/>
      <w:bookmarkEnd w:id="323"/>
      <w:bookmarkEnd w:id="324"/>
      <w:bookmarkEnd w:id="325"/>
      <w:bookmarkEnd w:id="326"/>
      <w:bookmarkEnd w:id="327"/>
      <w:bookmarkEnd w:id="328"/>
      <w:bookmarkEnd w:id="329"/>
      <w:bookmarkEnd w:id="330"/>
    </w:p>
    <w:p w:rsidR="00890D6B" w:rsidRPr="0054313E" w:rsidRDefault="00890D6B" w:rsidP="00514096">
      <w:pPr>
        <w:pBdr>
          <w:top w:val="single" w:sz="4" w:space="1" w:color="auto"/>
        </w:pBdr>
        <w:shd w:val="clear" w:color="auto" w:fill="E0E0E0"/>
        <w:tabs>
          <w:tab w:val="left" w:pos="567"/>
          <w:tab w:val="left" w:pos="1985"/>
        </w:tabs>
        <w:ind w:right="34" w:firstLine="0"/>
        <w:jc w:val="center"/>
        <w:rPr>
          <w:b/>
          <w:spacing w:val="36"/>
          <w:szCs w:val="24"/>
        </w:rPr>
      </w:pPr>
      <w:r w:rsidRPr="0054313E">
        <w:rPr>
          <w:b/>
          <w:spacing w:val="36"/>
          <w:szCs w:val="24"/>
        </w:rPr>
        <w:t>начало формы</w:t>
      </w:r>
    </w:p>
    <w:p w:rsidR="007A7672" w:rsidRPr="0054313E" w:rsidRDefault="007A7672" w:rsidP="007A7672">
      <w:pPr>
        <w:tabs>
          <w:tab w:val="left" w:pos="4757"/>
        </w:tabs>
        <w:ind w:firstLine="0"/>
        <w:jc w:val="left"/>
      </w:pPr>
      <w:r w:rsidRPr="0054313E">
        <w:t xml:space="preserve">Приложение </w:t>
      </w:r>
      <w:r w:rsidR="00650BC9" w:rsidRPr="0054313E">
        <w:t>7</w:t>
      </w:r>
      <w:r w:rsidRPr="0054313E">
        <w:t xml:space="preserve"> к письму о подаче оферты</w:t>
      </w:r>
      <w:r w:rsidRPr="0054313E">
        <w:br/>
        <w:t>от «____»_____________ г. №__________</w:t>
      </w:r>
    </w:p>
    <w:p w:rsidR="007A7672" w:rsidRPr="0054313E" w:rsidRDefault="007A7672" w:rsidP="007A7672">
      <w:pPr>
        <w:contextualSpacing/>
        <w:jc w:val="right"/>
        <w:rPr>
          <w:szCs w:val="24"/>
        </w:rPr>
      </w:pPr>
    </w:p>
    <w:p w:rsidR="007A7672" w:rsidRPr="0054313E" w:rsidRDefault="007A7672" w:rsidP="007A7672"/>
    <w:p w:rsidR="00872A33" w:rsidRPr="0054313E" w:rsidRDefault="00872A33" w:rsidP="00872A33">
      <w:pPr>
        <w:tabs>
          <w:tab w:val="left" w:pos="567"/>
          <w:tab w:val="left" w:pos="1985"/>
        </w:tabs>
        <w:ind w:right="34" w:firstLine="0"/>
        <w:jc w:val="center"/>
        <w:rPr>
          <w:b/>
          <w:szCs w:val="24"/>
        </w:rPr>
      </w:pPr>
      <w:r w:rsidRPr="0054313E">
        <w:rPr>
          <w:b/>
          <w:szCs w:val="24"/>
        </w:rPr>
        <w:t>Согласие на обработку персональных данных</w:t>
      </w:r>
    </w:p>
    <w:p w:rsidR="00872A33" w:rsidRPr="0054313E" w:rsidRDefault="00872A33" w:rsidP="00872A33">
      <w:pPr>
        <w:tabs>
          <w:tab w:val="left" w:pos="0"/>
        </w:tabs>
        <w:jc w:val="center"/>
        <w:rPr>
          <w:b/>
          <w:snapToGrid w:val="0"/>
          <w:szCs w:val="24"/>
        </w:rPr>
      </w:pPr>
      <w:r w:rsidRPr="0054313E">
        <w:rPr>
          <w:b/>
          <w:snapToGrid w:val="0"/>
          <w:szCs w:val="24"/>
        </w:rPr>
        <w:t>от «</w:t>
      </w:r>
      <w:r w:rsidRPr="0054313E">
        <w:rPr>
          <w:snapToGrid w:val="0"/>
          <w:szCs w:val="24"/>
        </w:rPr>
        <w:t>_____</w:t>
      </w:r>
      <w:r w:rsidRPr="0054313E">
        <w:rPr>
          <w:b/>
          <w:snapToGrid w:val="0"/>
          <w:szCs w:val="24"/>
        </w:rPr>
        <w:t xml:space="preserve">» </w:t>
      </w:r>
      <w:r w:rsidRPr="0054313E">
        <w:rPr>
          <w:snapToGrid w:val="0"/>
          <w:szCs w:val="24"/>
        </w:rPr>
        <w:t>____________</w:t>
      </w:r>
      <w:r w:rsidRPr="0054313E">
        <w:rPr>
          <w:b/>
          <w:snapToGrid w:val="0"/>
          <w:szCs w:val="24"/>
        </w:rPr>
        <w:t xml:space="preserve"> 20</w:t>
      </w:r>
      <w:r w:rsidRPr="0054313E">
        <w:rPr>
          <w:snapToGrid w:val="0"/>
          <w:szCs w:val="24"/>
        </w:rPr>
        <w:t>____</w:t>
      </w:r>
      <w:r w:rsidRPr="0054313E">
        <w:rPr>
          <w:b/>
          <w:snapToGrid w:val="0"/>
          <w:szCs w:val="24"/>
        </w:rPr>
        <w:t xml:space="preserve"> г. </w:t>
      </w:r>
    </w:p>
    <w:p w:rsidR="00872A33" w:rsidRPr="0054313E" w:rsidRDefault="00872A33" w:rsidP="00872A33">
      <w:pPr>
        <w:jc w:val="center"/>
        <w:rPr>
          <w:szCs w:val="24"/>
        </w:rPr>
      </w:pPr>
    </w:p>
    <w:p w:rsidR="00872A33" w:rsidRPr="0054313E" w:rsidRDefault="00872A33" w:rsidP="00872A33">
      <w:pPr>
        <w:rPr>
          <w:szCs w:val="24"/>
        </w:rPr>
      </w:pPr>
    </w:p>
    <w:p w:rsidR="00872A33" w:rsidRPr="0054313E" w:rsidRDefault="00872A33" w:rsidP="00872A33">
      <w:pPr>
        <w:autoSpaceDE w:val="0"/>
        <w:autoSpaceDN w:val="0"/>
        <w:adjustRightInd w:val="0"/>
        <w:rPr>
          <w:snapToGrid w:val="0"/>
          <w:szCs w:val="24"/>
        </w:rPr>
      </w:pPr>
      <w:r w:rsidRPr="0054313E">
        <w:rPr>
          <w:snapToGrid w:val="0"/>
          <w:szCs w:val="24"/>
        </w:rPr>
        <w:t>Настоящим ___________________________________________________________________</w:t>
      </w:r>
    </w:p>
    <w:p w:rsidR="00872A33" w:rsidRPr="0054313E" w:rsidRDefault="00872A33" w:rsidP="00872A33">
      <w:pPr>
        <w:autoSpaceDE w:val="0"/>
        <w:autoSpaceDN w:val="0"/>
        <w:adjustRightInd w:val="0"/>
        <w:jc w:val="center"/>
        <w:rPr>
          <w:i/>
          <w:szCs w:val="24"/>
        </w:rPr>
      </w:pPr>
      <w:r w:rsidRPr="0054313E">
        <w:rPr>
          <w:i/>
          <w:szCs w:val="24"/>
        </w:rPr>
        <w:t>(указывается</w:t>
      </w:r>
      <w:r w:rsidRPr="0054313E">
        <w:rPr>
          <w:szCs w:val="24"/>
        </w:rPr>
        <w:t xml:space="preserve"> </w:t>
      </w:r>
      <w:r w:rsidRPr="0054313E">
        <w:rPr>
          <w:i/>
          <w:szCs w:val="24"/>
        </w:rPr>
        <w:t>полное наименование участника закупочной процедуры</w:t>
      </w:r>
    </w:p>
    <w:p w:rsidR="00872A33" w:rsidRPr="0054313E" w:rsidRDefault="00872A33" w:rsidP="00872A33">
      <w:pPr>
        <w:autoSpaceDE w:val="0"/>
        <w:autoSpaceDN w:val="0"/>
        <w:adjustRightInd w:val="0"/>
        <w:jc w:val="center"/>
        <w:rPr>
          <w:szCs w:val="24"/>
        </w:rPr>
      </w:pPr>
      <w:r w:rsidRPr="0054313E">
        <w:rPr>
          <w:b/>
          <w:i/>
          <w:szCs w:val="24"/>
        </w:rPr>
        <w:t>______________________________________________________________________________</w:t>
      </w:r>
      <w:r w:rsidRPr="0054313E">
        <w:rPr>
          <w:szCs w:val="24"/>
        </w:rPr>
        <w:t xml:space="preserve"> </w:t>
      </w:r>
      <w:r w:rsidRPr="0054313E">
        <w:rPr>
          <w:i/>
        </w:rPr>
        <w:t>(потенциального контрагента), контрагента)</w:t>
      </w:r>
    </w:p>
    <w:p w:rsidR="00872A33" w:rsidRPr="0054313E" w:rsidRDefault="00872A33" w:rsidP="00872A33">
      <w:pPr>
        <w:autoSpaceDE w:val="0"/>
        <w:autoSpaceDN w:val="0"/>
        <w:adjustRightInd w:val="0"/>
        <w:rPr>
          <w:sz w:val="18"/>
          <w:szCs w:val="24"/>
        </w:rPr>
      </w:pPr>
    </w:p>
    <w:p w:rsidR="00872A33" w:rsidRPr="0054313E" w:rsidRDefault="00872A33" w:rsidP="00872A33">
      <w:pPr>
        <w:autoSpaceDE w:val="0"/>
        <w:autoSpaceDN w:val="0"/>
        <w:adjustRightInd w:val="0"/>
        <w:rPr>
          <w:szCs w:val="24"/>
        </w:rPr>
      </w:pPr>
      <w:r w:rsidRPr="0054313E">
        <w:rPr>
          <w:szCs w:val="24"/>
        </w:rPr>
        <w:t>Адрес регистрации: ____________________________________________________________</w:t>
      </w:r>
    </w:p>
    <w:p w:rsidR="00872A33" w:rsidRPr="0054313E" w:rsidRDefault="00872A33" w:rsidP="00872A33">
      <w:pPr>
        <w:autoSpaceDE w:val="0"/>
        <w:autoSpaceDN w:val="0"/>
        <w:adjustRightInd w:val="0"/>
        <w:rPr>
          <w:sz w:val="18"/>
          <w:szCs w:val="24"/>
        </w:rPr>
      </w:pPr>
    </w:p>
    <w:p w:rsidR="00872A33" w:rsidRPr="0054313E" w:rsidRDefault="00872A33" w:rsidP="00872A33">
      <w:pPr>
        <w:autoSpaceDE w:val="0"/>
        <w:autoSpaceDN w:val="0"/>
        <w:adjustRightInd w:val="0"/>
        <w:rPr>
          <w:szCs w:val="24"/>
        </w:rPr>
      </w:pPr>
      <w:r w:rsidRPr="0054313E">
        <w:rPr>
          <w:szCs w:val="24"/>
        </w:rPr>
        <w:t xml:space="preserve">Свидетельство о регистрации: ___________________________________________________ </w:t>
      </w:r>
    </w:p>
    <w:p w:rsidR="00872A33" w:rsidRPr="0054313E" w:rsidRDefault="00872A33" w:rsidP="00872A33">
      <w:pPr>
        <w:autoSpaceDE w:val="0"/>
        <w:autoSpaceDN w:val="0"/>
        <w:adjustRightInd w:val="0"/>
        <w:rPr>
          <w:b/>
          <w:i/>
          <w:sz w:val="18"/>
          <w:szCs w:val="24"/>
        </w:rPr>
      </w:pPr>
    </w:p>
    <w:p w:rsidR="00872A33" w:rsidRPr="0054313E" w:rsidRDefault="00872A33" w:rsidP="00872A33">
      <w:pPr>
        <w:autoSpaceDE w:val="0"/>
        <w:autoSpaceDN w:val="0"/>
        <w:adjustRightInd w:val="0"/>
        <w:rPr>
          <w:b/>
          <w:i/>
          <w:szCs w:val="24"/>
        </w:rPr>
      </w:pPr>
      <w:r w:rsidRPr="0054313E">
        <w:rPr>
          <w:i/>
          <w:szCs w:val="24"/>
        </w:rPr>
        <w:t xml:space="preserve">ИНН </w:t>
      </w:r>
      <w:r w:rsidRPr="0054313E">
        <w:rPr>
          <w:b/>
          <w:i/>
          <w:szCs w:val="24"/>
        </w:rPr>
        <w:t>__________________________</w:t>
      </w:r>
    </w:p>
    <w:p w:rsidR="00872A33" w:rsidRPr="0054313E" w:rsidRDefault="00872A33" w:rsidP="00872A33">
      <w:pPr>
        <w:autoSpaceDE w:val="0"/>
        <w:autoSpaceDN w:val="0"/>
        <w:adjustRightInd w:val="0"/>
        <w:rPr>
          <w:b/>
          <w:i/>
          <w:szCs w:val="24"/>
        </w:rPr>
      </w:pPr>
      <w:r w:rsidRPr="0054313E">
        <w:rPr>
          <w:i/>
          <w:szCs w:val="24"/>
        </w:rPr>
        <w:t xml:space="preserve">КПП </w:t>
      </w:r>
      <w:r w:rsidRPr="0054313E">
        <w:rPr>
          <w:b/>
          <w:i/>
          <w:szCs w:val="24"/>
        </w:rPr>
        <w:t>__________________________</w:t>
      </w:r>
    </w:p>
    <w:p w:rsidR="00872A33" w:rsidRPr="0054313E" w:rsidRDefault="00872A33" w:rsidP="00872A33">
      <w:pPr>
        <w:autoSpaceDE w:val="0"/>
        <w:autoSpaceDN w:val="0"/>
        <w:adjustRightInd w:val="0"/>
        <w:rPr>
          <w:szCs w:val="24"/>
        </w:rPr>
      </w:pPr>
      <w:r w:rsidRPr="0054313E">
        <w:rPr>
          <w:i/>
          <w:szCs w:val="24"/>
        </w:rPr>
        <w:t>ОГРН _________________________</w:t>
      </w:r>
    </w:p>
    <w:p w:rsidR="00872A33" w:rsidRPr="0054313E" w:rsidRDefault="00872A33" w:rsidP="00872A33">
      <w:pPr>
        <w:autoSpaceDE w:val="0"/>
        <w:autoSpaceDN w:val="0"/>
        <w:adjustRightInd w:val="0"/>
        <w:rPr>
          <w:szCs w:val="24"/>
        </w:rPr>
      </w:pPr>
    </w:p>
    <w:p w:rsidR="00872A33" w:rsidRPr="0054313E" w:rsidRDefault="00872A33" w:rsidP="00872A33">
      <w:pPr>
        <w:autoSpaceDE w:val="0"/>
        <w:autoSpaceDN w:val="0"/>
        <w:adjustRightInd w:val="0"/>
        <w:rPr>
          <w:b/>
          <w:i/>
          <w:szCs w:val="24"/>
        </w:rPr>
      </w:pPr>
      <w:r w:rsidRPr="0054313E">
        <w:rPr>
          <w:szCs w:val="24"/>
        </w:rPr>
        <w:t>в лице</w:t>
      </w:r>
      <w:r w:rsidRPr="0054313E">
        <w:rPr>
          <w:b/>
          <w:i/>
          <w:szCs w:val="24"/>
        </w:rPr>
        <w:t xml:space="preserve"> _______________________________________________________________________</w:t>
      </w:r>
    </w:p>
    <w:p w:rsidR="00872A33" w:rsidRPr="0054313E" w:rsidRDefault="00872A33" w:rsidP="00872A33">
      <w:pPr>
        <w:autoSpaceDE w:val="0"/>
        <w:autoSpaceDN w:val="0"/>
        <w:adjustRightInd w:val="0"/>
        <w:jc w:val="center"/>
        <w:rPr>
          <w:bCs/>
          <w:i/>
          <w:iCs/>
          <w:szCs w:val="24"/>
        </w:rPr>
      </w:pPr>
      <w:r w:rsidRPr="0054313E">
        <w:rPr>
          <w:i/>
          <w:szCs w:val="24"/>
        </w:rPr>
        <w:t>(указываются Ф.И.О.,</w:t>
      </w:r>
      <w:r w:rsidRPr="0054313E">
        <w:rPr>
          <w:bCs/>
          <w:i/>
          <w:iCs/>
          <w:szCs w:val="24"/>
        </w:rPr>
        <w:t xml:space="preserve"> адрес, номер основного документа, удостоверяющего личность,</w:t>
      </w:r>
    </w:p>
    <w:p w:rsidR="00872A33" w:rsidRPr="0054313E" w:rsidRDefault="00872A33" w:rsidP="00872A33">
      <w:pPr>
        <w:rPr>
          <w:szCs w:val="24"/>
        </w:rPr>
      </w:pPr>
      <w:r w:rsidRPr="0054313E">
        <w:rPr>
          <w:b/>
          <w:bCs/>
          <w:i/>
          <w:iCs/>
          <w:szCs w:val="24"/>
        </w:rPr>
        <w:t>_____________________________________________________________________________</w:t>
      </w:r>
      <w:r w:rsidRPr="0054313E">
        <w:rPr>
          <w:bCs/>
          <w:iCs/>
          <w:szCs w:val="24"/>
        </w:rPr>
        <w:t>,</w:t>
      </w:r>
    </w:p>
    <w:p w:rsidR="00872A33" w:rsidRPr="0054313E" w:rsidRDefault="00872A33" w:rsidP="00872A33">
      <w:pPr>
        <w:autoSpaceDE w:val="0"/>
        <w:autoSpaceDN w:val="0"/>
        <w:adjustRightInd w:val="0"/>
        <w:jc w:val="center"/>
        <w:rPr>
          <w:b/>
          <w:bCs/>
          <w:i/>
          <w:iCs/>
          <w:szCs w:val="24"/>
        </w:rPr>
      </w:pPr>
      <w:r w:rsidRPr="0054313E">
        <w:rPr>
          <w:bCs/>
          <w:i/>
          <w:iCs/>
          <w:szCs w:val="24"/>
        </w:rPr>
        <w:t>сведения о дате выдачи указанного документа и выдавшем его органе) *</w:t>
      </w:r>
    </w:p>
    <w:p w:rsidR="00872A33" w:rsidRPr="0054313E" w:rsidRDefault="00872A33" w:rsidP="00872A33">
      <w:pPr>
        <w:autoSpaceDE w:val="0"/>
        <w:autoSpaceDN w:val="0"/>
        <w:adjustRightInd w:val="0"/>
        <w:rPr>
          <w:b/>
          <w:i/>
          <w:szCs w:val="24"/>
        </w:rPr>
      </w:pPr>
    </w:p>
    <w:p w:rsidR="002A0924" w:rsidRPr="002A0924" w:rsidRDefault="00872A33" w:rsidP="002A0924">
      <w:pPr>
        <w:ind w:firstLine="567"/>
        <w:rPr>
          <w:szCs w:val="24"/>
        </w:rPr>
      </w:pPr>
      <w:r w:rsidRPr="0054313E">
        <w:rPr>
          <w:i/>
          <w:szCs w:val="24"/>
        </w:rPr>
        <w:t xml:space="preserve">действующего на основании </w:t>
      </w:r>
      <w:r w:rsidRPr="0054313E">
        <w:rPr>
          <w:b/>
          <w:i/>
          <w:szCs w:val="24"/>
        </w:rPr>
        <w:t>_____________________________________</w:t>
      </w:r>
      <w:r w:rsidRPr="0054313E">
        <w:rPr>
          <w:szCs w:val="24"/>
        </w:rPr>
        <w:t xml:space="preserve">, </w:t>
      </w:r>
      <w:r w:rsidR="002A0924" w:rsidRPr="002A0924">
        <w:rPr>
          <w:szCs w:val="24"/>
        </w:rPr>
        <w:t xml:space="preserve">дает свое согласие ________»____________», зарегистрированному по адресу:_______________, </w:t>
      </w:r>
      <w:r w:rsidR="002A0924" w:rsidRPr="002A0924">
        <w:rPr>
          <w:b/>
          <w:i/>
          <w:szCs w:val="24"/>
        </w:rPr>
        <w:t>ДЗО _________»_________________» (указывается организационно-правовая форма и полное наименование),**</w:t>
      </w:r>
      <w:r w:rsidR="002A0924" w:rsidRPr="002A0924">
        <w:rPr>
          <w:szCs w:val="24"/>
        </w:rPr>
        <w:t xml:space="preserve"> зарегистрированному по адресу:_____________ и </w:t>
      </w:r>
      <w:r w:rsidR="002A0924" w:rsidRPr="002A0924">
        <w:rPr>
          <w:b/>
          <w:i/>
          <w:szCs w:val="24"/>
        </w:rPr>
        <w:t>ПАО «</w:t>
      </w:r>
      <w:proofErr w:type="spellStart"/>
      <w:r w:rsidR="002A0924" w:rsidRPr="002A0924">
        <w:rPr>
          <w:b/>
          <w:i/>
          <w:szCs w:val="24"/>
        </w:rPr>
        <w:t>Россети</w:t>
      </w:r>
      <w:proofErr w:type="spellEnd"/>
      <w:r w:rsidR="002A0924" w:rsidRPr="002A0924">
        <w:rPr>
          <w:b/>
          <w:i/>
          <w:szCs w:val="24"/>
        </w:rPr>
        <w:t>»,</w:t>
      </w:r>
      <w:r w:rsidR="002A0924" w:rsidRPr="002A0924">
        <w:rPr>
          <w:szCs w:val="24"/>
        </w:rPr>
        <w:t xml:space="preserve"> зарегистрированному по адресу: </w:t>
      </w:r>
      <w:r w:rsidR="002A0924" w:rsidRPr="002A0924">
        <w:rPr>
          <w:szCs w:val="24"/>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002A0924" w:rsidRPr="002A0924">
        <w:rPr>
          <w:szCs w:val="24"/>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002A0924" w:rsidRPr="002A0924">
        <w:rPr>
          <w:szCs w:val="24"/>
        </w:rPr>
        <w:t>субконтрагентов</w:t>
      </w:r>
      <w:proofErr w:type="spellEnd"/>
      <w:r w:rsidR="002A0924" w:rsidRPr="002A0924">
        <w:rPr>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002A0924" w:rsidRPr="002A0924">
        <w:rPr>
          <w:szCs w:val="24"/>
        </w:rPr>
        <w:t>Росфинмониторинг</w:t>
      </w:r>
      <w:proofErr w:type="spellEnd"/>
      <w:r w:rsidR="002A0924" w:rsidRPr="002A0924">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A0924" w:rsidRPr="002A0924" w:rsidRDefault="002A0924" w:rsidP="002A0924">
      <w:pPr>
        <w:widowControl/>
        <w:ind w:firstLine="567"/>
        <w:rPr>
          <w:szCs w:val="24"/>
        </w:rPr>
      </w:pPr>
      <w:r w:rsidRPr="002A0924">
        <w:rPr>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A0924" w:rsidRPr="002A0924" w:rsidRDefault="002A0924" w:rsidP="002A0924">
      <w:pPr>
        <w:widowControl/>
        <w:ind w:firstLine="567"/>
        <w:rPr>
          <w:szCs w:val="24"/>
        </w:rPr>
      </w:pPr>
      <w:r w:rsidRPr="002A0924">
        <w:rPr>
          <w:szCs w:val="24"/>
        </w:rPr>
        <w:lastRenderedPageBreak/>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2A0924" w:rsidRPr="002A0924" w:rsidRDefault="002A0924" w:rsidP="002A0924">
      <w:pPr>
        <w:widowControl/>
        <w:ind w:firstLine="567"/>
        <w:rPr>
          <w:szCs w:val="24"/>
        </w:rPr>
      </w:pPr>
    </w:p>
    <w:p w:rsidR="002A0924" w:rsidRPr="002A0924" w:rsidRDefault="002A0924" w:rsidP="002A0924">
      <w:pPr>
        <w:widowControl/>
        <w:ind w:firstLine="567"/>
        <w:rPr>
          <w:szCs w:val="24"/>
        </w:rPr>
      </w:pPr>
      <w:r w:rsidRPr="002A0924">
        <w:rPr>
          <w:szCs w:val="24"/>
        </w:rPr>
        <w:t>_____________________________                                 ___________________________</w:t>
      </w:r>
    </w:p>
    <w:p w:rsidR="002A0924" w:rsidRPr="002A0924" w:rsidRDefault="002A0924" w:rsidP="002A0924">
      <w:pPr>
        <w:widowControl/>
        <w:ind w:firstLine="567"/>
        <w:rPr>
          <w:i/>
          <w:sz w:val="20"/>
        </w:rPr>
      </w:pPr>
      <w:r w:rsidRPr="002A0924">
        <w:rPr>
          <w:i/>
          <w:sz w:val="20"/>
        </w:rPr>
        <w:t xml:space="preserve">(Подпись субъекта персональных данных/                                </w:t>
      </w:r>
      <w:proofErr w:type="gramStart"/>
      <w:r w:rsidRPr="002A0924">
        <w:rPr>
          <w:i/>
          <w:sz w:val="20"/>
        </w:rPr>
        <w:t xml:space="preserve">   (</w:t>
      </w:r>
      <w:proofErr w:type="gramEnd"/>
      <w:r w:rsidRPr="002A0924">
        <w:rPr>
          <w:i/>
          <w:sz w:val="20"/>
        </w:rPr>
        <w:t>Ф.И.О. и должность подписавшего*)</w:t>
      </w:r>
    </w:p>
    <w:p w:rsidR="002A0924" w:rsidRPr="002A0924" w:rsidRDefault="002A0924" w:rsidP="002A0924">
      <w:pPr>
        <w:widowControl/>
        <w:ind w:firstLine="567"/>
        <w:rPr>
          <w:i/>
          <w:sz w:val="20"/>
        </w:rPr>
      </w:pPr>
      <w:r w:rsidRPr="002A0924">
        <w:rPr>
          <w:i/>
          <w:sz w:val="20"/>
        </w:rPr>
        <w:t xml:space="preserve">уполномоченного представителя)                                                </w:t>
      </w:r>
    </w:p>
    <w:p w:rsidR="002A0924" w:rsidRPr="002A0924" w:rsidRDefault="002A0924" w:rsidP="002A0924">
      <w:pPr>
        <w:widowControl/>
        <w:ind w:firstLine="567"/>
        <w:rPr>
          <w:b/>
          <w:i/>
          <w:szCs w:val="24"/>
        </w:rPr>
      </w:pPr>
    </w:p>
    <w:p w:rsidR="002A0924" w:rsidRPr="002A0924" w:rsidRDefault="002A0924" w:rsidP="002A0924">
      <w:pPr>
        <w:widowControl/>
        <w:ind w:firstLine="567"/>
        <w:rPr>
          <w:b/>
          <w:i/>
          <w:szCs w:val="24"/>
        </w:rPr>
      </w:pPr>
      <w:r w:rsidRPr="002A0924">
        <w:rPr>
          <w:b/>
          <w:i/>
          <w:szCs w:val="24"/>
        </w:rPr>
        <w:t>М.П.</w:t>
      </w:r>
    </w:p>
    <w:p w:rsidR="002A0924" w:rsidRPr="002A0924" w:rsidRDefault="002A0924" w:rsidP="002A0924">
      <w:pPr>
        <w:widowControl/>
        <w:ind w:firstLine="567"/>
        <w:rPr>
          <w:b/>
          <w:i/>
          <w:szCs w:val="24"/>
        </w:rPr>
      </w:pPr>
    </w:p>
    <w:p w:rsidR="002A0924" w:rsidRPr="002A0924" w:rsidRDefault="002A0924" w:rsidP="002A0924">
      <w:pPr>
        <w:widowControl/>
        <w:ind w:firstLine="567"/>
        <w:rPr>
          <w:sz w:val="20"/>
        </w:rPr>
      </w:pPr>
      <w:r w:rsidRPr="002A0924">
        <w:rPr>
          <w:sz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A0924" w:rsidRPr="002A0924" w:rsidRDefault="002A0924" w:rsidP="002A0924">
      <w:pPr>
        <w:widowControl/>
        <w:ind w:firstLine="567"/>
        <w:rPr>
          <w:sz w:val="20"/>
        </w:rPr>
      </w:pPr>
      <w:r w:rsidRPr="002A0924">
        <w:rPr>
          <w:sz w:val="2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2A0924">
        <w:rPr>
          <w:sz w:val="20"/>
        </w:rPr>
        <w:t>субконтрагентов</w:t>
      </w:r>
      <w:proofErr w:type="spellEnd"/>
      <w:r w:rsidRPr="002A0924">
        <w:rPr>
          <w:sz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2A0924" w:rsidRPr="002A0924" w:rsidRDefault="002A0924" w:rsidP="002A0924">
      <w:pPr>
        <w:widowControl/>
        <w:ind w:firstLine="567"/>
        <w:rPr>
          <w:sz w:val="20"/>
        </w:rPr>
      </w:pPr>
      <w:r w:rsidRPr="002A0924">
        <w:rPr>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2A0924">
        <w:rPr>
          <w:sz w:val="20"/>
        </w:rPr>
        <w:t>Россети</w:t>
      </w:r>
      <w:proofErr w:type="spellEnd"/>
      <w:r w:rsidRPr="002A0924">
        <w:rPr>
          <w:sz w:val="20"/>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2A0924">
        <w:rPr>
          <w:sz w:val="20"/>
        </w:rPr>
        <w:t>субконтрагентов</w:t>
      </w:r>
      <w:proofErr w:type="spellEnd"/>
      <w:r w:rsidRPr="002A0924">
        <w:rPr>
          <w:sz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2A0924">
        <w:rPr>
          <w:sz w:val="20"/>
        </w:rPr>
        <w:t>субконтрагента</w:t>
      </w:r>
      <w:proofErr w:type="spellEnd"/>
      <w:r w:rsidRPr="002A0924">
        <w:rPr>
          <w:sz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2A0924">
        <w:rPr>
          <w:sz w:val="20"/>
        </w:rPr>
        <w:t>субконтрагентов</w:t>
      </w:r>
      <w:proofErr w:type="spellEnd"/>
      <w:r w:rsidRPr="002A0924">
        <w:rPr>
          <w:sz w:val="20"/>
        </w:rPr>
        <w:t xml:space="preserve"> согласие на представление</w:t>
      </w:r>
    </w:p>
    <w:p w:rsidR="002A0924" w:rsidRPr="002A0924" w:rsidRDefault="002A0924" w:rsidP="002A0924">
      <w:pPr>
        <w:widowControl/>
        <w:ind w:firstLine="567"/>
        <w:rPr>
          <w:szCs w:val="24"/>
        </w:rPr>
      </w:pPr>
    </w:p>
    <w:p w:rsidR="002A0924" w:rsidRPr="002A0924" w:rsidRDefault="002A0924" w:rsidP="002A0924">
      <w:pPr>
        <w:widowControl/>
        <w:ind w:firstLine="567"/>
        <w:rPr>
          <w:szCs w:val="24"/>
        </w:rPr>
      </w:pPr>
    </w:p>
    <w:p w:rsidR="002A0924" w:rsidRPr="002A0924" w:rsidRDefault="002A0924" w:rsidP="002A0924">
      <w:pPr>
        <w:widowControl/>
        <w:ind w:firstLine="567"/>
        <w:rPr>
          <w:szCs w:val="24"/>
        </w:rPr>
      </w:pPr>
    </w:p>
    <w:p w:rsidR="002A0924" w:rsidRPr="002A0924" w:rsidRDefault="002A0924" w:rsidP="002A0924">
      <w:pPr>
        <w:widowControl/>
        <w:ind w:firstLine="567"/>
        <w:rPr>
          <w:szCs w:val="24"/>
        </w:rPr>
      </w:pPr>
    </w:p>
    <w:p w:rsidR="002A0924" w:rsidRPr="002A0924" w:rsidRDefault="002A0924" w:rsidP="002A0924">
      <w:pPr>
        <w:widowControl/>
        <w:ind w:firstLine="567"/>
        <w:rPr>
          <w:szCs w:val="24"/>
        </w:rPr>
      </w:pPr>
    </w:p>
    <w:p w:rsidR="002A0924" w:rsidRPr="002A0924" w:rsidRDefault="002A0924" w:rsidP="002A0924">
      <w:pPr>
        <w:widowControl/>
        <w:ind w:firstLine="567"/>
        <w:rPr>
          <w:szCs w:val="24"/>
        </w:rPr>
      </w:pPr>
    </w:p>
    <w:p w:rsidR="002A0924" w:rsidRPr="002A0924" w:rsidRDefault="002A0924" w:rsidP="002A0924">
      <w:pPr>
        <w:widowControl/>
        <w:ind w:firstLine="567"/>
        <w:rPr>
          <w:szCs w:val="24"/>
        </w:rPr>
      </w:pPr>
    </w:p>
    <w:p w:rsidR="002A0924" w:rsidRPr="002A0924" w:rsidRDefault="002A0924" w:rsidP="002A0924">
      <w:pPr>
        <w:widowControl/>
        <w:ind w:firstLine="567"/>
        <w:rPr>
          <w:szCs w:val="24"/>
        </w:rPr>
      </w:pPr>
    </w:p>
    <w:p w:rsidR="002A0924" w:rsidRPr="002A0924" w:rsidRDefault="002A0924" w:rsidP="002A0924">
      <w:pPr>
        <w:widowControl/>
        <w:spacing w:after="60"/>
        <w:ind w:firstLine="0"/>
        <w:rPr>
          <w:szCs w:val="24"/>
        </w:rPr>
      </w:pPr>
    </w:p>
    <w:p w:rsidR="002A0924" w:rsidRPr="002A0924" w:rsidRDefault="002A0924" w:rsidP="002A0924">
      <w:pPr>
        <w:widowControl/>
        <w:spacing w:after="60"/>
        <w:ind w:firstLine="0"/>
        <w:rPr>
          <w:szCs w:val="24"/>
        </w:rPr>
      </w:pPr>
    </w:p>
    <w:p w:rsidR="002A0924" w:rsidRPr="002A0924" w:rsidRDefault="002A0924" w:rsidP="002A0924">
      <w:pPr>
        <w:widowControl/>
        <w:spacing w:after="60"/>
        <w:ind w:firstLine="0"/>
        <w:rPr>
          <w:szCs w:val="24"/>
        </w:rPr>
      </w:pPr>
    </w:p>
    <w:p w:rsidR="002A0924" w:rsidRPr="002A0924" w:rsidRDefault="002A0924" w:rsidP="002A0924">
      <w:pPr>
        <w:widowControl/>
        <w:spacing w:after="60"/>
        <w:ind w:firstLine="0"/>
        <w:rPr>
          <w:szCs w:val="24"/>
        </w:rPr>
      </w:pPr>
    </w:p>
    <w:p w:rsidR="002A0924" w:rsidRPr="002A0924" w:rsidRDefault="002A0924" w:rsidP="002A0924">
      <w:pPr>
        <w:widowControl/>
        <w:spacing w:after="60"/>
        <w:ind w:firstLine="0"/>
        <w:rPr>
          <w:szCs w:val="24"/>
        </w:rPr>
      </w:pPr>
    </w:p>
    <w:p w:rsidR="002A0924" w:rsidRPr="002A0924" w:rsidRDefault="002A0924" w:rsidP="002A0924">
      <w:pPr>
        <w:widowControl/>
        <w:spacing w:after="60"/>
        <w:ind w:firstLine="0"/>
        <w:rPr>
          <w:szCs w:val="24"/>
        </w:rPr>
      </w:pPr>
    </w:p>
    <w:p w:rsidR="003E246C" w:rsidRPr="0054313E" w:rsidRDefault="003E246C" w:rsidP="002A0924">
      <w:pPr>
        <w:autoSpaceDE w:val="0"/>
        <w:autoSpaceDN w:val="0"/>
        <w:adjustRightInd w:val="0"/>
        <w:rPr>
          <w:szCs w:val="24"/>
        </w:rPr>
      </w:pPr>
    </w:p>
    <w:p w:rsidR="003E246C" w:rsidRPr="0054313E" w:rsidRDefault="003E246C" w:rsidP="00650BC9">
      <w:pPr>
        <w:pStyle w:val="2"/>
        <w:keepNext/>
        <w:pageBreakBefore/>
        <w:tabs>
          <w:tab w:val="left" w:pos="567"/>
          <w:tab w:val="left" w:pos="1985"/>
          <w:tab w:val="num" w:pos="5104"/>
        </w:tabs>
        <w:suppressAutoHyphens/>
        <w:spacing w:before="100" w:beforeAutospacing="1" w:after="100" w:afterAutospacing="1" w:line="240" w:lineRule="auto"/>
        <w:ind w:right="34"/>
        <w:jc w:val="left"/>
        <w:rPr>
          <w:color w:val="000000"/>
        </w:rPr>
        <w:sectPr w:rsidR="003E246C" w:rsidRPr="0054313E" w:rsidSect="00367399">
          <w:footerReference w:type="even" r:id="rId12"/>
          <w:pgSz w:w="11906" w:h="16838" w:code="9"/>
          <w:pgMar w:top="680" w:right="567" w:bottom="539" w:left="1134" w:header="680" w:footer="278" w:gutter="0"/>
          <w:cols w:space="708"/>
          <w:titlePg/>
          <w:docGrid w:linePitch="360"/>
        </w:sectPr>
      </w:pPr>
    </w:p>
    <w:p w:rsidR="00211593" w:rsidRPr="0054313E" w:rsidRDefault="00504736" w:rsidP="00F60D51">
      <w:pPr>
        <w:pStyle w:val="2"/>
        <w:keepNext/>
        <w:pageBreakBefore/>
        <w:numPr>
          <w:ilvl w:val="1"/>
          <w:numId w:val="23"/>
        </w:numPr>
        <w:tabs>
          <w:tab w:val="left" w:pos="567"/>
          <w:tab w:val="num" w:pos="1418"/>
          <w:tab w:val="left" w:pos="1985"/>
        </w:tabs>
        <w:suppressAutoHyphens/>
        <w:spacing w:before="100" w:beforeAutospacing="1" w:after="100" w:afterAutospacing="1" w:line="240" w:lineRule="auto"/>
        <w:ind w:left="0" w:right="34" w:firstLine="0"/>
        <w:jc w:val="left"/>
        <w:rPr>
          <w:color w:val="000000"/>
          <w:sz w:val="24"/>
          <w:szCs w:val="24"/>
        </w:rPr>
      </w:pPr>
      <w:bookmarkStart w:id="331" w:name="_Ref535853312"/>
      <w:bookmarkStart w:id="332" w:name="_Toc530044924"/>
      <w:bookmarkStart w:id="333" w:name="_Toc90049542"/>
      <w:r w:rsidRPr="0054313E">
        <w:rPr>
          <w:sz w:val="24"/>
          <w:szCs w:val="24"/>
        </w:rPr>
        <w:lastRenderedPageBreak/>
        <w:t xml:space="preserve">План распределения </w:t>
      </w:r>
      <w:r w:rsidR="002C25BD" w:rsidRPr="0054313E">
        <w:rPr>
          <w:sz w:val="24"/>
          <w:szCs w:val="24"/>
          <w:lang w:val="ru-RU"/>
        </w:rPr>
        <w:t>по видам выполняемых работ</w:t>
      </w:r>
      <w:r w:rsidRPr="0054313E">
        <w:rPr>
          <w:sz w:val="24"/>
          <w:szCs w:val="24"/>
        </w:rPr>
        <w:t xml:space="preserve"> между Участником и субподрядчиками (форма </w:t>
      </w:r>
      <w:r w:rsidR="00650BC9" w:rsidRPr="0054313E">
        <w:rPr>
          <w:sz w:val="24"/>
          <w:szCs w:val="24"/>
          <w:lang w:val="ru-RU"/>
        </w:rPr>
        <w:t>8</w:t>
      </w:r>
      <w:r w:rsidRPr="0054313E">
        <w:rPr>
          <w:sz w:val="24"/>
          <w:szCs w:val="24"/>
        </w:rPr>
        <w:t>)</w:t>
      </w:r>
      <w:bookmarkEnd w:id="121"/>
      <w:bookmarkEnd w:id="122"/>
      <w:bookmarkEnd w:id="148"/>
      <w:bookmarkEnd w:id="149"/>
      <w:bookmarkEnd w:id="150"/>
      <w:bookmarkEnd w:id="151"/>
      <w:bookmarkEnd w:id="152"/>
      <w:bookmarkEnd w:id="153"/>
      <w:bookmarkEnd w:id="154"/>
      <w:bookmarkEnd w:id="155"/>
      <w:bookmarkEnd w:id="331"/>
      <w:bookmarkEnd w:id="332"/>
      <w:bookmarkEnd w:id="333"/>
    </w:p>
    <w:p w:rsidR="00211593" w:rsidRPr="0054313E" w:rsidRDefault="00211593" w:rsidP="00514096">
      <w:pPr>
        <w:tabs>
          <w:tab w:val="left" w:pos="567"/>
          <w:tab w:val="left" w:pos="1985"/>
        </w:tabs>
        <w:ind w:right="34" w:firstLine="0"/>
        <w:rPr>
          <w:szCs w:val="24"/>
        </w:rPr>
      </w:pPr>
      <w:r w:rsidRPr="0054313E">
        <w:rPr>
          <w:szCs w:val="24"/>
        </w:rPr>
        <w:t>(</w:t>
      </w:r>
      <w:r w:rsidRPr="0054313E">
        <w:rPr>
          <w:szCs w:val="24"/>
          <w:shd w:val="clear" w:color="auto" w:fill="FFFF99"/>
        </w:rPr>
        <w:t>заполняется отдельно по каждому из лотов с указанием номера и названия лота</w:t>
      </w:r>
      <w:r w:rsidRPr="0054313E">
        <w:rPr>
          <w:szCs w:val="24"/>
        </w:rPr>
        <w:t>)</w:t>
      </w:r>
    </w:p>
    <w:p w:rsidR="00211593" w:rsidRPr="0054313E" w:rsidRDefault="00504736" w:rsidP="00F60D51">
      <w:pPr>
        <w:pStyle w:val="3"/>
        <w:numPr>
          <w:ilvl w:val="2"/>
          <w:numId w:val="23"/>
        </w:numPr>
        <w:tabs>
          <w:tab w:val="left" w:pos="284"/>
        </w:tabs>
        <w:ind w:left="0" w:right="34" w:firstLine="0"/>
        <w:rPr>
          <w:sz w:val="24"/>
          <w:szCs w:val="24"/>
        </w:rPr>
      </w:pPr>
      <w:bookmarkStart w:id="334" w:name="_Toc442434907"/>
      <w:bookmarkStart w:id="335" w:name="_Toc442435746"/>
      <w:bookmarkStart w:id="336" w:name="_Toc462044840"/>
      <w:bookmarkStart w:id="337" w:name="_Toc462068546"/>
      <w:bookmarkStart w:id="338" w:name="_Toc463514236"/>
      <w:bookmarkStart w:id="339" w:name="_Toc469480474"/>
      <w:bookmarkStart w:id="340" w:name="_Toc471823265"/>
      <w:bookmarkStart w:id="341" w:name="_Toc498512126"/>
      <w:bookmarkStart w:id="342" w:name="_Toc530044925"/>
      <w:bookmarkStart w:id="343" w:name="_Toc503263148"/>
      <w:bookmarkStart w:id="344" w:name="_Toc90049543"/>
      <w:bookmarkStart w:id="345" w:name="_Toc157248186"/>
      <w:bookmarkStart w:id="346" w:name="_Toc157496555"/>
      <w:bookmarkStart w:id="347" w:name="_Toc158206094"/>
      <w:bookmarkStart w:id="348" w:name="_Toc164057779"/>
      <w:bookmarkStart w:id="349" w:name="_Toc164137129"/>
      <w:bookmarkStart w:id="350" w:name="_Toc164161289"/>
      <w:bookmarkStart w:id="351" w:name="_Toc165173860"/>
      <w:r w:rsidRPr="0054313E">
        <w:rPr>
          <w:sz w:val="24"/>
          <w:szCs w:val="24"/>
        </w:rPr>
        <w:t xml:space="preserve">Форма Плана распределения </w:t>
      </w:r>
      <w:r w:rsidR="00A865B9" w:rsidRPr="0054313E">
        <w:rPr>
          <w:sz w:val="24"/>
          <w:szCs w:val="24"/>
          <w:lang w:val="ru-RU"/>
        </w:rPr>
        <w:t>по видам выполняемых работ</w:t>
      </w:r>
      <w:r w:rsidR="00A865B9" w:rsidRPr="0054313E">
        <w:rPr>
          <w:sz w:val="24"/>
          <w:szCs w:val="24"/>
        </w:rPr>
        <w:t xml:space="preserve"> </w:t>
      </w:r>
      <w:r w:rsidRPr="0054313E">
        <w:rPr>
          <w:sz w:val="24"/>
          <w:szCs w:val="24"/>
        </w:rPr>
        <w:t>между Участником и субподрядчиками</w:t>
      </w:r>
      <w:bookmarkEnd w:id="334"/>
      <w:bookmarkEnd w:id="335"/>
      <w:bookmarkEnd w:id="336"/>
      <w:bookmarkEnd w:id="337"/>
      <w:bookmarkEnd w:id="338"/>
      <w:bookmarkEnd w:id="339"/>
      <w:bookmarkEnd w:id="340"/>
      <w:bookmarkEnd w:id="341"/>
      <w:bookmarkEnd w:id="342"/>
      <w:bookmarkEnd w:id="343"/>
      <w:bookmarkEnd w:id="344"/>
      <w:r w:rsidR="00211593" w:rsidRPr="0054313E">
        <w:rPr>
          <w:sz w:val="24"/>
          <w:szCs w:val="24"/>
        </w:rPr>
        <w:t xml:space="preserve"> </w:t>
      </w:r>
      <w:bookmarkEnd w:id="345"/>
      <w:bookmarkEnd w:id="346"/>
      <w:bookmarkEnd w:id="347"/>
      <w:bookmarkEnd w:id="348"/>
      <w:bookmarkEnd w:id="349"/>
      <w:bookmarkEnd w:id="350"/>
      <w:bookmarkEnd w:id="351"/>
    </w:p>
    <w:p w:rsidR="00211593" w:rsidRPr="0054313E" w:rsidRDefault="00211593"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54313E">
        <w:rPr>
          <w:b/>
          <w:color w:val="000000"/>
          <w:spacing w:val="36"/>
          <w:szCs w:val="24"/>
        </w:rPr>
        <w:t>начало формы</w:t>
      </w:r>
    </w:p>
    <w:p w:rsidR="00504736" w:rsidRPr="0054313E" w:rsidRDefault="00504736" w:rsidP="00504736">
      <w:pPr>
        <w:ind w:firstLine="0"/>
        <w:jc w:val="left"/>
        <w:rPr>
          <w:szCs w:val="24"/>
        </w:rPr>
      </w:pPr>
      <w:r w:rsidRPr="0054313E">
        <w:rPr>
          <w:szCs w:val="24"/>
        </w:rPr>
        <w:t xml:space="preserve">Приложение </w:t>
      </w:r>
      <w:r w:rsidR="00650BC9" w:rsidRPr="0054313E">
        <w:rPr>
          <w:szCs w:val="24"/>
        </w:rPr>
        <w:t>8</w:t>
      </w:r>
      <w:r w:rsidRPr="0054313E">
        <w:rPr>
          <w:szCs w:val="24"/>
        </w:rPr>
        <w:t xml:space="preserve"> к письму о подаче оферты</w:t>
      </w:r>
      <w:r w:rsidRPr="0054313E">
        <w:rPr>
          <w:szCs w:val="24"/>
        </w:rPr>
        <w:br/>
        <w:t>от «____»_____________ г. №__________</w:t>
      </w:r>
    </w:p>
    <w:p w:rsidR="00504736" w:rsidRPr="0054313E" w:rsidRDefault="00504736" w:rsidP="00504736">
      <w:pPr>
        <w:ind w:firstLine="0"/>
        <w:rPr>
          <w:szCs w:val="24"/>
        </w:rPr>
      </w:pPr>
    </w:p>
    <w:p w:rsidR="00504736" w:rsidRPr="0054313E" w:rsidRDefault="00504736" w:rsidP="00504736">
      <w:pPr>
        <w:ind w:firstLine="0"/>
        <w:jc w:val="center"/>
        <w:rPr>
          <w:b/>
          <w:szCs w:val="24"/>
        </w:rPr>
      </w:pPr>
      <w:r w:rsidRPr="0054313E">
        <w:rPr>
          <w:b/>
          <w:szCs w:val="24"/>
        </w:rPr>
        <w:t xml:space="preserve">План распределения </w:t>
      </w:r>
      <w:r w:rsidR="002C25BD" w:rsidRPr="0054313E">
        <w:rPr>
          <w:b/>
          <w:szCs w:val="24"/>
        </w:rPr>
        <w:t>по видам выполняемых работ</w:t>
      </w:r>
      <w:r w:rsidR="002C25BD" w:rsidRPr="0054313E">
        <w:rPr>
          <w:szCs w:val="24"/>
        </w:rPr>
        <w:t xml:space="preserve"> </w:t>
      </w:r>
      <w:r w:rsidRPr="0054313E">
        <w:rPr>
          <w:b/>
          <w:szCs w:val="24"/>
        </w:rPr>
        <w:t xml:space="preserve">между Участником и субподрядчиками </w:t>
      </w:r>
    </w:p>
    <w:p w:rsidR="00211593" w:rsidRPr="0054313E" w:rsidRDefault="00211593" w:rsidP="00514096">
      <w:pPr>
        <w:tabs>
          <w:tab w:val="left" w:pos="567"/>
          <w:tab w:val="left" w:pos="1985"/>
        </w:tabs>
        <w:ind w:right="34" w:firstLine="0"/>
        <w:rPr>
          <w:szCs w:val="24"/>
        </w:rPr>
      </w:pPr>
    </w:p>
    <w:p w:rsidR="00504736" w:rsidRDefault="00504736" w:rsidP="00504736">
      <w:pPr>
        <w:ind w:firstLine="0"/>
        <w:rPr>
          <w:szCs w:val="24"/>
        </w:rPr>
      </w:pPr>
      <w:r w:rsidRPr="0054313E">
        <w:rPr>
          <w:szCs w:val="24"/>
        </w:rPr>
        <w:t>Наименование и адрес Участника: _______________________</w:t>
      </w:r>
    </w:p>
    <w:p w:rsidR="00046927" w:rsidRPr="0054313E" w:rsidRDefault="00046927" w:rsidP="00504736">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2213"/>
        <w:gridCol w:w="2835"/>
        <w:gridCol w:w="1816"/>
      </w:tblGrid>
      <w:tr w:rsidR="00395629" w:rsidRPr="00046927" w:rsidTr="00395629">
        <w:trPr>
          <w:cantSplit/>
          <w:trHeight w:val="1550"/>
        </w:trPr>
        <w:tc>
          <w:tcPr>
            <w:tcW w:w="654" w:type="dxa"/>
          </w:tcPr>
          <w:p w:rsidR="00395629" w:rsidRPr="00046927" w:rsidRDefault="00395629" w:rsidP="00395629">
            <w:pPr>
              <w:keepNext/>
              <w:keepLines/>
              <w:widowControl/>
              <w:spacing w:before="40" w:after="40"/>
              <w:ind w:left="57" w:right="57" w:hanging="28"/>
              <w:jc w:val="center"/>
              <w:rPr>
                <w:szCs w:val="24"/>
              </w:rPr>
            </w:pPr>
            <w:r w:rsidRPr="00046927">
              <w:rPr>
                <w:szCs w:val="24"/>
              </w:rPr>
              <w:t>№ п/п</w:t>
            </w:r>
          </w:p>
        </w:tc>
        <w:tc>
          <w:tcPr>
            <w:tcW w:w="2657" w:type="dxa"/>
          </w:tcPr>
          <w:p w:rsidR="00395629" w:rsidRPr="00046927" w:rsidRDefault="00395629" w:rsidP="00395629">
            <w:pPr>
              <w:keepNext/>
              <w:keepLines/>
              <w:widowControl/>
              <w:spacing w:before="40" w:after="40"/>
              <w:ind w:left="57" w:right="57" w:hanging="28"/>
              <w:jc w:val="center"/>
              <w:rPr>
                <w:szCs w:val="24"/>
              </w:rPr>
            </w:pPr>
            <w:r w:rsidRPr="00046927">
              <w:rPr>
                <w:szCs w:val="24"/>
              </w:rPr>
              <w:t>Наименование работ</w:t>
            </w:r>
          </w:p>
        </w:tc>
        <w:tc>
          <w:tcPr>
            <w:tcW w:w="2213" w:type="dxa"/>
          </w:tcPr>
          <w:p w:rsidR="00395629" w:rsidRPr="00046927" w:rsidRDefault="00395629" w:rsidP="00395629">
            <w:pPr>
              <w:keepNext/>
              <w:keepLines/>
              <w:widowControl/>
              <w:spacing w:before="40" w:after="40"/>
              <w:ind w:left="57" w:right="57" w:hanging="28"/>
              <w:jc w:val="center"/>
              <w:rPr>
                <w:szCs w:val="24"/>
              </w:rPr>
            </w:pPr>
            <w:r w:rsidRPr="00046927">
              <w:rPr>
                <w:szCs w:val="24"/>
              </w:rPr>
              <w:t>Наименование организации, выполняющей данный объём работ</w:t>
            </w:r>
          </w:p>
        </w:tc>
        <w:tc>
          <w:tcPr>
            <w:tcW w:w="2835" w:type="dxa"/>
          </w:tcPr>
          <w:p w:rsidR="00395629" w:rsidRPr="00046927" w:rsidRDefault="00395629" w:rsidP="00395629">
            <w:pPr>
              <w:keepNext/>
              <w:keepLines/>
              <w:widowControl/>
              <w:spacing w:before="40" w:after="40"/>
              <w:ind w:left="57" w:right="57" w:hanging="28"/>
              <w:jc w:val="center"/>
              <w:rPr>
                <w:szCs w:val="24"/>
              </w:rPr>
            </w:pPr>
            <w:r w:rsidRPr="00046927">
              <w:rPr>
                <w:szCs w:val="24"/>
              </w:rPr>
              <w:t>Стоимость работ</w:t>
            </w:r>
            <w:r>
              <w:rPr>
                <w:szCs w:val="24"/>
              </w:rPr>
              <w:t xml:space="preserve"> </w:t>
            </w:r>
            <w:r w:rsidRPr="00046927">
              <w:rPr>
                <w:szCs w:val="24"/>
              </w:rPr>
              <w:t>в % от объема строительно-монтажных и пуско-наладочных работ</w:t>
            </w:r>
          </w:p>
        </w:tc>
        <w:tc>
          <w:tcPr>
            <w:tcW w:w="1816" w:type="dxa"/>
          </w:tcPr>
          <w:p w:rsidR="00395629" w:rsidRPr="00046927" w:rsidRDefault="00395629" w:rsidP="00395629">
            <w:pPr>
              <w:keepNext/>
              <w:keepLines/>
              <w:widowControl/>
              <w:spacing w:before="40" w:after="40"/>
              <w:ind w:left="57" w:right="57" w:hanging="28"/>
              <w:jc w:val="center"/>
              <w:rPr>
                <w:szCs w:val="24"/>
              </w:rPr>
            </w:pPr>
            <w:r w:rsidRPr="00046927">
              <w:rPr>
                <w:szCs w:val="24"/>
              </w:rPr>
              <w:t>Сроки выполнения (начало и окончание)</w:t>
            </w:r>
          </w:p>
        </w:tc>
      </w:tr>
      <w:tr w:rsidR="00395629" w:rsidRPr="00046927" w:rsidTr="00395629">
        <w:tc>
          <w:tcPr>
            <w:tcW w:w="654" w:type="dxa"/>
          </w:tcPr>
          <w:p w:rsidR="00395629" w:rsidRPr="00046927" w:rsidRDefault="00395629" w:rsidP="00395629">
            <w:pPr>
              <w:keepNext/>
              <w:keepLines/>
              <w:widowControl/>
              <w:numPr>
                <w:ilvl w:val="0"/>
                <w:numId w:val="36"/>
              </w:numPr>
              <w:spacing w:before="40" w:after="40" w:line="360" w:lineRule="auto"/>
              <w:ind w:left="57" w:right="57" w:hanging="28"/>
              <w:jc w:val="center"/>
              <w:rPr>
                <w:color w:val="000000"/>
                <w:szCs w:val="24"/>
              </w:rPr>
            </w:pPr>
          </w:p>
        </w:tc>
        <w:tc>
          <w:tcPr>
            <w:tcW w:w="2657" w:type="dxa"/>
          </w:tcPr>
          <w:p w:rsidR="00395629" w:rsidRPr="00046927" w:rsidRDefault="00395629" w:rsidP="00395629">
            <w:pPr>
              <w:keepNext/>
              <w:keepLines/>
              <w:widowControl/>
              <w:spacing w:before="40" w:after="40"/>
              <w:ind w:left="57" w:right="57" w:hanging="28"/>
              <w:jc w:val="center"/>
              <w:rPr>
                <w:szCs w:val="24"/>
              </w:rPr>
            </w:pPr>
          </w:p>
        </w:tc>
        <w:tc>
          <w:tcPr>
            <w:tcW w:w="2213" w:type="dxa"/>
          </w:tcPr>
          <w:p w:rsidR="00395629" w:rsidRPr="00046927" w:rsidRDefault="00395629" w:rsidP="00395629">
            <w:pPr>
              <w:keepNext/>
              <w:keepLines/>
              <w:widowControl/>
              <w:spacing w:before="40" w:after="40"/>
              <w:ind w:left="57" w:right="57" w:hanging="28"/>
              <w:jc w:val="center"/>
              <w:rPr>
                <w:szCs w:val="24"/>
              </w:rPr>
            </w:pPr>
          </w:p>
        </w:tc>
        <w:tc>
          <w:tcPr>
            <w:tcW w:w="2835" w:type="dxa"/>
          </w:tcPr>
          <w:p w:rsidR="00395629" w:rsidRPr="00046927" w:rsidRDefault="00395629" w:rsidP="00395629">
            <w:pPr>
              <w:keepNext/>
              <w:keepLines/>
              <w:widowControl/>
              <w:spacing w:before="40" w:after="40"/>
              <w:ind w:left="57" w:right="57" w:hanging="28"/>
              <w:jc w:val="center"/>
              <w:rPr>
                <w:szCs w:val="24"/>
              </w:rPr>
            </w:pPr>
          </w:p>
        </w:tc>
        <w:tc>
          <w:tcPr>
            <w:tcW w:w="1816" w:type="dxa"/>
          </w:tcPr>
          <w:p w:rsidR="00395629" w:rsidRPr="00046927" w:rsidRDefault="00395629" w:rsidP="00395629">
            <w:pPr>
              <w:keepNext/>
              <w:keepLines/>
              <w:widowControl/>
              <w:spacing w:before="40" w:after="40"/>
              <w:ind w:left="57" w:right="57" w:hanging="28"/>
              <w:jc w:val="center"/>
              <w:rPr>
                <w:szCs w:val="24"/>
              </w:rPr>
            </w:pPr>
          </w:p>
        </w:tc>
      </w:tr>
      <w:tr w:rsidR="00395629" w:rsidRPr="00046927" w:rsidTr="00395629">
        <w:tc>
          <w:tcPr>
            <w:tcW w:w="654" w:type="dxa"/>
          </w:tcPr>
          <w:p w:rsidR="00395629" w:rsidRPr="00046927" w:rsidRDefault="00395629" w:rsidP="00046927">
            <w:pPr>
              <w:keepNext/>
              <w:keepLines/>
              <w:widowControl/>
              <w:spacing w:before="40" w:after="40"/>
              <w:ind w:right="57" w:firstLine="0"/>
              <w:jc w:val="left"/>
              <w:rPr>
                <w:color w:val="000000"/>
                <w:szCs w:val="24"/>
              </w:rPr>
            </w:pPr>
            <w:r w:rsidRPr="00046927">
              <w:rPr>
                <w:color w:val="000000"/>
                <w:szCs w:val="24"/>
              </w:rPr>
              <w:t>…</w:t>
            </w:r>
          </w:p>
        </w:tc>
        <w:tc>
          <w:tcPr>
            <w:tcW w:w="2657" w:type="dxa"/>
          </w:tcPr>
          <w:p w:rsidR="00395629" w:rsidRPr="00046927" w:rsidRDefault="00395629" w:rsidP="00046927">
            <w:pPr>
              <w:keepNext/>
              <w:keepLines/>
              <w:widowControl/>
              <w:spacing w:before="40" w:after="40"/>
              <w:ind w:left="57" w:right="57" w:firstLine="0"/>
              <w:jc w:val="left"/>
              <w:rPr>
                <w:szCs w:val="24"/>
              </w:rPr>
            </w:pPr>
          </w:p>
        </w:tc>
        <w:tc>
          <w:tcPr>
            <w:tcW w:w="2213" w:type="dxa"/>
          </w:tcPr>
          <w:p w:rsidR="00395629" w:rsidRPr="00046927" w:rsidRDefault="00395629" w:rsidP="00046927">
            <w:pPr>
              <w:keepNext/>
              <w:keepLines/>
              <w:widowControl/>
              <w:spacing w:before="40" w:after="40"/>
              <w:ind w:left="57" w:right="57" w:firstLine="0"/>
              <w:jc w:val="left"/>
              <w:rPr>
                <w:szCs w:val="24"/>
              </w:rPr>
            </w:pPr>
          </w:p>
        </w:tc>
        <w:tc>
          <w:tcPr>
            <w:tcW w:w="2835" w:type="dxa"/>
          </w:tcPr>
          <w:p w:rsidR="00395629" w:rsidRPr="00046927" w:rsidRDefault="00395629" w:rsidP="00046927">
            <w:pPr>
              <w:keepNext/>
              <w:keepLines/>
              <w:widowControl/>
              <w:spacing w:before="40" w:after="40"/>
              <w:ind w:left="57" w:right="57" w:firstLine="0"/>
              <w:jc w:val="left"/>
              <w:rPr>
                <w:szCs w:val="24"/>
              </w:rPr>
            </w:pPr>
          </w:p>
        </w:tc>
        <w:tc>
          <w:tcPr>
            <w:tcW w:w="1816" w:type="dxa"/>
          </w:tcPr>
          <w:p w:rsidR="00395629" w:rsidRPr="00046927" w:rsidRDefault="00395629" w:rsidP="00046927">
            <w:pPr>
              <w:keepNext/>
              <w:keepLines/>
              <w:widowControl/>
              <w:spacing w:before="40" w:after="40"/>
              <w:ind w:left="57" w:right="57" w:firstLine="0"/>
              <w:jc w:val="left"/>
              <w:rPr>
                <w:szCs w:val="24"/>
              </w:rPr>
            </w:pPr>
          </w:p>
        </w:tc>
      </w:tr>
      <w:tr w:rsidR="00395629" w:rsidRPr="00046927" w:rsidTr="00395629">
        <w:tc>
          <w:tcPr>
            <w:tcW w:w="5524" w:type="dxa"/>
            <w:gridSpan w:val="3"/>
          </w:tcPr>
          <w:p w:rsidR="00395629" w:rsidRPr="00046927" w:rsidRDefault="00395629" w:rsidP="00046927">
            <w:pPr>
              <w:keepNext/>
              <w:keepLines/>
              <w:widowControl/>
              <w:spacing w:before="40" w:after="40"/>
              <w:ind w:left="57" w:right="57" w:firstLine="0"/>
              <w:jc w:val="center"/>
              <w:rPr>
                <w:b/>
                <w:szCs w:val="24"/>
              </w:rPr>
            </w:pPr>
            <w:r w:rsidRPr="00046927">
              <w:rPr>
                <w:b/>
                <w:szCs w:val="24"/>
              </w:rPr>
              <w:t>ИТОГО</w:t>
            </w:r>
          </w:p>
        </w:tc>
        <w:tc>
          <w:tcPr>
            <w:tcW w:w="2835" w:type="dxa"/>
          </w:tcPr>
          <w:p w:rsidR="00395629" w:rsidRPr="00046927" w:rsidRDefault="00395629" w:rsidP="00046927">
            <w:pPr>
              <w:keepNext/>
              <w:keepLines/>
              <w:widowControl/>
              <w:spacing w:before="40" w:after="40"/>
              <w:ind w:left="57" w:right="57" w:firstLine="0"/>
              <w:jc w:val="center"/>
              <w:rPr>
                <w:b/>
                <w:szCs w:val="24"/>
              </w:rPr>
            </w:pPr>
            <w:r w:rsidRPr="00046927">
              <w:rPr>
                <w:b/>
                <w:szCs w:val="24"/>
              </w:rPr>
              <w:t>100%</w:t>
            </w:r>
          </w:p>
        </w:tc>
        <w:tc>
          <w:tcPr>
            <w:tcW w:w="1816" w:type="dxa"/>
          </w:tcPr>
          <w:p w:rsidR="00395629" w:rsidRPr="00046927" w:rsidRDefault="00395629" w:rsidP="00046927">
            <w:pPr>
              <w:keepNext/>
              <w:keepLines/>
              <w:widowControl/>
              <w:spacing w:before="40" w:after="40"/>
              <w:ind w:left="57" w:right="57" w:firstLine="0"/>
              <w:jc w:val="center"/>
              <w:rPr>
                <w:b/>
                <w:szCs w:val="24"/>
              </w:rPr>
            </w:pPr>
            <w:r w:rsidRPr="00046927">
              <w:rPr>
                <w:b/>
                <w:szCs w:val="24"/>
              </w:rPr>
              <w:t>Х</w:t>
            </w:r>
          </w:p>
        </w:tc>
      </w:tr>
    </w:tbl>
    <w:p w:rsidR="00046927" w:rsidRDefault="00046927" w:rsidP="00504736">
      <w:pPr>
        <w:rPr>
          <w:szCs w:val="24"/>
        </w:rPr>
      </w:pPr>
    </w:p>
    <w:p w:rsidR="00046927" w:rsidRDefault="00046927" w:rsidP="00504736">
      <w:pPr>
        <w:rPr>
          <w:szCs w:val="24"/>
        </w:rPr>
      </w:pPr>
      <w:r w:rsidRPr="00046927">
        <w:rPr>
          <w:b/>
          <w:i/>
          <w:szCs w:val="24"/>
        </w:rPr>
        <w:t>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w:t>
      </w:r>
    </w:p>
    <w:p w:rsidR="00046927" w:rsidRDefault="00046927" w:rsidP="00504736">
      <w:pPr>
        <w:rPr>
          <w:szCs w:val="24"/>
        </w:rPr>
      </w:pPr>
    </w:p>
    <w:p w:rsidR="00046927" w:rsidRDefault="00046927" w:rsidP="00504736">
      <w:pPr>
        <w:rPr>
          <w:szCs w:val="24"/>
        </w:rPr>
      </w:pPr>
    </w:p>
    <w:p w:rsidR="00504736" w:rsidRPr="0054313E" w:rsidRDefault="00504736" w:rsidP="00504736">
      <w:pPr>
        <w:rPr>
          <w:szCs w:val="24"/>
        </w:rPr>
      </w:pPr>
      <w:r w:rsidRPr="0054313E">
        <w:rPr>
          <w:szCs w:val="24"/>
        </w:rPr>
        <w:t>____________________________________</w:t>
      </w:r>
    </w:p>
    <w:p w:rsidR="00504736" w:rsidRPr="0054313E" w:rsidRDefault="00504736" w:rsidP="00504736">
      <w:pPr>
        <w:ind w:right="3684"/>
        <w:jc w:val="center"/>
        <w:rPr>
          <w:szCs w:val="24"/>
          <w:vertAlign w:val="superscript"/>
        </w:rPr>
      </w:pPr>
      <w:r w:rsidRPr="0054313E">
        <w:rPr>
          <w:szCs w:val="24"/>
          <w:vertAlign w:val="superscript"/>
        </w:rPr>
        <w:t>(подпись, М.П.)</w:t>
      </w:r>
    </w:p>
    <w:p w:rsidR="00504736" w:rsidRPr="0054313E" w:rsidRDefault="00504736" w:rsidP="00504736">
      <w:pPr>
        <w:rPr>
          <w:szCs w:val="24"/>
        </w:rPr>
      </w:pPr>
      <w:r w:rsidRPr="0054313E">
        <w:rPr>
          <w:szCs w:val="24"/>
        </w:rPr>
        <w:t>____________________________________</w:t>
      </w:r>
    </w:p>
    <w:p w:rsidR="00504736" w:rsidRPr="0054313E" w:rsidRDefault="00504736" w:rsidP="00504736">
      <w:pPr>
        <w:ind w:right="3684"/>
        <w:jc w:val="center"/>
        <w:rPr>
          <w:szCs w:val="24"/>
          <w:vertAlign w:val="superscript"/>
        </w:rPr>
      </w:pPr>
      <w:r w:rsidRPr="0054313E">
        <w:rPr>
          <w:szCs w:val="24"/>
          <w:vertAlign w:val="superscript"/>
        </w:rPr>
        <w:t>(фамилия, имя, отчество подписавшего, должность)</w:t>
      </w:r>
    </w:p>
    <w:p w:rsidR="00504736" w:rsidRPr="0054313E" w:rsidRDefault="00504736" w:rsidP="00504736">
      <w:pPr>
        <w:ind w:firstLine="0"/>
        <w:rPr>
          <w:b/>
          <w:szCs w:val="24"/>
        </w:rPr>
      </w:pPr>
    </w:p>
    <w:p w:rsidR="00211593" w:rsidRPr="0054313E" w:rsidRDefault="00211593" w:rsidP="00514096">
      <w:pPr>
        <w:keepNext/>
        <w:tabs>
          <w:tab w:val="left" w:pos="567"/>
          <w:tab w:val="left" w:pos="1985"/>
        </w:tabs>
        <w:ind w:right="34" w:firstLine="0"/>
        <w:rPr>
          <w:b/>
          <w:bCs/>
          <w:color w:val="000000"/>
          <w:szCs w:val="24"/>
        </w:rPr>
      </w:pPr>
    </w:p>
    <w:p w:rsidR="00211593" w:rsidRPr="0054313E" w:rsidRDefault="00211593" w:rsidP="00504736">
      <w:pPr>
        <w:pBdr>
          <w:bottom w:val="single" w:sz="4" w:space="1" w:color="auto"/>
        </w:pBdr>
        <w:shd w:val="clear" w:color="auto" w:fill="E0E0E0"/>
        <w:tabs>
          <w:tab w:val="left" w:pos="567"/>
          <w:tab w:val="left" w:pos="1985"/>
          <w:tab w:val="center" w:pos="5092"/>
          <w:tab w:val="right" w:pos="10184"/>
        </w:tabs>
        <w:ind w:right="34" w:firstLine="0"/>
        <w:jc w:val="center"/>
        <w:rPr>
          <w:b/>
          <w:color w:val="000000"/>
          <w:spacing w:val="36"/>
          <w:szCs w:val="24"/>
        </w:rPr>
      </w:pPr>
      <w:r w:rsidRPr="0054313E">
        <w:rPr>
          <w:b/>
          <w:color w:val="000000"/>
          <w:spacing w:val="36"/>
          <w:szCs w:val="24"/>
        </w:rPr>
        <w:t>конец формы</w:t>
      </w:r>
    </w:p>
    <w:p w:rsidR="00211593" w:rsidRPr="0054313E" w:rsidRDefault="00211593" w:rsidP="00514096">
      <w:pPr>
        <w:tabs>
          <w:tab w:val="left" w:pos="567"/>
          <w:tab w:val="left" w:pos="1985"/>
        </w:tabs>
        <w:ind w:right="34" w:firstLine="0"/>
        <w:jc w:val="left"/>
        <w:rPr>
          <w:b/>
          <w:szCs w:val="24"/>
        </w:rPr>
      </w:pPr>
      <w:r w:rsidRPr="0054313E">
        <w:rPr>
          <w:b/>
          <w:szCs w:val="24"/>
        </w:rPr>
        <w:br w:type="page"/>
      </w:r>
    </w:p>
    <w:p w:rsidR="00211593" w:rsidRPr="0054313E" w:rsidRDefault="00211593" w:rsidP="00F60D51">
      <w:pPr>
        <w:pStyle w:val="3"/>
        <w:numPr>
          <w:ilvl w:val="2"/>
          <w:numId w:val="23"/>
        </w:numPr>
        <w:tabs>
          <w:tab w:val="left" w:pos="567"/>
          <w:tab w:val="left" w:pos="1985"/>
        </w:tabs>
        <w:ind w:left="0" w:right="34" w:firstLine="0"/>
        <w:rPr>
          <w:sz w:val="24"/>
          <w:szCs w:val="24"/>
        </w:rPr>
      </w:pPr>
      <w:bookmarkStart w:id="352" w:name="_Toc90049544"/>
      <w:bookmarkStart w:id="353" w:name="_Toc439170686"/>
      <w:bookmarkStart w:id="354" w:name="_Toc439172788"/>
      <w:bookmarkStart w:id="355" w:name="_Toc439173232"/>
      <w:bookmarkStart w:id="356" w:name="_Toc439238228"/>
      <w:bookmarkStart w:id="357" w:name="_Toc439252776"/>
      <w:bookmarkStart w:id="358" w:name="_Toc439323750"/>
      <w:bookmarkStart w:id="359" w:name="_Toc440361387"/>
      <w:bookmarkStart w:id="360" w:name="_Toc440376142"/>
      <w:bookmarkStart w:id="361" w:name="_Toc440376269"/>
      <w:bookmarkStart w:id="362" w:name="_Toc440382527"/>
      <w:bookmarkStart w:id="363" w:name="_Toc440447197"/>
      <w:bookmarkStart w:id="364" w:name="_Toc440632358"/>
      <w:bookmarkStart w:id="365" w:name="_Toc440875130"/>
      <w:bookmarkStart w:id="366" w:name="_Toc441131117"/>
      <w:bookmarkStart w:id="367" w:name="_Toc441485114"/>
      <w:bookmarkStart w:id="368" w:name="_Toc441572091"/>
      <w:bookmarkStart w:id="369" w:name="_Toc441575183"/>
      <w:bookmarkStart w:id="370" w:name="_Toc442195852"/>
      <w:bookmarkStart w:id="371" w:name="_Toc442251894"/>
      <w:bookmarkStart w:id="372" w:name="_Toc442258843"/>
      <w:bookmarkStart w:id="373" w:name="_Toc442259083"/>
      <w:bookmarkStart w:id="374" w:name="_Toc442265394"/>
      <w:bookmarkStart w:id="375" w:name="_Toc447292631"/>
      <w:bookmarkStart w:id="376" w:name="_Toc461809077"/>
      <w:bookmarkStart w:id="377" w:name="_Toc463514496"/>
      <w:bookmarkStart w:id="378" w:name="_Toc466908616"/>
      <w:bookmarkStart w:id="379" w:name="_Toc468196555"/>
      <w:bookmarkStart w:id="380" w:name="_Toc468446636"/>
      <w:bookmarkStart w:id="381" w:name="_Toc468446830"/>
      <w:bookmarkStart w:id="382" w:name="_Toc469479686"/>
      <w:bookmarkStart w:id="383" w:name="_Toc471986636"/>
      <w:bookmarkStart w:id="384" w:name="_Toc498509270"/>
      <w:bookmarkStart w:id="385" w:name="_Toc524939626"/>
      <w:bookmarkStart w:id="386" w:name="_Toc535853815"/>
      <w:bookmarkStart w:id="387" w:name="_Toc536020446"/>
      <w:r w:rsidRPr="0054313E">
        <w:rPr>
          <w:sz w:val="24"/>
          <w:szCs w:val="24"/>
        </w:rPr>
        <w:lastRenderedPageBreak/>
        <w:t>Инструкции по заполнению</w:t>
      </w:r>
      <w:bookmarkEnd w:id="352"/>
      <w:r w:rsidRPr="0054313E">
        <w:rPr>
          <w:sz w:val="24"/>
          <w:szCs w:val="24"/>
        </w:rPr>
        <w:t xml:space="preserve"> </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046927" w:rsidRPr="00046927" w:rsidRDefault="00046927" w:rsidP="00046927">
      <w:pPr>
        <w:pStyle w:val="aff"/>
        <w:numPr>
          <w:ilvl w:val="3"/>
          <w:numId w:val="23"/>
        </w:numPr>
        <w:tabs>
          <w:tab w:val="left" w:pos="567"/>
          <w:tab w:val="left" w:pos="1985"/>
        </w:tabs>
        <w:spacing w:before="100" w:beforeAutospacing="1" w:line="240" w:lineRule="auto"/>
        <w:ind w:left="0" w:right="34" w:firstLine="1134"/>
        <w:rPr>
          <w:b/>
          <w:sz w:val="24"/>
          <w:szCs w:val="24"/>
        </w:rPr>
      </w:pPr>
      <w:r w:rsidRPr="00046927">
        <w:rPr>
          <w:b/>
          <w:sz w:val="24"/>
          <w:szCs w:val="24"/>
        </w:rPr>
        <w:t>Данная форма подписывается Генеральным исполнителем!</w:t>
      </w:r>
    </w:p>
    <w:p w:rsidR="00211593" w:rsidRPr="0054313E" w:rsidRDefault="00504736"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Данная форма заполняется только в том случае, если Заявка подается Участником с привлечением субподрядчиков</w:t>
      </w:r>
      <w:r w:rsidR="00046927">
        <w:rPr>
          <w:sz w:val="24"/>
          <w:szCs w:val="24"/>
          <w:lang w:val="ru-RU"/>
        </w:rPr>
        <w:t>.</w:t>
      </w:r>
    </w:p>
    <w:p w:rsidR="00211593" w:rsidRPr="0054313E" w:rsidRDefault="00504736"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 xml:space="preserve">Участник указывает дату и номер Заявки в соответствии с письмом о подаче оферты (подраздел </w:t>
      </w:r>
      <w:r w:rsidRPr="0054313E">
        <w:rPr>
          <w:sz w:val="24"/>
          <w:szCs w:val="24"/>
        </w:rPr>
        <w:fldChar w:fldCharType="begin"/>
      </w:r>
      <w:r w:rsidRPr="0054313E">
        <w:rPr>
          <w:sz w:val="24"/>
          <w:szCs w:val="24"/>
        </w:rPr>
        <w:instrText xml:space="preserve"> REF _Ref55336310 \r \h  \* MERGEFORMAT </w:instrText>
      </w:r>
      <w:r w:rsidRPr="0054313E">
        <w:rPr>
          <w:sz w:val="24"/>
          <w:szCs w:val="24"/>
        </w:rPr>
      </w:r>
      <w:r w:rsidRPr="0054313E">
        <w:rPr>
          <w:sz w:val="24"/>
          <w:szCs w:val="24"/>
        </w:rPr>
        <w:fldChar w:fldCharType="separate"/>
      </w:r>
      <w:r w:rsidR="002C2362">
        <w:rPr>
          <w:sz w:val="24"/>
          <w:szCs w:val="24"/>
        </w:rPr>
        <w:t>1.1</w:t>
      </w:r>
      <w:r w:rsidRPr="0054313E">
        <w:rPr>
          <w:sz w:val="24"/>
          <w:szCs w:val="24"/>
        </w:rPr>
        <w:fldChar w:fldCharType="end"/>
      </w:r>
      <w:r w:rsidRPr="0054313E">
        <w:rPr>
          <w:sz w:val="24"/>
          <w:szCs w:val="24"/>
        </w:rPr>
        <w:t>)</w:t>
      </w:r>
      <w:r w:rsidR="00211593" w:rsidRPr="0054313E">
        <w:rPr>
          <w:sz w:val="24"/>
          <w:szCs w:val="24"/>
        </w:rPr>
        <w:t>.</w:t>
      </w:r>
    </w:p>
    <w:p w:rsidR="00211593" w:rsidRPr="0054313E" w:rsidRDefault="00504736"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 xml:space="preserve">Участник указывает свое фирменное наименование (в </w:t>
      </w:r>
      <w:proofErr w:type="spellStart"/>
      <w:r w:rsidRPr="0054313E">
        <w:rPr>
          <w:sz w:val="24"/>
          <w:szCs w:val="24"/>
        </w:rPr>
        <w:t>т.ч</w:t>
      </w:r>
      <w:proofErr w:type="spellEnd"/>
      <w:r w:rsidRPr="0054313E">
        <w:rPr>
          <w:sz w:val="24"/>
          <w:szCs w:val="24"/>
        </w:rPr>
        <w:t>. организационно-правовую форму) и свой адрес.</w:t>
      </w:r>
    </w:p>
    <w:p w:rsidR="00211593" w:rsidRPr="0054313E" w:rsidRDefault="00504736"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В данной форме Участник указывает:</w:t>
      </w:r>
    </w:p>
    <w:p w:rsidR="00046927" w:rsidRPr="00046927" w:rsidRDefault="00046927" w:rsidP="00046927">
      <w:pPr>
        <w:pStyle w:val="a2"/>
        <w:numPr>
          <w:ilvl w:val="0"/>
          <w:numId w:val="30"/>
        </w:numPr>
        <w:spacing w:line="276" w:lineRule="auto"/>
        <w:rPr>
          <w:sz w:val="24"/>
          <w:szCs w:val="24"/>
        </w:rPr>
      </w:pPr>
      <w:r w:rsidRPr="00046927">
        <w:rPr>
          <w:sz w:val="24"/>
          <w:szCs w:val="24"/>
        </w:rPr>
        <w:t>перечень выполняемых генеральным подрядчиком и каждым субподрядчиком работ;</w:t>
      </w:r>
    </w:p>
    <w:p w:rsidR="00046927" w:rsidRPr="00046927" w:rsidRDefault="00046927" w:rsidP="00046927">
      <w:pPr>
        <w:pStyle w:val="a2"/>
        <w:numPr>
          <w:ilvl w:val="0"/>
          <w:numId w:val="30"/>
        </w:numPr>
        <w:spacing w:line="276" w:lineRule="auto"/>
        <w:rPr>
          <w:sz w:val="24"/>
          <w:szCs w:val="24"/>
        </w:rPr>
      </w:pPr>
      <w:r w:rsidRPr="00046927">
        <w:rPr>
          <w:sz w:val="24"/>
          <w:szCs w:val="24"/>
        </w:rPr>
        <w:t>стоимость работ по генеральному подрядчику и субподрядчикам в процентном выражении.</w:t>
      </w:r>
    </w:p>
    <w:p w:rsidR="00046927" w:rsidRPr="00046927" w:rsidRDefault="00046927" w:rsidP="00046927">
      <w:pPr>
        <w:pStyle w:val="a2"/>
        <w:numPr>
          <w:ilvl w:val="0"/>
          <w:numId w:val="30"/>
        </w:numPr>
        <w:spacing w:line="276" w:lineRule="auto"/>
        <w:rPr>
          <w:sz w:val="24"/>
          <w:szCs w:val="24"/>
        </w:rPr>
      </w:pPr>
      <w:r w:rsidRPr="00046927">
        <w:rPr>
          <w:sz w:val="24"/>
          <w:szCs w:val="24"/>
        </w:rPr>
        <w:t>сроки выполнения для генерального подрядчика и каждого субподрядчика.</w:t>
      </w:r>
    </w:p>
    <w:p w:rsidR="00504736" w:rsidRPr="0054313E" w:rsidRDefault="00504736" w:rsidP="00504736">
      <w:pPr>
        <w:pStyle w:val="aff"/>
        <w:tabs>
          <w:tab w:val="clear" w:pos="360"/>
          <w:tab w:val="left" w:pos="567"/>
          <w:tab w:val="left" w:pos="1985"/>
        </w:tabs>
        <w:spacing w:before="100" w:beforeAutospacing="1" w:line="240" w:lineRule="auto"/>
        <w:ind w:right="34"/>
        <w:rPr>
          <w:sz w:val="24"/>
          <w:szCs w:val="24"/>
        </w:rPr>
      </w:pPr>
    </w:p>
    <w:p w:rsidR="00CA018B" w:rsidRPr="0054313E" w:rsidRDefault="00CA018B" w:rsidP="00F60D51">
      <w:pPr>
        <w:pStyle w:val="2"/>
        <w:keepNext/>
        <w:pageBreakBefore/>
        <w:numPr>
          <w:ilvl w:val="1"/>
          <w:numId w:val="23"/>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388" w:name="_Toc90049545"/>
      <w:bookmarkStart w:id="389" w:name="_Ref529979248"/>
      <w:bookmarkStart w:id="390" w:name="_Toc530044927"/>
      <w:bookmarkEnd w:id="45"/>
      <w:r w:rsidRPr="0054313E">
        <w:rPr>
          <w:sz w:val="24"/>
          <w:szCs w:val="24"/>
        </w:rPr>
        <w:lastRenderedPageBreak/>
        <w:t xml:space="preserve">План распределения </w:t>
      </w:r>
      <w:r w:rsidRPr="0054313E">
        <w:rPr>
          <w:sz w:val="24"/>
          <w:szCs w:val="24"/>
          <w:lang w:val="ru-RU"/>
        </w:rPr>
        <w:t>по видам выполняемых работ</w:t>
      </w:r>
      <w:r w:rsidRPr="0054313E">
        <w:rPr>
          <w:sz w:val="24"/>
          <w:szCs w:val="24"/>
        </w:rPr>
        <w:t xml:space="preserve"> внутри коллективного Участника (форма </w:t>
      </w:r>
      <w:r w:rsidR="00650BC9" w:rsidRPr="0054313E">
        <w:rPr>
          <w:sz w:val="24"/>
          <w:szCs w:val="24"/>
          <w:lang w:val="ru-RU"/>
        </w:rPr>
        <w:t>9</w:t>
      </w:r>
      <w:r w:rsidRPr="0054313E">
        <w:rPr>
          <w:sz w:val="24"/>
          <w:szCs w:val="24"/>
        </w:rPr>
        <w:t>)</w:t>
      </w:r>
      <w:bookmarkEnd w:id="388"/>
    </w:p>
    <w:p w:rsidR="00CA018B" w:rsidRPr="0054313E" w:rsidRDefault="00CA018B" w:rsidP="00F60D51">
      <w:pPr>
        <w:pStyle w:val="3"/>
        <w:numPr>
          <w:ilvl w:val="2"/>
          <w:numId w:val="23"/>
        </w:numPr>
        <w:tabs>
          <w:tab w:val="left" w:pos="567"/>
          <w:tab w:val="left" w:pos="1985"/>
        </w:tabs>
        <w:ind w:left="0" w:right="34" w:firstLine="0"/>
        <w:rPr>
          <w:sz w:val="24"/>
          <w:szCs w:val="24"/>
        </w:rPr>
      </w:pPr>
      <w:bookmarkStart w:id="391" w:name="_Toc530044928"/>
      <w:bookmarkStart w:id="392" w:name="_Toc90049546"/>
      <w:r w:rsidRPr="0054313E">
        <w:rPr>
          <w:sz w:val="24"/>
          <w:szCs w:val="24"/>
        </w:rPr>
        <w:t xml:space="preserve">Форма Плана распределения </w:t>
      </w:r>
      <w:r w:rsidRPr="0054313E">
        <w:rPr>
          <w:sz w:val="24"/>
          <w:szCs w:val="24"/>
          <w:lang w:val="ru-RU"/>
        </w:rPr>
        <w:t>по видам выполняемых работ</w:t>
      </w:r>
      <w:r w:rsidRPr="0054313E">
        <w:rPr>
          <w:sz w:val="24"/>
          <w:szCs w:val="24"/>
        </w:rPr>
        <w:t xml:space="preserve"> внутри коллективного Участника</w:t>
      </w:r>
      <w:bookmarkEnd w:id="391"/>
      <w:bookmarkEnd w:id="392"/>
    </w:p>
    <w:p w:rsidR="00CA018B" w:rsidRPr="0054313E" w:rsidRDefault="00CA018B" w:rsidP="00CA018B">
      <w:pPr>
        <w:pBdr>
          <w:top w:val="single" w:sz="4" w:space="1" w:color="auto"/>
        </w:pBdr>
        <w:shd w:val="clear" w:color="auto" w:fill="E0E0E0"/>
        <w:tabs>
          <w:tab w:val="left" w:pos="567"/>
          <w:tab w:val="left" w:pos="1985"/>
        </w:tabs>
        <w:ind w:right="34" w:firstLine="0"/>
        <w:jc w:val="center"/>
        <w:rPr>
          <w:b/>
          <w:color w:val="000000"/>
          <w:spacing w:val="36"/>
          <w:szCs w:val="24"/>
        </w:rPr>
      </w:pPr>
      <w:r w:rsidRPr="0054313E">
        <w:rPr>
          <w:b/>
          <w:color w:val="000000"/>
          <w:spacing w:val="36"/>
          <w:szCs w:val="24"/>
        </w:rPr>
        <w:t>начало формы</w:t>
      </w:r>
    </w:p>
    <w:p w:rsidR="00CA018B" w:rsidRPr="0054313E" w:rsidRDefault="00CA018B" w:rsidP="00CA018B">
      <w:pPr>
        <w:ind w:firstLine="0"/>
        <w:jc w:val="left"/>
        <w:rPr>
          <w:szCs w:val="24"/>
        </w:rPr>
      </w:pPr>
      <w:r w:rsidRPr="0054313E">
        <w:rPr>
          <w:szCs w:val="24"/>
        </w:rPr>
        <w:t xml:space="preserve">Приложение </w:t>
      </w:r>
      <w:r w:rsidR="00650BC9" w:rsidRPr="0054313E">
        <w:rPr>
          <w:noProof/>
          <w:szCs w:val="24"/>
        </w:rPr>
        <w:t>9</w:t>
      </w:r>
      <w:r w:rsidRPr="0054313E">
        <w:rPr>
          <w:szCs w:val="24"/>
        </w:rPr>
        <w:t xml:space="preserve"> к письму о подаче оферты</w:t>
      </w:r>
      <w:r w:rsidRPr="0054313E">
        <w:rPr>
          <w:szCs w:val="24"/>
        </w:rPr>
        <w:br/>
        <w:t>от «____»_____________ г. №__________</w:t>
      </w:r>
    </w:p>
    <w:p w:rsidR="00CA018B" w:rsidRPr="0054313E" w:rsidRDefault="00CA018B" w:rsidP="00CA018B">
      <w:pPr>
        <w:ind w:firstLine="0"/>
        <w:rPr>
          <w:szCs w:val="24"/>
        </w:rPr>
      </w:pPr>
    </w:p>
    <w:p w:rsidR="00CA018B" w:rsidRPr="0054313E" w:rsidRDefault="00CA018B" w:rsidP="00CA018B">
      <w:pPr>
        <w:ind w:firstLine="0"/>
        <w:jc w:val="center"/>
        <w:rPr>
          <w:b/>
          <w:szCs w:val="24"/>
        </w:rPr>
      </w:pPr>
      <w:r w:rsidRPr="0054313E">
        <w:rPr>
          <w:b/>
          <w:szCs w:val="24"/>
        </w:rPr>
        <w:t>План распределения по видам выполняемых работ внутри коллективного Участника</w:t>
      </w:r>
    </w:p>
    <w:p w:rsidR="00E713B2" w:rsidRDefault="00E713B2" w:rsidP="00CA018B">
      <w:pPr>
        <w:ind w:firstLine="0"/>
        <w:rPr>
          <w:szCs w:val="24"/>
        </w:rPr>
      </w:pPr>
      <w:bookmarkStart w:id="393" w:name="_Toc98253944"/>
      <w:bookmarkStart w:id="394" w:name="_Toc157248196"/>
      <w:bookmarkStart w:id="395" w:name="_Toc157496565"/>
      <w:bookmarkStart w:id="396" w:name="_Toc158206104"/>
      <w:bookmarkStart w:id="397" w:name="_Toc164057789"/>
      <w:bookmarkStart w:id="398" w:name="_Toc164137139"/>
      <w:bookmarkStart w:id="399" w:name="_Toc164161299"/>
      <w:bookmarkStart w:id="400" w:name="_Toc165173870"/>
    </w:p>
    <w:p w:rsidR="00CA018B" w:rsidRPr="0054313E" w:rsidRDefault="00CA018B" w:rsidP="00CA018B">
      <w:pPr>
        <w:ind w:firstLine="0"/>
        <w:rPr>
          <w:szCs w:val="24"/>
        </w:rPr>
      </w:pPr>
      <w:r w:rsidRPr="0054313E">
        <w:rPr>
          <w:szCs w:val="24"/>
        </w:rPr>
        <w:t>Наименование и адрес Участника</w:t>
      </w:r>
      <w:r w:rsidR="00E713B2">
        <w:rPr>
          <w:szCs w:val="24"/>
        </w:rPr>
        <w:t xml:space="preserve"> </w:t>
      </w:r>
      <w:r w:rsidR="00E713B2" w:rsidRPr="00E713B2">
        <w:rPr>
          <w:b/>
          <w:szCs w:val="24"/>
        </w:rPr>
        <w:t>(лидер коллективного участника)</w:t>
      </w:r>
      <w:r w:rsidRPr="0054313E">
        <w:rPr>
          <w:szCs w:val="24"/>
        </w:rPr>
        <w:t>: _______________________</w:t>
      </w:r>
    </w:p>
    <w:p w:rsidR="006A307B" w:rsidRDefault="006A307B" w:rsidP="00CA018B">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
        <w:gridCol w:w="2718"/>
        <w:gridCol w:w="2115"/>
        <w:gridCol w:w="2310"/>
        <w:gridCol w:w="2120"/>
      </w:tblGrid>
      <w:tr w:rsidR="000C60DD" w:rsidRPr="006A307B" w:rsidTr="000C60DD">
        <w:trPr>
          <w:cantSplit/>
          <w:trHeight w:val="1380"/>
        </w:trPr>
        <w:tc>
          <w:tcPr>
            <w:tcW w:w="932" w:type="dxa"/>
            <w:vAlign w:val="center"/>
          </w:tcPr>
          <w:p w:rsidR="000C60DD" w:rsidRPr="006A307B" w:rsidRDefault="000C60DD" w:rsidP="000C60DD">
            <w:pPr>
              <w:ind w:firstLine="0"/>
              <w:jc w:val="center"/>
              <w:rPr>
                <w:szCs w:val="24"/>
              </w:rPr>
            </w:pPr>
            <w:r w:rsidRPr="006A307B">
              <w:rPr>
                <w:szCs w:val="24"/>
              </w:rPr>
              <w:t>№ п/п</w:t>
            </w:r>
          </w:p>
        </w:tc>
        <w:tc>
          <w:tcPr>
            <w:tcW w:w="2718" w:type="dxa"/>
            <w:vAlign w:val="center"/>
          </w:tcPr>
          <w:p w:rsidR="000C60DD" w:rsidRPr="006A307B" w:rsidRDefault="000C60DD" w:rsidP="000C60DD">
            <w:pPr>
              <w:ind w:firstLine="0"/>
              <w:jc w:val="center"/>
              <w:rPr>
                <w:szCs w:val="24"/>
              </w:rPr>
            </w:pPr>
            <w:r w:rsidRPr="006A307B">
              <w:rPr>
                <w:szCs w:val="24"/>
              </w:rPr>
              <w:t>Наименование работ</w:t>
            </w:r>
          </w:p>
        </w:tc>
        <w:tc>
          <w:tcPr>
            <w:tcW w:w="2115" w:type="dxa"/>
            <w:vAlign w:val="center"/>
          </w:tcPr>
          <w:p w:rsidR="000C60DD" w:rsidRPr="006A307B" w:rsidRDefault="000C60DD" w:rsidP="000C60DD">
            <w:pPr>
              <w:ind w:firstLine="0"/>
              <w:jc w:val="center"/>
              <w:rPr>
                <w:szCs w:val="24"/>
              </w:rPr>
            </w:pPr>
            <w:r w:rsidRPr="006A307B">
              <w:rPr>
                <w:szCs w:val="24"/>
              </w:rPr>
              <w:t>Наименование организации, выполняющий данный объем работ</w:t>
            </w:r>
          </w:p>
        </w:tc>
        <w:tc>
          <w:tcPr>
            <w:tcW w:w="2310" w:type="dxa"/>
            <w:vAlign w:val="center"/>
          </w:tcPr>
          <w:p w:rsidR="000C60DD" w:rsidRPr="006A307B" w:rsidRDefault="000C60DD" w:rsidP="000C60DD">
            <w:pPr>
              <w:ind w:firstLine="0"/>
              <w:jc w:val="center"/>
              <w:rPr>
                <w:szCs w:val="24"/>
              </w:rPr>
            </w:pPr>
            <w:r w:rsidRPr="006A307B">
              <w:rPr>
                <w:szCs w:val="24"/>
              </w:rPr>
              <w:t>Стоимость работ в % от общей стоимости работ</w:t>
            </w:r>
          </w:p>
        </w:tc>
        <w:tc>
          <w:tcPr>
            <w:tcW w:w="2120" w:type="dxa"/>
            <w:vAlign w:val="center"/>
          </w:tcPr>
          <w:p w:rsidR="000C60DD" w:rsidRPr="006A307B" w:rsidRDefault="000C60DD" w:rsidP="000C60DD">
            <w:pPr>
              <w:ind w:firstLine="0"/>
              <w:jc w:val="center"/>
              <w:rPr>
                <w:szCs w:val="24"/>
              </w:rPr>
            </w:pPr>
            <w:r w:rsidRPr="006A307B">
              <w:rPr>
                <w:szCs w:val="24"/>
              </w:rPr>
              <w:t>Сроки выполнения (начало и окончание)</w:t>
            </w:r>
          </w:p>
        </w:tc>
      </w:tr>
      <w:tr w:rsidR="000C60DD" w:rsidRPr="006A307B" w:rsidTr="000C60DD">
        <w:tc>
          <w:tcPr>
            <w:tcW w:w="932" w:type="dxa"/>
          </w:tcPr>
          <w:p w:rsidR="000C60DD" w:rsidRPr="006A307B" w:rsidRDefault="000C60DD" w:rsidP="006A307B">
            <w:pPr>
              <w:numPr>
                <w:ilvl w:val="0"/>
                <w:numId w:val="37"/>
              </w:numPr>
              <w:rPr>
                <w:szCs w:val="24"/>
                <w:lang w:val="x-none"/>
              </w:rPr>
            </w:pPr>
          </w:p>
        </w:tc>
        <w:tc>
          <w:tcPr>
            <w:tcW w:w="2718" w:type="dxa"/>
          </w:tcPr>
          <w:p w:rsidR="000C60DD" w:rsidRPr="006A307B" w:rsidRDefault="000C60DD" w:rsidP="006A307B">
            <w:pPr>
              <w:rPr>
                <w:szCs w:val="24"/>
                <w:lang w:val="x-none"/>
              </w:rPr>
            </w:pPr>
          </w:p>
        </w:tc>
        <w:tc>
          <w:tcPr>
            <w:tcW w:w="2115" w:type="dxa"/>
          </w:tcPr>
          <w:p w:rsidR="000C60DD" w:rsidRPr="006A307B" w:rsidRDefault="000C60DD" w:rsidP="006A307B">
            <w:pPr>
              <w:rPr>
                <w:szCs w:val="24"/>
                <w:lang w:val="x-none"/>
              </w:rPr>
            </w:pPr>
          </w:p>
        </w:tc>
        <w:tc>
          <w:tcPr>
            <w:tcW w:w="2310" w:type="dxa"/>
          </w:tcPr>
          <w:p w:rsidR="000C60DD" w:rsidRPr="006A307B" w:rsidRDefault="000C60DD" w:rsidP="006A307B">
            <w:pPr>
              <w:rPr>
                <w:szCs w:val="24"/>
                <w:lang w:val="x-none"/>
              </w:rPr>
            </w:pPr>
          </w:p>
        </w:tc>
        <w:tc>
          <w:tcPr>
            <w:tcW w:w="2120" w:type="dxa"/>
          </w:tcPr>
          <w:p w:rsidR="000C60DD" w:rsidRPr="006A307B" w:rsidRDefault="000C60DD" w:rsidP="006A307B">
            <w:pPr>
              <w:rPr>
                <w:szCs w:val="24"/>
                <w:lang w:val="x-none"/>
              </w:rPr>
            </w:pPr>
          </w:p>
        </w:tc>
      </w:tr>
      <w:tr w:rsidR="000C60DD" w:rsidRPr="006A307B" w:rsidTr="000C60DD">
        <w:tc>
          <w:tcPr>
            <w:tcW w:w="932" w:type="dxa"/>
          </w:tcPr>
          <w:p w:rsidR="000C60DD" w:rsidRPr="006A307B" w:rsidRDefault="000C60DD" w:rsidP="006A307B">
            <w:pPr>
              <w:numPr>
                <w:ilvl w:val="0"/>
                <w:numId w:val="37"/>
              </w:numPr>
              <w:rPr>
                <w:szCs w:val="24"/>
                <w:lang w:val="x-none"/>
              </w:rPr>
            </w:pPr>
          </w:p>
        </w:tc>
        <w:tc>
          <w:tcPr>
            <w:tcW w:w="2718" w:type="dxa"/>
          </w:tcPr>
          <w:p w:rsidR="000C60DD" w:rsidRPr="006A307B" w:rsidRDefault="000C60DD" w:rsidP="006A307B">
            <w:pPr>
              <w:rPr>
                <w:szCs w:val="24"/>
                <w:lang w:val="x-none"/>
              </w:rPr>
            </w:pPr>
          </w:p>
        </w:tc>
        <w:tc>
          <w:tcPr>
            <w:tcW w:w="2115" w:type="dxa"/>
          </w:tcPr>
          <w:p w:rsidR="000C60DD" w:rsidRPr="006A307B" w:rsidRDefault="000C60DD" w:rsidP="006A307B">
            <w:pPr>
              <w:rPr>
                <w:szCs w:val="24"/>
                <w:lang w:val="x-none"/>
              </w:rPr>
            </w:pPr>
          </w:p>
        </w:tc>
        <w:tc>
          <w:tcPr>
            <w:tcW w:w="2310" w:type="dxa"/>
          </w:tcPr>
          <w:p w:rsidR="000C60DD" w:rsidRPr="006A307B" w:rsidRDefault="000C60DD" w:rsidP="006A307B">
            <w:pPr>
              <w:rPr>
                <w:szCs w:val="24"/>
                <w:lang w:val="x-none"/>
              </w:rPr>
            </w:pPr>
          </w:p>
        </w:tc>
        <w:tc>
          <w:tcPr>
            <w:tcW w:w="2120" w:type="dxa"/>
          </w:tcPr>
          <w:p w:rsidR="000C60DD" w:rsidRPr="006A307B" w:rsidRDefault="000C60DD" w:rsidP="006A307B">
            <w:pPr>
              <w:rPr>
                <w:szCs w:val="24"/>
                <w:lang w:val="x-none"/>
              </w:rPr>
            </w:pPr>
          </w:p>
        </w:tc>
      </w:tr>
      <w:tr w:rsidR="000C60DD" w:rsidRPr="006A307B" w:rsidTr="000C60DD">
        <w:tc>
          <w:tcPr>
            <w:tcW w:w="932" w:type="dxa"/>
          </w:tcPr>
          <w:p w:rsidR="000C60DD" w:rsidRPr="006A307B" w:rsidRDefault="000C60DD" w:rsidP="006A307B">
            <w:pPr>
              <w:numPr>
                <w:ilvl w:val="0"/>
                <w:numId w:val="37"/>
              </w:numPr>
              <w:rPr>
                <w:szCs w:val="24"/>
                <w:lang w:val="x-none"/>
              </w:rPr>
            </w:pPr>
          </w:p>
        </w:tc>
        <w:tc>
          <w:tcPr>
            <w:tcW w:w="2718" w:type="dxa"/>
          </w:tcPr>
          <w:p w:rsidR="000C60DD" w:rsidRPr="006A307B" w:rsidRDefault="000C60DD" w:rsidP="006A307B">
            <w:pPr>
              <w:rPr>
                <w:szCs w:val="24"/>
                <w:lang w:val="x-none"/>
              </w:rPr>
            </w:pPr>
          </w:p>
        </w:tc>
        <w:tc>
          <w:tcPr>
            <w:tcW w:w="2115" w:type="dxa"/>
          </w:tcPr>
          <w:p w:rsidR="000C60DD" w:rsidRPr="006A307B" w:rsidRDefault="000C60DD" w:rsidP="006A307B">
            <w:pPr>
              <w:rPr>
                <w:szCs w:val="24"/>
                <w:lang w:val="x-none"/>
              </w:rPr>
            </w:pPr>
          </w:p>
        </w:tc>
        <w:tc>
          <w:tcPr>
            <w:tcW w:w="2310" w:type="dxa"/>
          </w:tcPr>
          <w:p w:rsidR="000C60DD" w:rsidRPr="006A307B" w:rsidRDefault="000C60DD" w:rsidP="006A307B">
            <w:pPr>
              <w:rPr>
                <w:szCs w:val="24"/>
                <w:lang w:val="x-none"/>
              </w:rPr>
            </w:pPr>
          </w:p>
        </w:tc>
        <w:tc>
          <w:tcPr>
            <w:tcW w:w="2120" w:type="dxa"/>
          </w:tcPr>
          <w:p w:rsidR="000C60DD" w:rsidRPr="006A307B" w:rsidRDefault="000C60DD" w:rsidP="006A307B">
            <w:pPr>
              <w:rPr>
                <w:szCs w:val="24"/>
                <w:lang w:val="x-none"/>
              </w:rPr>
            </w:pPr>
          </w:p>
        </w:tc>
      </w:tr>
      <w:tr w:rsidR="000C60DD" w:rsidRPr="006A307B" w:rsidTr="000C60DD">
        <w:trPr>
          <w:trHeight w:val="292"/>
        </w:trPr>
        <w:tc>
          <w:tcPr>
            <w:tcW w:w="932" w:type="dxa"/>
          </w:tcPr>
          <w:p w:rsidR="000C60DD" w:rsidRPr="006A307B" w:rsidRDefault="000C60DD" w:rsidP="006A307B">
            <w:pPr>
              <w:rPr>
                <w:szCs w:val="24"/>
                <w:lang w:val="x-none"/>
              </w:rPr>
            </w:pPr>
            <w:r w:rsidRPr="006A307B">
              <w:rPr>
                <w:szCs w:val="24"/>
                <w:lang w:val="x-none"/>
              </w:rPr>
              <w:t>…</w:t>
            </w:r>
          </w:p>
        </w:tc>
        <w:tc>
          <w:tcPr>
            <w:tcW w:w="2718" w:type="dxa"/>
          </w:tcPr>
          <w:p w:rsidR="000C60DD" w:rsidRPr="006A307B" w:rsidRDefault="000C60DD" w:rsidP="006A307B">
            <w:pPr>
              <w:rPr>
                <w:szCs w:val="24"/>
                <w:lang w:val="x-none"/>
              </w:rPr>
            </w:pPr>
          </w:p>
        </w:tc>
        <w:tc>
          <w:tcPr>
            <w:tcW w:w="2115" w:type="dxa"/>
          </w:tcPr>
          <w:p w:rsidR="000C60DD" w:rsidRPr="006A307B" w:rsidRDefault="000C60DD" w:rsidP="006A307B">
            <w:pPr>
              <w:rPr>
                <w:szCs w:val="24"/>
                <w:lang w:val="x-none"/>
              </w:rPr>
            </w:pPr>
          </w:p>
        </w:tc>
        <w:tc>
          <w:tcPr>
            <w:tcW w:w="2310" w:type="dxa"/>
          </w:tcPr>
          <w:p w:rsidR="000C60DD" w:rsidRPr="006A307B" w:rsidRDefault="000C60DD" w:rsidP="006A307B">
            <w:pPr>
              <w:rPr>
                <w:szCs w:val="24"/>
                <w:lang w:val="x-none"/>
              </w:rPr>
            </w:pPr>
          </w:p>
        </w:tc>
        <w:tc>
          <w:tcPr>
            <w:tcW w:w="2120" w:type="dxa"/>
          </w:tcPr>
          <w:p w:rsidR="000C60DD" w:rsidRPr="006A307B" w:rsidRDefault="000C60DD" w:rsidP="006A307B">
            <w:pPr>
              <w:rPr>
                <w:szCs w:val="24"/>
                <w:lang w:val="x-none"/>
              </w:rPr>
            </w:pPr>
          </w:p>
        </w:tc>
      </w:tr>
      <w:tr w:rsidR="000C60DD" w:rsidRPr="006A307B" w:rsidTr="000C60DD">
        <w:tc>
          <w:tcPr>
            <w:tcW w:w="5765" w:type="dxa"/>
            <w:gridSpan w:val="3"/>
          </w:tcPr>
          <w:p w:rsidR="000C60DD" w:rsidRPr="006A307B" w:rsidRDefault="000C60DD" w:rsidP="006A307B">
            <w:pPr>
              <w:rPr>
                <w:b/>
                <w:szCs w:val="24"/>
                <w:lang w:val="x-none"/>
              </w:rPr>
            </w:pPr>
            <w:r w:rsidRPr="006A307B">
              <w:rPr>
                <w:b/>
                <w:szCs w:val="24"/>
                <w:lang w:val="x-none"/>
              </w:rPr>
              <w:t>ИТОГО</w:t>
            </w:r>
          </w:p>
        </w:tc>
        <w:tc>
          <w:tcPr>
            <w:tcW w:w="2310" w:type="dxa"/>
          </w:tcPr>
          <w:p w:rsidR="000C60DD" w:rsidRPr="006A307B" w:rsidRDefault="000C60DD" w:rsidP="000C60DD">
            <w:pPr>
              <w:jc w:val="center"/>
              <w:rPr>
                <w:b/>
                <w:szCs w:val="24"/>
                <w:lang w:val="x-none"/>
              </w:rPr>
            </w:pPr>
            <w:r w:rsidRPr="006A307B">
              <w:rPr>
                <w:b/>
                <w:szCs w:val="24"/>
                <w:lang w:val="x-none"/>
              </w:rPr>
              <w:t>100%</w:t>
            </w:r>
          </w:p>
        </w:tc>
        <w:tc>
          <w:tcPr>
            <w:tcW w:w="2120" w:type="dxa"/>
          </w:tcPr>
          <w:p w:rsidR="000C60DD" w:rsidRPr="006A307B" w:rsidRDefault="000C60DD" w:rsidP="006A307B">
            <w:pPr>
              <w:rPr>
                <w:b/>
                <w:szCs w:val="24"/>
                <w:lang w:val="x-none"/>
              </w:rPr>
            </w:pPr>
            <w:r w:rsidRPr="006A307B">
              <w:rPr>
                <w:b/>
                <w:szCs w:val="24"/>
                <w:lang w:val="x-none"/>
              </w:rPr>
              <w:t>Х</w:t>
            </w:r>
          </w:p>
        </w:tc>
      </w:tr>
    </w:tbl>
    <w:p w:rsidR="006A307B" w:rsidRDefault="006A307B" w:rsidP="00CA018B">
      <w:pPr>
        <w:rPr>
          <w:szCs w:val="24"/>
        </w:rPr>
      </w:pPr>
    </w:p>
    <w:p w:rsidR="006A307B" w:rsidRDefault="006A307B" w:rsidP="00CA018B">
      <w:pPr>
        <w:rPr>
          <w:szCs w:val="24"/>
        </w:rPr>
      </w:pPr>
    </w:p>
    <w:p w:rsidR="006A307B" w:rsidRDefault="006A307B" w:rsidP="00CA018B">
      <w:pPr>
        <w:rPr>
          <w:szCs w:val="24"/>
        </w:rPr>
      </w:pPr>
    </w:p>
    <w:p w:rsidR="006A307B" w:rsidRDefault="006A307B" w:rsidP="00CA018B">
      <w:pPr>
        <w:rPr>
          <w:szCs w:val="24"/>
        </w:rPr>
      </w:pPr>
    </w:p>
    <w:p w:rsidR="006A307B" w:rsidRDefault="006A307B" w:rsidP="00CA018B">
      <w:pPr>
        <w:rPr>
          <w:szCs w:val="24"/>
        </w:rPr>
      </w:pPr>
    </w:p>
    <w:p w:rsidR="00CA018B" w:rsidRPr="0054313E" w:rsidRDefault="00CA018B" w:rsidP="00CA018B">
      <w:pPr>
        <w:rPr>
          <w:szCs w:val="24"/>
        </w:rPr>
      </w:pPr>
      <w:r w:rsidRPr="0054313E">
        <w:rPr>
          <w:szCs w:val="24"/>
        </w:rPr>
        <w:t>___________________________________</w:t>
      </w:r>
    </w:p>
    <w:p w:rsidR="00CA018B" w:rsidRPr="0054313E" w:rsidRDefault="00CA018B" w:rsidP="00CA018B">
      <w:pPr>
        <w:ind w:right="3684"/>
        <w:jc w:val="center"/>
        <w:rPr>
          <w:szCs w:val="24"/>
          <w:vertAlign w:val="superscript"/>
        </w:rPr>
      </w:pPr>
      <w:r w:rsidRPr="0054313E">
        <w:rPr>
          <w:szCs w:val="24"/>
          <w:vertAlign w:val="superscript"/>
        </w:rPr>
        <w:t>(подпись, М.П.)</w:t>
      </w:r>
    </w:p>
    <w:p w:rsidR="00CA018B" w:rsidRPr="0054313E" w:rsidRDefault="00CA018B" w:rsidP="00CA018B">
      <w:pPr>
        <w:rPr>
          <w:szCs w:val="24"/>
        </w:rPr>
      </w:pPr>
      <w:r w:rsidRPr="0054313E">
        <w:rPr>
          <w:szCs w:val="24"/>
        </w:rPr>
        <w:t>____________________________________</w:t>
      </w:r>
    </w:p>
    <w:p w:rsidR="00CA018B" w:rsidRPr="0054313E" w:rsidRDefault="00CA018B" w:rsidP="00CA018B">
      <w:pPr>
        <w:ind w:right="3684"/>
        <w:jc w:val="center"/>
        <w:rPr>
          <w:szCs w:val="24"/>
          <w:vertAlign w:val="superscript"/>
        </w:rPr>
      </w:pPr>
      <w:r w:rsidRPr="0054313E">
        <w:rPr>
          <w:szCs w:val="24"/>
          <w:vertAlign w:val="superscript"/>
        </w:rPr>
        <w:t>(фамилия, имя, отчество подписавшего, должность)</w:t>
      </w:r>
    </w:p>
    <w:p w:rsidR="00CA018B" w:rsidRPr="0054313E" w:rsidRDefault="00CA018B" w:rsidP="00CA018B">
      <w:pPr>
        <w:pBdr>
          <w:bottom w:val="single" w:sz="4" w:space="1" w:color="auto"/>
        </w:pBdr>
        <w:shd w:val="clear" w:color="auto" w:fill="E0E0E0"/>
        <w:ind w:right="21" w:firstLine="0"/>
        <w:jc w:val="center"/>
        <w:rPr>
          <w:b/>
          <w:spacing w:val="36"/>
          <w:szCs w:val="24"/>
        </w:rPr>
      </w:pPr>
      <w:r w:rsidRPr="0054313E">
        <w:rPr>
          <w:b/>
          <w:spacing w:val="36"/>
          <w:szCs w:val="24"/>
        </w:rPr>
        <w:t>конец формы</w:t>
      </w:r>
    </w:p>
    <w:p w:rsidR="00CA018B" w:rsidRPr="0054313E" w:rsidRDefault="00CA018B" w:rsidP="00CA018B">
      <w:pPr>
        <w:tabs>
          <w:tab w:val="left" w:pos="567"/>
          <w:tab w:val="left" w:pos="1985"/>
        </w:tabs>
        <w:ind w:right="34" w:firstLine="0"/>
        <w:jc w:val="left"/>
        <w:rPr>
          <w:b/>
          <w:szCs w:val="24"/>
        </w:rPr>
      </w:pPr>
      <w:r w:rsidRPr="0054313E">
        <w:rPr>
          <w:b/>
          <w:szCs w:val="24"/>
        </w:rPr>
        <w:br w:type="page"/>
      </w:r>
    </w:p>
    <w:p w:rsidR="00CA018B" w:rsidRPr="0054313E" w:rsidRDefault="00CA018B" w:rsidP="00F60D51">
      <w:pPr>
        <w:pStyle w:val="3"/>
        <w:numPr>
          <w:ilvl w:val="2"/>
          <w:numId w:val="23"/>
        </w:numPr>
        <w:tabs>
          <w:tab w:val="left" w:pos="567"/>
          <w:tab w:val="left" w:pos="1985"/>
        </w:tabs>
        <w:ind w:left="567" w:right="34" w:firstLine="0"/>
        <w:rPr>
          <w:sz w:val="24"/>
          <w:szCs w:val="24"/>
        </w:rPr>
      </w:pPr>
      <w:bookmarkStart w:id="401" w:name="_Toc439170694"/>
      <w:bookmarkStart w:id="402" w:name="_Toc439172796"/>
      <w:bookmarkStart w:id="403" w:name="_Toc439173240"/>
      <w:bookmarkStart w:id="404" w:name="_Toc439238236"/>
      <w:bookmarkStart w:id="405" w:name="_Toc439252783"/>
      <w:bookmarkStart w:id="406" w:name="_Toc439323757"/>
      <w:bookmarkStart w:id="407" w:name="_Toc440361394"/>
      <w:bookmarkStart w:id="408" w:name="_Toc440376276"/>
      <w:bookmarkStart w:id="409" w:name="_Toc440382534"/>
      <w:bookmarkStart w:id="410" w:name="_Toc440447204"/>
      <w:bookmarkStart w:id="411" w:name="_Toc440632365"/>
      <w:bookmarkStart w:id="412" w:name="_Toc440875137"/>
      <w:bookmarkStart w:id="413" w:name="_Toc441131124"/>
      <w:bookmarkStart w:id="414" w:name="_Toc441572129"/>
      <w:bookmarkStart w:id="415" w:name="_Toc441575221"/>
      <w:bookmarkStart w:id="416" w:name="_Toc442195890"/>
      <w:bookmarkStart w:id="417" w:name="_Toc442251932"/>
      <w:bookmarkStart w:id="418" w:name="_Toc442258881"/>
      <w:bookmarkStart w:id="419" w:name="_Toc442259121"/>
      <w:bookmarkStart w:id="420" w:name="_Toc442265432"/>
      <w:bookmarkStart w:id="421" w:name="_Toc447292638"/>
      <w:bookmarkStart w:id="422" w:name="_Toc461809084"/>
      <w:bookmarkStart w:id="423" w:name="_Toc463514503"/>
      <w:bookmarkStart w:id="424" w:name="_Toc466908623"/>
      <w:bookmarkStart w:id="425" w:name="_Toc468196562"/>
      <w:bookmarkStart w:id="426" w:name="_Toc468446643"/>
      <w:bookmarkStart w:id="427" w:name="_Toc468446837"/>
      <w:bookmarkStart w:id="428" w:name="_Toc469479693"/>
      <w:bookmarkStart w:id="429" w:name="_Toc471986643"/>
      <w:bookmarkStart w:id="430" w:name="_Toc498509277"/>
      <w:bookmarkStart w:id="431" w:name="_Toc524939633"/>
      <w:bookmarkStart w:id="432" w:name="_Toc535853822"/>
      <w:bookmarkStart w:id="433" w:name="_Toc536020453"/>
      <w:bookmarkStart w:id="434" w:name="_Toc90049547"/>
      <w:r w:rsidRPr="0054313E">
        <w:rPr>
          <w:sz w:val="24"/>
          <w:szCs w:val="24"/>
        </w:rPr>
        <w:lastRenderedPageBreak/>
        <w:t>Инструкции по заполнению</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Данная форма заполняется только в том случае, если Заявка подается коллективным Участником.</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 xml:space="preserve">Участник указывает дату и номер Заявки в соответствии с письмом о подаче оферты (подраздел </w:t>
      </w:r>
      <w:r w:rsidRPr="0054313E">
        <w:rPr>
          <w:sz w:val="24"/>
          <w:szCs w:val="24"/>
        </w:rPr>
        <w:fldChar w:fldCharType="begin"/>
      </w:r>
      <w:r w:rsidRPr="0054313E">
        <w:rPr>
          <w:sz w:val="24"/>
          <w:szCs w:val="24"/>
        </w:rPr>
        <w:instrText xml:space="preserve"> REF _Ref55336310 \r \h  \* MERGEFORMAT </w:instrText>
      </w:r>
      <w:r w:rsidRPr="0054313E">
        <w:rPr>
          <w:sz w:val="24"/>
          <w:szCs w:val="24"/>
        </w:rPr>
      </w:r>
      <w:r w:rsidRPr="0054313E">
        <w:rPr>
          <w:sz w:val="24"/>
          <w:szCs w:val="24"/>
        </w:rPr>
        <w:fldChar w:fldCharType="separate"/>
      </w:r>
      <w:r w:rsidR="002C2362">
        <w:rPr>
          <w:sz w:val="24"/>
          <w:szCs w:val="24"/>
        </w:rPr>
        <w:t>1.1</w:t>
      </w:r>
      <w:r w:rsidRPr="0054313E">
        <w:rPr>
          <w:sz w:val="24"/>
          <w:szCs w:val="24"/>
        </w:rPr>
        <w:fldChar w:fldCharType="end"/>
      </w:r>
      <w:r w:rsidRPr="0054313E">
        <w:rPr>
          <w:sz w:val="24"/>
          <w:szCs w:val="24"/>
        </w:rPr>
        <w:t>).</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 xml:space="preserve">Участник указывает свое фирменное наименование (в </w:t>
      </w:r>
      <w:proofErr w:type="spellStart"/>
      <w:r w:rsidRPr="0054313E">
        <w:rPr>
          <w:sz w:val="24"/>
          <w:szCs w:val="24"/>
        </w:rPr>
        <w:t>т.ч</w:t>
      </w:r>
      <w:proofErr w:type="spellEnd"/>
      <w:r w:rsidRPr="0054313E">
        <w:rPr>
          <w:sz w:val="24"/>
          <w:szCs w:val="24"/>
        </w:rPr>
        <w:t>. организационно-правовую форму) и свой адрес.</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В данной форме лидер коллективного Участника указывает:</w:t>
      </w:r>
    </w:p>
    <w:p w:rsidR="006A307B" w:rsidRPr="006A307B" w:rsidRDefault="006A307B" w:rsidP="006A307B">
      <w:pPr>
        <w:pStyle w:val="a2"/>
        <w:numPr>
          <w:ilvl w:val="0"/>
          <w:numId w:val="30"/>
        </w:numPr>
        <w:spacing w:line="276" w:lineRule="auto"/>
        <w:ind w:left="567" w:firstLine="0"/>
        <w:rPr>
          <w:sz w:val="24"/>
          <w:szCs w:val="24"/>
        </w:rPr>
      </w:pPr>
      <w:r w:rsidRPr="006A307B">
        <w:rPr>
          <w:sz w:val="24"/>
          <w:szCs w:val="24"/>
        </w:rPr>
        <w:t>перечень выполняемых каждым членом коллективного участника работ;</w:t>
      </w:r>
    </w:p>
    <w:p w:rsidR="006A307B" w:rsidRPr="006A307B" w:rsidRDefault="006A307B" w:rsidP="006A307B">
      <w:pPr>
        <w:pStyle w:val="a2"/>
        <w:numPr>
          <w:ilvl w:val="0"/>
          <w:numId w:val="30"/>
        </w:numPr>
        <w:spacing w:line="276" w:lineRule="auto"/>
        <w:ind w:left="567" w:firstLine="0"/>
        <w:rPr>
          <w:sz w:val="24"/>
          <w:szCs w:val="24"/>
        </w:rPr>
      </w:pPr>
      <w:r w:rsidRPr="006A307B">
        <w:rPr>
          <w:sz w:val="24"/>
          <w:szCs w:val="24"/>
        </w:rPr>
        <w:t>стоимость работ по каждому члену коллективного уч</w:t>
      </w:r>
      <w:r>
        <w:rPr>
          <w:sz w:val="24"/>
          <w:szCs w:val="24"/>
        </w:rPr>
        <w:t xml:space="preserve">астника в процентном </w:t>
      </w:r>
      <w:r w:rsidRPr="006A307B">
        <w:rPr>
          <w:sz w:val="24"/>
          <w:szCs w:val="24"/>
        </w:rPr>
        <w:t>выражении;</w:t>
      </w:r>
    </w:p>
    <w:p w:rsidR="006A307B" w:rsidRPr="006A307B" w:rsidRDefault="006A307B" w:rsidP="006A307B">
      <w:pPr>
        <w:pStyle w:val="a2"/>
        <w:numPr>
          <w:ilvl w:val="0"/>
          <w:numId w:val="30"/>
        </w:numPr>
        <w:spacing w:line="276" w:lineRule="auto"/>
        <w:ind w:left="567" w:firstLine="0"/>
        <w:rPr>
          <w:sz w:val="24"/>
          <w:szCs w:val="24"/>
        </w:rPr>
      </w:pPr>
      <w:r w:rsidRPr="006A307B">
        <w:rPr>
          <w:sz w:val="24"/>
          <w:szCs w:val="24"/>
        </w:rPr>
        <w:t>сроки оказания услуг каждым членом коллективного участника.</w:t>
      </w:r>
    </w:p>
    <w:p w:rsidR="00CA018B" w:rsidRPr="0054313E" w:rsidRDefault="00CA018B" w:rsidP="006A307B">
      <w:pPr>
        <w:pStyle w:val="a2"/>
        <w:numPr>
          <w:ilvl w:val="0"/>
          <w:numId w:val="0"/>
        </w:numPr>
        <w:spacing w:line="276" w:lineRule="auto"/>
        <w:ind w:left="360" w:hanging="360"/>
      </w:pPr>
    </w:p>
    <w:p w:rsidR="00CA018B" w:rsidRPr="0054313E" w:rsidRDefault="00CA018B" w:rsidP="00CA018B">
      <w:pPr>
        <w:pStyle w:val="aff"/>
        <w:tabs>
          <w:tab w:val="clear" w:pos="360"/>
        </w:tabs>
        <w:spacing w:before="100" w:beforeAutospacing="1" w:line="240" w:lineRule="auto"/>
        <w:ind w:left="0" w:firstLine="0"/>
        <w:rPr>
          <w:sz w:val="24"/>
          <w:szCs w:val="24"/>
        </w:rPr>
      </w:pPr>
    </w:p>
    <w:p w:rsidR="00CA018B" w:rsidRPr="0054313E" w:rsidRDefault="00CA018B" w:rsidP="00CA018B">
      <w:pPr>
        <w:pStyle w:val="aff"/>
        <w:tabs>
          <w:tab w:val="clear" w:pos="360"/>
          <w:tab w:val="left" w:pos="567"/>
          <w:tab w:val="left" w:pos="1134"/>
          <w:tab w:val="left" w:pos="1985"/>
        </w:tabs>
        <w:spacing w:before="100" w:beforeAutospacing="1" w:line="240" w:lineRule="auto"/>
        <w:ind w:right="34" w:firstLine="567"/>
        <w:rPr>
          <w:sz w:val="24"/>
          <w:szCs w:val="24"/>
        </w:rPr>
      </w:pPr>
    </w:p>
    <w:p w:rsidR="00CA018B" w:rsidRPr="0054313E" w:rsidRDefault="00CA018B" w:rsidP="00F60D51">
      <w:pPr>
        <w:pStyle w:val="2"/>
        <w:keepNext/>
        <w:pageBreakBefore/>
        <w:numPr>
          <w:ilvl w:val="1"/>
          <w:numId w:val="23"/>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435" w:name="_Toc26798355"/>
      <w:bookmarkStart w:id="436" w:name="_Toc90049548"/>
      <w:r w:rsidRPr="0054313E">
        <w:rPr>
          <w:sz w:val="24"/>
          <w:szCs w:val="24"/>
        </w:rPr>
        <w:lastRenderedPageBreak/>
        <w:t>Справка об участии в судебных разбирательствах (форма 1</w:t>
      </w:r>
      <w:r w:rsidR="00650BC9" w:rsidRPr="0054313E">
        <w:rPr>
          <w:sz w:val="24"/>
          <w:szCs w:val="24"/>
          <w:lang w:val="ru-RU"/>
        </w:rPr>
        <w:t>0</w:t>
      </w:r>
      <w:r w:rsidRPr="0054313E">
        <w:rPr>
          <w:sz w:val="24"/>
          <w:szCs w:val="24"/>
        </w:rPr>
        <w:t>)</w:t>
      </w:r>
      <w:bookmarkEnd w:id="435"/>
      <w:bookmarkEnd w:id="436"/>
    </w:p>
    <w:p w:rsidR="00CA018B" w:rsidRPr="0054313E" w:rsidRDefault="00CA018B" w:rsidP="00CA018B">
      <w:pPr>
        <w:tabs>
          <w:tab w:val="left" w:pos="567"/>
          <w:tab w:val="left" w:pos="1985"/>
        </w:tabs>
        <w:ind w:right="34" w:firstLine="0"/>
        <w:rPr>
          <w:szCs w:val="24"/>
        </w:rPr>
      </w:pPr>
      <w:r w:rsidRPr="0054313E">
        <w:rPr>
          <w:szCs w:val="24"/>
        </w:rPr>
        <w:t>(</w:t>
      </w:r>
      <w:r w:rsidRPr="0054313E">
        <w:rPr>
          <w:szCs w:val="24"/>
          <w:shd w:val="clear" w:color="auto" w:fill="FFFF99"/>
        </w:rPr>
        <w:t>заполняется отдельно по каждому из лотов с указанием номера и названия лота</w:t>
      </w:r>
      <w:r w:rsidRPr="0054313E">
        <w:rPr>
          <w:szCs w:val="24"/>
        </w:rPr>
        <w:t>)</w:t>
      </w:r>
    </w:p>
    <w:p w:rsidR="00CA018B" w:rsidRPr="0054313E" w:rsidRDefault="00CA018B" w:rsidP="00F60D51">
      <w:pPr>
        <w:pStyle w:val="3"/>
        <w:numPr>
          <w:ilvl w:val="2"/>
          <w:numId w:val="23"/>
        </w:numPr>
        <w:tabs>
          <w:tab w:val="left" w:pos="567"/>
          <w:tab w:val="num" w:pos="1134"/>
          <w:tab w:val="left" w:pos="1985"/>
        </w:tabs>
        <w:ind w:left="0" w:right="34" w:firstLine="0"/>
        <w:rPr>
          <w:sz w:val="24"/>
          <w:szCs w:val="24"/>
        </w:rPr>
      </w:pPr>
      <w:bookmarkStart w:id="437" w:name="_Toc26798356"/>
      <w:bookmarkStart w:id="438" w:name="_Toc90049549"/>
      <w:r w:rsidRPr="0054313E">
        <w:rPr>
          <w:sz w:val="24"/>
          <w:szCs w:val="24"/>
        </w:rPr>
        <w:t>Форма Справк</w:t>
      </w:r>
      <w:r w:rsidRPr="0054313E">
        <w:rPr>
          <w:sz w:val="24"/>
          <w:szCs w:val="24"/>
          <w:lang w:val="ru-RU"/>
        </w:rPr>
        <w:t>и</w:t>
      </w:r>
      <w:r w:rsidRPr="0054313E">
        <w:rPr>
          <w:sz w:val="24"/>
          <w:szCs w:val="24"/>
        </w:rPr>
        <w:t xml:space="preserve"> об участии в судебных разбирательствах</w:t>
      </w:r>
      <w:bookmarkEnd w:id="437"/>
      <w:bookmarkEnd w:id="438"/>
    </w:p>
    <w:p w:rsidR="00CA018B" w:rsidRPr="0054313E" w:rsidRDefault="00CA018B" w:rsidP="00CA018B">
      <w:pPr>
        <w:pBdr>
          <w:top w:val="single" w:sz="4" w:space="1" w:color="auto"/>
        </w:pBdr>
        <w:shd w:val="clear" w:color="auto" w:fill="E0E0E0"/>
        <w:tabs>
          <w:tab w:val="left" w:pos="567"/>
          <w:tab w:val="left" w:pos="1985"/>
        </w:tabs>
        <w:ind w:right="34" w:firstLine="0"/>
        <w:jc w:val="center"/>
        <w:rPr>
          <w:b/>
          <w:color w:val="000000"/>
          <w:spacing w:val="36"/>
          <w:szCs w:val="24"/>
        </w:rPr>
      </w:pPr>
      <w:r w:rsidRPr="0054313E">
        <w:rPr>
          <w:b/>
          <w:color w:val="000000"/>
          <w:spacing w:val="36"/>
          <w:szCs w:val="24"/>
        </w:rPr>
        <w:t>начало формы</w:t>
      </w:r>
    </w:p>
    <w:p w:rsidR="00CA018B" w:rsidRPr="0054313E" w:rsidRDefault="00CA018B" w:rsidP="00CA018B">
      <w:pPr>
        <w:tabs>
          <w:tab w:val="left" w:pos="567"/>
          <w:tab w:val="left" w:pos="1985"/>
        </w:tabs>
        <w:ind w:right="34" w:firstLine="0"/>
        <w:jc w:val="left"/>
        <w:rPr>
          <w:color w:val="000000"/>
          <w:szCs w:val="24"/>
        </w:rPr>
      </w:pPr>
      <w:r w:rsidRPr="0054313E">
        <w:rPr>
          <w:color w:val="000000"/>
          <w:szCs w:val="24"/>
        </w:rPr>
        <w:t xml:space="preserve">Приложение </w:t>
      </w:r>
      <w:r w:rsidRPr="0054313E">
        <w:rPr>
          <w:noProof/>
          <w:color w:val="000000"/>
          <w:szCs w:val="24"/>
        </w:rPr>
        <w:t>1</w:t>
      </w:r>
      <w:r w:rsidR="00650BC9" w:rsidRPr="0054313E">
        <w:rPr>
          <w:noProof/>
          <w:color w:val="000000"/>
          <w:szCs w:val="24"/>
        </w:rPr>
        <w:t>0</w:t>
      </w:r>
      <w:r w:rsidRPr="0054313E">
        <w:rPr>
          <w:color w:val="000000"/>
          <w:szCs w:val="24"/>
        </w:rPr>
        <w:t xml:space="preserve"> к письму о подаче оферты</w:t>
      </w:r>
      <w:r w:rsidRPr="0054313E">
        <w:rPr>
          <w:color w:val="000000"/>
          <w:szCs w:val="24"/>
        </w:rPr>
        <w:br/>
        <w:t>от «____»_____________ г. №__________</w:t>
      </w:r>
    </w:p>
    <w:p w:rsidR="00CA018B" w:rsidRPr="0054313E" w:rsidRDefault="00CA018B" w:rsidP="00CA018B">
      <w:pPr>
        <w:tabs>
          <w:tab w:val="left" w:pos="567"/>
          <w:tab w:val="left" w:pos="1985"/>
        </w:tabs>
        <w:ind w:right="34" w:firstLine="0"/>
        <w:rPr>
          <w:color w:val="000000"/>
          <w:szCs w:val="24"/>
        </w:rPr>
      </w:pPr>
    </w:p>
    <w:p w:rsidR="00CA018B" w:rsidRPr="0054313E" w:rsidRDefault="00CA018B" w:rsidP="00CA018B">
      <w:pPr>
        <w:tabs>
          <w:tab w:val="left" w:pos="567"/>
          <w:tab w:val="left" w:pos="1985"/>
        </w:tabs>
        <w:ind w:right="34" w:firstLine="0"/>
        <w:jc w:val="center"/>
        <w:rPr>
          <w:b/>
          <w:szCs w:val="24"/>
        </w:rPr>
      </w:pPr>
      <w:r w:rsidRPr="0054313E">
        <w:rPr>
          <w:b/>
          <w:szCs w:val="24"/>
        </w:rPr>
        <w:t>Справка об участии в судебных разбирательствах</w:t>
      </w:r>
    </w:p>
    <w:p w:rsidR="00CA018B" w:rsidRPr="0054313E" w:rsidRDefault="00CA018B" w:rsidP="00CA018B">
      <w:pPr>
        <w:tabs>
          <w:tab w:val="left" w:pos="567"/>
          <w:tab w:val="left" w:pos="1985"/>
        </w:tabs>
        <w:ind w:right="34" w:firstLine="0"/>
        <w:rPr>
          <w:color w:val="000000"/>
          <w:szCs w:val="24"/>
        </w:rPr>
      </w:pPr>
    </w:p>
    <w:p w:rsidR="00CA018B" w:rsidRPr="0054313E" w:rsidRDefault="00CA018B" w:rsidP="00CA018B">
      <w:pPr>
        <w:tabs>
          <w:tab w:val="left" w:pos="567"/>
          <w:tab w:val="left" w:pos="1985"/>
        </w:tabs>
        <w:ind w:right="34"/>
        <w:rPr>
          <w:szCs w:val="24"/>
        </w:rPr>
      </w:pPr>
      <w:r w:rsidRPr="0054313E">
        <w:rPr>
          <w:szCs w:val="24"/>
        </w:rPr>
        <w:t>Наименование и адрес Участника: _________________________________</w:t>
      </w:r>
    </w:p>
    <w:p w:rsidR="00CA018B" w:rsidRPr="0054313E" w:rsidRDefault="00CA018B" w:rsidP="00CA018B">
      <w:pPr>
        <w:tabs>
          <w:tab w:val="left" w:pos="1080"/>
        </w:tabs>
        <w:ind w:firstLine="540"/>
        <w:rPr>
          <w:szCs w:val="24"/>
        </w:rPr>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3549"/>
        <w:gridCol w:w="2740"/>
        <w:gridCol w:w="2893"/>
      </w:tblGrid>
      <w:tr w:rsidR="00CA018B" w:rsidRPr="0054313E" w:rsidTr="00A30B85">
        <w:tc>
          <w:tcPr>
            <w:tcW w:w="426" w:type="pct"/>
            <w:vAlign w:val="center"/>
          </w:tcPr>
          <w:p w:rsidR="00CA018B" w:rsidRPr="0054313E" w:rsidRDefault="00CA018B" w:rsidP="00A30B85">
            <w:pPr>
              <w:tabs>
                <w:tab w:val="left" w:pos="1080"/>
              </w:tabs>
              <w:ind w:firstLine="33"/>
              <w:rPr>
                <w:b/>
              </w:rPr>
            </w:pPr>
            <w:r w:rsidRPr="0054313E">
              <w:rPr>
                <w:b/>
              </w:rPr>
              <w:t>Год</w:t>
            </w:r>
          </w:p>
        </w:tc>
        <w:tc>
          <w:tcPr>
            <w:tcW w:w="1768" w:type="pct"/>
            <w:vAlign w:val="center"/>
          </w:tcPr>
          <w:p w:rsidR="00CA018B" w:rsidRPr="0054313E" w:rsidRDefault="00CA018B" w:rsidP="00A30B85">
            <w:pPr>
              <w:tabs>
                <w:tab w:val="left" w:pos="1080"/>
              </w:tabs>
              <w:ind w:firstLine="33"/>
              <w:rPr>
                <w:b/>
              </w:rPr>
            </w:pPr>
            <w:r w:rsidRPr="0054313E">
              <w:rPr>
                <w:b/>
              </w:rPr>
              <w:t>Наименование организации, (другой стороны), истец/ответчик, основание и</w:t>
            </w:r>
          </w:p>
          <w:p w:rsidR="00CA018B" w:rsidRPr="0054313E" w:rsidRDefault="00CA018B" w:rsidP="00A30B85">
            <w:pPr>
              <w:tabs>
                <w:tab w:val="left" w:pos="1080"/>
              </w:tabs>
              <w:ind w:firstLine="33"/>
              <w:rPr>
                <w:b/>
              </w:rPr>
            </w:pPr>
            <w:r w:rsidRPr="0054313E">
              <w:rPr>
                <w:b/>
              </w:rPr>
              <w:t>предмет иска</w:t>
            </w:r>
          </w:p>
        </w:tc>
        <w:tc>
          <w:tcPr>
            <w:tcW w:w="1365" w:type="pct"/>
            <w:vAlign w:val="center"/>
          </w:tcPr>
          <w:p w:rsidR="00CA018B" w:rsidRPr="0054313E" w:rsidRDefault="00CA018B" w:rsidP="00A30B85">
            <w:pPr>
              <w:tabs>
                <w:tab w:val="left" w:pos="1080"/>
              </w:tabs>
              <w:ind w:firstLine="33"/>
              <w:rPr>
                <w:b/>
              </w:rPr>
            </w:pPr>
            <w:r w:rsidRPr="0054313E">
              <w:rPr>
                <w:b/>
              </w:rPr>
              <w:t>Оспариваемая сумма</w:t>
            </w:r>
          </w:p>
          <w:p w:rsidR="00CA018B" w:rsidRPr="0054313E" w:rsidRDefault="00CA018B" w:rsidP="00A30B85">
            <w:pPr>
              <w:tabs>
                <w:tab w:val="left" w:pos="1080"/>
              </w:tabs>
              <w:ind w:firstLine="33"/>
              <w:rPr>
                <w:b/>
              </w:rPr>
            </w:pPr>
            <w:r w:rsidRPr="0054313E">
              <w:rPr>
                <w:b/>
              </w:rPr>
              <w:t>(текущая стоимость, рублей)</w:t>
            </w:r>
          </w:p>
        </w:tc>
        <w:tc>
          <w:tcPr>
            <w:tcW w:w="1441" w:type="pct"/>
            <w:vAlign w:val="center"/>
          </w:tcPr>
          <w:p w:rsidR="00CA018B" w:rsidRPr="0054313E" w:rsidRDefault="00CA018B" w:rsidP="00A30B85">
            <w:pPr>
              <w:tabs>
                <w:tab w:val="left" w:pos="1080"/>
              </w:tabs>
              <w:ind w:firstLine="33"/>
              <w:rPr>
                <w:b/>
              </w:rPr>
            </w:pPr>
            <w:r w:rsidRPr="0054313E">
              <w:rPr>
                <w:b/>
              </w:rPr>
              <w:t>Решение в ПОЛЬЗУ</w:t>
            </w:r>
          </w:p>
          <w:p w:rsidR="00CA018B" w:rsidRPr="0054313E" w:rsidRDefault="00CA018B" w:rsidP="00A30B85">
            <w:pPr>
              <w:tabs>
                <w:tab w:val="left" w:pos="1080"/>
              </w:tabs>
              <w:ind w:firstLine="33"/>
              <w:rPr>
                <w:b/>
              </w:rPr>
            </w:pPr>
            <w:r w:rsidRPr="0054313E">
              <w:rPr>
                <w:b/>
              </w:rPr>
              <w:t>или ПРОТИВ</w:t>
            </w:r>
          </w:p>
          <w:p w:rsidR="00CA018B" w:rsidRPr="0054313E" w:rsidRDefault="00CA018B" w:rsidP="00A30B85">
            <w:pPr>
              <w:tabs>
                <w:tab w:val="left" w:pos="1080"/>
              </w:tabs>
              <w:ind w:firstLine="33"/>
              <w:rPr>
                <w:b/>
              </w:rPr>
            </w:pPr>
            <w:r w:rsidRPr="0054313E">
              <w:rPr>
                <w:b/>
              </w:rPr>
              <w:t>Участника закупки</w:t>
            </w:r>
          </w:p>
        </w:tc>
      </w:tr>
      <w:tr w:rsidR="00CA018B" w:rsidRPr="0054313E" w:rsidTr="00A30B85">
        <w:tc>
          <w:tcPr>
            <w:tcW w:w="426" w:type="pct"/>
          </w:tcPr>
          <w:p w:rsidR="00CA018B" w:rsidRPr="0054313E" w:rsidRDefault="00CA018B" w:rsidP="00A30B85">
            <w:pPr>
              <w:tabs>
                <w:tab w:val="left" w:pos="1080"/>
              </w:tabs>
              <w:ind w:firstLine="33"/>
            </w:pPr>
          </w:p>
        </w:tc>
        <w:tc>
          <w:tcPr>
            <w:tcW w:w="1768" w:type="pct"/>
          </w:tcPr>
          <w:p w:rsidR="00CA018B" w:rsidRPr="0054313E" w:rsidRDefault="00CA018B" w:rsidP="00A30B85">
            <w:pPr>
              <w:tabs>
                <w:tab w:val="left" w:pos="1080"/>
              </w:tabs>
              <w:ind w:firstLine="33"/>
            </w:pPr>
          </w:p>
        </w:tc>
        <w:tc>
          <w:tcPr>
            <w:tcW w:w="1365" w:type="pct"/>
          </w:tcPr>
          <w:p w:rsidR="00CA018B" w:rsidRPr="0054313E" w:rsidRDefault="00CA018B" w:rsidP="00A30B85">
            <w:pPr>
              <w:tabs>
                <w:tab w:val="left" w:pos="1080"/>
              </w:tabs>
              <w:ind w:firstLine="33"/>
            </w:pPr>
          </w:p>
        </w:tc>
        <w:tc>
          <w:tcPr>
            <w:tcW w:w="1441" w:type="pct"/>
          </w:tcPr>
          <w:p w:rsidR="00CA018B" w:rsidRPr="0054313E" w:rsidRDefault="00CA018B" w:rsidP="00A30B85">
            <w:pPr>
              <w:tabs>
                <w:tab w:val="left" w:pos="1080"/>
              </w:tabs>
              <w:ind w:firstLine="33"/>
            </w:pPr>
          </w:p>
        </w:tc>
      </w:tr>
      <w:tr w:rsidR="00CA018B" w:rsidRPr="0054313E" w:rsidTr="00A30B85">
        <w:tc>
          <w:tcPr>
            <w:tcW w:w="426" w:type="pct"/>
          </w:tcPr>
          <w:p w:rsidR="00CA018B" w:rsidRPr="0054313E" w:rsidRDefault="00CA018B" w:rsidP="00A30B85">
            <w:pPr>
              <w:tabs>
                <w:tab w:val="left" w:pos="1080"/>
              </w:tabs>
              <w:ind w:firstLine="33"/>
            </w:pPr>
          </w:p>
        </w:tc>
        <w:tc>
          <w:tcPr>
            <w:tcW w:w="1768" w:type="pct"/>
          </w:tcPr>
          <w:p w:rsidR="00CA018B" w:rsidRPr="0054313E" w:rsidRDefault="00CA018B" w:rsidP="00A30B85">
            <w:pPr>
              <w:tabs>
                <w:tab w:val="left" w:pos="1080"/>
              </w:tabs>
              <w:ind w:firstLine="33"/>
            </w:pPr>
          </w:p>
        </w:tc>
        <w:tc>
          <w:tcPr>
            <w:tcW w:w="1365" w:type="pct"/>
          </w:tcPr>
          <w:p w:rsidR="00CA018B" w:rsidRPr="0054313E" w:rsidRDefault="00CA018B" w:rsidP="00A30B85">
            <w:pPr>
              <w:tabs>
                <w:tab w:val="left" w:pos="1080"/>
              </w:tabs>
              <w:ind w:firstLine="33"/>
            </w:pPr>
          </w:p>
        </w:tc>
        <w:tc>
          <w:tcPr>
            <w:tcW w:w="1441" w:type="pct"/>
          </w:tcPr>
          <w:p w:rsidR="00CA018B" w:rsidRPr="0054313E" w:rsidRDefault="00CA018B" w:rsidP="00A30B85">
            <w:pPr>
              <w:tabs>
                <w:tab w:val="left" w:pos="1080"/>
              </w:tabs>
              <w:ind w:firstLine="33"/>
            </w:pPr>
          </w:p>
        </w:tc>
      </w:tr>
      <w:tr w:rsidR="00CA018B" w:rsidRPr="0054313E" w:rsidTr="00A30B85">
        <w:tc>
          <w:tcPr>
            <w:tcW w:w="426" w:type="pct"/>
          </w:tcPr>
          <w:p w:rsidR="00CA018B" w:rsidRPr="0054313E" w:rsidRDefault="00CA018B" w:rsidP="00A30B85">
            <w:pPr>
              <w:tabs>
                <w:tab w:val="left" w:pos="1080"/>
              </w:tabs>
              <w:ind w:firstLine="33"/>
            </w:pPr>
          </w:p>
        </w:tc>
        <w:tc>
          <w:tcPr>
            <w:tcW w:w="1768" w:type="pct"/>
          </w:tcPr>
          <w:p w:rsidR="00CA018B" w:rsidRPr="0054313E" w:rsidRDefault="00CA018B" w:rsidP="00A30B85">
            <w:pPr>
              <w:tabs>
                <w:tab w:val="left" w:pos="1080"/>
              </w:tabs>
              <w:ind w:firstLine="33"/>
            </w:pPr>
          </w:p>
        </w:tc>
        <w:tc>
          <w:tcPr>
            <w:tcW w:w="1365" w:type="pct"/>
          </w:tcPr>
          <w:p w:rsidR="00CA018B" w:rsidRPr="0054313E" w:rsidRDefault="00CA018B" w:rsidP="00A30B85">
            <w:pPr>
              <w:tabs>
                <w:tab w:val="left" w:pos="1080"/>
              </w:tabs>
              <w:ind w:firstLine="33"/>
            </w:pPr>
          </w:p>
        </w:tc>
        <w:tc>
          <w:tcPr>
            <w:tcW w:w="1441" w:type="pct"/>
          </w:tcPr>
          <w:p w:rsidR="00CA018B" w:rsidRPr="0054313E" w:rsidRDefault="00CA018B" w:rsidP="00A30B85">
            <w:pPr>
              <w:tabs>
                <w:tab w:val="left" w:pos="1080"/>
              </w:tabs>
              <w:ind w:firstLine="33"/>
            </w:pPr>
          </w:p>
        </w:tc>
      </w:tr>
    </w:tbl>
    <w:p w:rsidR="00CA018B" w:rsidRPr="0054313E" w:rsidRDefault="00CA018B" w:rsidP="00CA018B">
      <w:pPr>
        <w:tabs>
          <w:tab w:val="left" w:pos="567"/>
          <w:tab w:val="left" w:pos="1985"/>
        </w:tabs>
        <w:ind w:right="34"/>
        <w:rPr>
          <w:b/>
        </w:rPr>
      </w:pPr>
    </w:p>
    <w:p w:rsidR="00CA018B" w:rsidRPr="0054313E" w:rsidRDefault="00CA018B" w:rsidP="00CA018B">
      <w:pPr>
        <w:tabs>
          <w:tab w:val="left" w:pos="567"/>
          <w:tab w:val="left" w:pos="1985"/>
        </w:tabs>
        <w:ind w:right="5669" w:firstLine="0"/>
        <w:rPr>
          <w:color w:val="000000"/>
          <w:szCs w:val="24"/>
        </w:rPr>
      </w:pPr>
      <w:r w:rsidRPr="0054313E">
        <w:rPr>
          <w:color w:val="000000"/>
          <w:szCs w:val="24"/>
        </w:rPr>
        <w:t>____________________________________</w:t>
      </w:r>
    </w:p>
    <w:p w:rsidR="00CA018B" w:rsidRPr="0054313E" w:rsidRDefault="00CA018B" w:rsidP="00CA018B">
      <w:pPr>
        <w:tabs>
          <w:tab w:val="left" w:pos="567"/>
          <w:tab w:val="left" w:pos="1985"/>
        </w:tabs>
        <w:ind w:right="5669" w:firstLine="0"/>
        <w:jc w:val="center"/>
        <w:rPr>
          <w:color w:val="000000"/>
          <w:szCs w:val="24"/>
          <w:vertAlign w:val="superscript"/>
        </w:rPr>
      </w:pPr>
      <w:r w:rsidRPr="0054313E">
        <w:rPr>
          <w:color w:val="000000"/>
          <w:szCs w:val="24"/>
          <w:vertAlign w:val="superscript"/>
        </w:rPr>
        <w:t>(подпись, М.П.)</w:t>
      </w:r>
    </w:p>
    <w:p w:rsidR="00CA018B" w:rsidRPr="0054313E" w:rsidRDefault="00CA018B" w:rsidP="00CA018B">
      <w:pPr>
        <w:tabs>
          <w:tab w:val="left" w:pos="567"/>
          <w:tab w:val="left" w:pos="1985"/>
        </w:tabs>
        <w:ind w:right="5669" w:firstLine="0"/>
        <w:rPr>
          <w:color w:val="000000"/>
          <w:szCs w:val="24"/>
        </w:rPr>
      </w:pPr>
      <w:r w:rsidRPr="0054313E">
        <w:rPr>
          <w:color w:val="000000"/>
          <w:szCs w:val="24"/>
        </w:rPr>
        <w:t>____________________________________</w:t>
      </w:r>
    </w:p>
    <w:p w:rsidR="00CA018B" w:rsidRPr="0054313E" w:rsidRDefault="00CA018B" w:rsidP="00CA018B">
      <w:pPr>
        <w:tabs>
          <w:tab w:val="left" w:pos="567"/>
          <w:tab w:val="left" w:pos="1985"/>
        </w:tabs>
        <w:ind w:right="5669" w:firstLine="0"/>
        <w:jc w:val="center"/>
        <w:rPr>
          <w:color w:val="000000"/>
          <w:szCs w:val="24"/>
          <w:vertAlign w:val="superscript"/>
        </w:rPr>
      </w:pPr>
      <w:r w:rsidRPr="0054313E">
        <w:rPr>
          <w:color w:val="000000"/>
          <w:szCs w:val="24"/>
          <w:vertAlign w:val="superscript"/>
        </w:rPr>
        <w:t>(фамилия, имя, отчество подписавшего, должность)</w:t>
      </w:r>
    </w:p>
    <w:p w:rsidR="00CA018B" w:rsidRPr="0054313E" w:rsidRDefault="00CA018B" w:rsidP="00CA018B">
      <w:pPr>
        <w:tabs>
          <w:tab w:val="left" w:pos="567"/>
          <w:tab w:val="left" w:pos="1985"/>
        </w:tabs>
        <w:ind w:right="34" w:firstLine="0"/>
        <w:jc w:val="center"/>
        <w:rPr>
          <w:color w:val="000000"/>
          <w:szCs w:val="24"/>
          <w:vertAlign w:val="superscript"/>
        </w:rPr>
      </w:pPr>
    </w:p>
    <w:p w:rsidR="00CA018B" w:rsidRPr="0054313E" w:rsidRDefault="00CA018B" w:rsidP="00CA018B">
      <w:pPr>
        <w:pBdr>
          <w:bottom w:val="single" w:sz="4" w:space="1" w:color="auto"/>
        </w:pBdr>
        <w:shd w:val="clear" w:color="auto" w:fill="E0E0E0"/>
        <w:tabs>
          <w:tab w:val="left" w:pos="567"/>
          <w:tab w:val="left" w:pos="1985"/>
        </w:tabs>
        <w:ind w:right="34" w:firstLine="0"/>
        <w:jc w:val="center"/>
        <w:rPr>
          <w:b/>
          <w:color w:val="000000"/>
          <w:spacing w:val="36"/>
          <w:szCs w:val="24"/>
        </w:rPr>
      </w:pPr>
      <w:r w:rsidRPr="0054313E">
        <w:rPr>
          <w:b/>
          <w:color w:val="000000"/>
          <w:spacing w:val="36"/>
          <w:szCs w:val="24"/>
        </w:rPr>
        <w:t>конец формы</w:t>
      </w:r>
    </w:p>
    <w:p w:rsidR="00CA018B" w:rsidRPr="0054313E" w:rsidRDefault="00CA018B" w:rsidP="00CA018B">
      <w:pPr>
        <w:tabs>
          <w:tab w:val="left" w:pos="567"/>
          <w:tab w:val="left" w:pos="1985"/>
        </w:tabs>
        <w:ind w:right="34" w:firstLine="0"/>
        <w:jc w:val="left"/>
        <w:rPr>
          <w:szCs w:val="24"/>
        </w:rPr>
      </w:pPr>
      <w:r w:rsidRPr="0054313E">
        <w:rPr>
          <w:b/>
          <w:szCs w:val="24"/>
        </w:rPr>
        <w:br w:type="page"/>
      </w:r>
    </w:p>
    <w:p w:rsidR="00CA018B" w:rsidRPr="0054313E" w:rsidRDefault="00CA018B" w:rsidP="00F60D51">
      <w:pPr>
        <w:pStyle w:val="3"/>
        <w:numPr>
          <w:ilvl w:val="2"/>
          <w:numId w:val="23"/>
        </w:numPr>
        <w:tabs>
          <w:tab w:val="left" w:pos="567"/>
          <w:tab w:val="num" w:pos="1134"/>
          <w:tab w:val="left" w:pos="1985"/>
        </w:tabs>
        <w:ind w:left="0" w:right="34" w:firstLine="0"/>
        <w:rPr>
          <w:sz w:val="24"/>
          <w:szCs w:val="24"/>
        </w:rPr>
      </w:pPr>
      <w:bookmarkStart w:id="439" w:name="_Toc26798357"/>
      <w:bookmarkStart w:id="440" w:name="_Toc90049550"/>
      <w:r w:rsidRPr="0054313E">
        <w:rPr>
          <w:sz w:val="24"/>
          <w:szCs w:val="24"/>
        </w:rPr>
        <w:lastRenderedPageBreak/>
        <w:t>Инструкции по заполнению</w:t>
      </w:r>
      <w:bookmarkEnd w:id="439"/>
      <w:bookmarkEnd w:id="440"/>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Участник указывает дату и номер Заявки в соответствии с письмом о подаче оферты (</w:t>
      </w:r>
      <w:r w:rsidRPr="0054313E">
        <w:rPr>
          <w:sz w:val="24"/>
          <w:szCs w:val="24"/>
          <w:lang w:val="ru-RU"/>
        </w:rPr>
        <w:t xml:space="preserve">форма </w:t>
      </w:r>
      <w:r w:rsidRPr="0054313E">
        <w:rPr>
          <w:sz w:val="24"/>
          <w:szCs w:val="24"/>
          <w:lang w:val="ru-RU"/>
        </w:rPr>
        <w:fldChar w:fldCharType="begin"/>
      </w:r>
      <w:r w:rsidRPr="0054313E">
        <w:rPr>
          <w:sz w:val="24"/>
          <w:szCs w:val="24"/>
          <w:lang w:val="ru-RU"/>
        </w:rPr>
        <w:instrText xml:space="preserve"> REF _Ref33107062 \r \h </w:instrText>
      </w:r>
      <w:r w:rsidR="00D30B6D" w:rsidRPr="0054313E">
        <w:rPr>
          <w:sz w:val="24"/>
          <w:szCs w:val="24"/>
          <w:lang w:val="ru-RU"/>
        </w:rPr>
        <w:instrText xml:space="preserve"> \* MERGEFORMAT </w:instrText>
      </w:r>
      <w:r w:rsidRPr="0054313E">
        <w:rPr>
          <w:sz w:val="24"/>
          <w:szCs w:val="24"/>
          <w:lang w:val="ru-RU"/>
        </w:rPr>
      </w:r>
      <w:r w:rsidRPr="0054313E">
        <w:rPr>
          <w:sz w:val="24"/>
          <w:szCs w:val="24"/>
          <w:lang w:val="ru-RU"/>
        </w:rPr>
        <w:fldChar w:fldCharType="separate"/>
      </w:r>
      <w:r w:rsidR="002C2362">
        <w:rPr>
          <w:sz w:val="24"/>
          <w:szCs w:val="24"/>
          <w:lang w:val="ru-RU"/>
        </w:rPr>
        <w:t>1.1.1</w:t>
      </w:r>
      <w:r w:rsidRPr="0054313E">
        <w:rPr>
          <w:sz w:val="24"/>
          <w:szCs w:val="24"/>
          <w:lang w:val="ru-RU"/>
        </w:rPr>
        <w:fldChar w:fldCharType="end"/>
      </w:r>
      <w:r w:rsidRPr="0054313E">
        <w:rPr>
          <w:sz w:val="24"/>
          <w:szCs w:val="24"/>
          <w:lang w:val="ru-RU"/>
        </w:rPr>
        <w:t xml:space="preserve"> текущей части</w:t>
      </w:r>
      <w:r w:rsidRPr="0054313E">
        <w:rPr>
          <w:sz w:val="24"/>
          <w:szCs w:val="24"/>
        </w:rPr>
        <w:t>).</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Участник закупки должен предоставить данные о своем участии в качест</w:t>
      </w:r>
      <w:r w:rsidR="00E55B05">
        <w:rPr>
          <w:sz w:val="24"/>
          <w:szCs w:val="24"/>
        </w:rPr>
        <w:t xml:space="preserve">ве ответчика </w:t>
      </w:r>
      <w:r w:rsidR="00E55B05" w:rsidRPr="00E55B05">
        <w:rPr>
          <w:sz w:val="24"/>
          <w:szCs w:val="24"/>
          <w:lang w:val="ru-RU"/>
        </w:rPr>
        <w:t>за последние 24 (двадцать четыре) месяца, включая месяц окончания подачи заявок</w:t>
      </w:r>
      <w:r w:rsidRPr="0054313E">
        <w:rPr>
          <w:sz w:val="24"/>
          <w:szCs w:val="24"/>
          <w:lang w:val="ru-RU"/>
        </w:rPr>
        <w:t>.</w:t>
      </w:r>
    </w:p>
    <w:p w:rsidR="00CA018B" w:rsidRPr="0054313E" w:rsidRDefault="00CA018B"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54313E">
        <w:rPr>
          <w:sz w:val="24"/>
          <w:szCs w:val="24"/>
        </w:rPr>
        <w:t>Если Участник закупки не участвовал в судебных разбирательствах, в таблице пишется «в судебных разбирательствах не участвовал»</w:t>
      </w:r>
      <w:r w:rsidRPr="0054313E">
        <w:rPr>
          <w:sz w:val="24"/>
          <w:szCs w:val="24"/>
          <w:lang w:val="ru-RU"/>
        </w:rPr>
        <w:t>.</w:t>
      </w:r>
    </w:p>
    <w:p w:rsidR="00CA018B" w:rsidRPr="0054313E" w:rsidRDefault="00CA018B" w:rsidP="00CA018B">
      <w:pPr>
        <w:rPr>
          <w:lang w:val="x-none" w:eastAsia="x-none"/>
        </w:rPr>
      </w:pPr>
    </w:p>
    <w:p w:rsidR="00650BC9" w:rsidRPr="0054313E" w:rsidRDefault="00650BC9" w:rsidP="00650BC9">
      <w:pPr>
        <w:pStyle w:val="aff"/>
        <w:tabs>
          <w:tab w:val="clear" w:pos="360"/>
          <w:tab w:val="left" w:pos="567"/>
          <w:tab w:val="left" w:pos="1985"/>
        </w:tabs>
        <w:spacing w:before="100" w:beforeAutospacing="1" w:line="240" w:lineRule="auto"/>
        <w:ind w:left="426" w:right="34" w:firstLine="0"/>
        <w:rPr>
          <w:sz w:val="24"/>
          <w:szCs w:val="24"/>
          <w:lang w:val="ru-RU"/>
        </w:rPr>
      </w:pPr>
    </w:p>
    <w:p w:rsidR="00650BC9" w:rsidRPr="0054313E" w:rsidRDefault="00650BC9" w:rsidP="00650BC9">
      <w:pPr>
        <w:pStyle w:val="2"/>
        <w:keepNext/>
        <w:pageBreakBefore/>
        <w:tabs>
          <w:tab w:val="left" w:pos="567"/>
          <w:tab w:val="left" w:pos="1985"/>
          <w:tab w:val="num" w:pos="5104"/>
        </w:tabs>
        <w:suppressAutoHyphens/>
        <w:spacing w:before="100" w:beforeAutospacing="1" w:after="100" w:afterAutospacing="1" w:line="240" w:lineRule="auto"/>
        <w:ind w:right="34"/>
        <w:jc w:val="left"/>
        <w:rPr>
          <w:color w:val="000000"/>
        </w:rPr>
        <w:sectPr w:rsidR="00650BC9" w:rsidRPr="0054313E" w:rsidSect="00367399">
          <w:footerReference w:type="even" r:id="rId13"/>
          <w:pgSz w:w="11906" w:h="16838" w:code="9"/>
          <w:pgMar w:top="680" w:right="567" w:bottom="539" w:left="1134" w:header="680" w:footer="278" w:gutter="0"/>
          <w:cols w:space="708"/>
          <w:titlePg/>
          <w:docGrid w:linePitch="360"/>
        </w:sectPr>
      </w:pPr>
    </w:p>
    <w:p w:rsidR="00650BC9" w:rsidRPr="0054313E" w:rsidRDefault="00650BC9" w:rsidP="00F60D51">
      <w:pPr>
        <w:pStyle w:val="2"/>
        <w:widowControl w:val="0"/>
        <w:numPr>
          <w:ilvl w:val="2"/>
          <w:numId w:val="23"/>
        </w:numPr>
        <w:tabs>
          <w:tab w:val="left" w:pos="567"/>
          <w:tab w:val="left" w:pos="1985"/>
        </w:tabs>
        <w:suppressAutoHyphens/>
        <w:spacing w:before="100" w:beforeAutospacing="1" w:after="100" w:afterAutospacing="1" w:line="240" w:lineRule="auto"/>
        <w:ind w:right="34"/>
        <w:jc w:val="left"/>
        <w:rPr>
          <w:sz w:val="24"/>
          <w:szCs w:val="24"/>
          <w:lang w:val="ru-RU"/>
        </w:rPr>
      </w:pPr>
      <w:bookmarkStart w:id="441" w:name="_Ref502071835"/>
      <w:bookmarkStart w:id="442" w:name="_Toc530044896"/>
      <w:bookmarkStart w:id="443" w:name="_Toc90049551"/>
      <w:bookmarkEnd w:id="34"/>
      <w:bookmarkEnd w:id="35"/>
      <w:bookmarkEnd w:id="389"/>
      <w:bookmarkEnd w:id="390"/>
      <w:r w:rsidRPr="0054313E">
        <w:rPr>
          <w:sz w:val="24"/>
          <w:szCs w:val="24"/>
        </w:rPr>
        <w:lastRenderedPageBreak/>
        <w:t xml:space="preserve">Справка о кадровых ресурсах (форма </w:t>
      </w:r>
      <w:r w:rsidRPr="0054313E">
        <w:rPr>
          <w:sz w:val="24"/>
          <w:szCs w:val="24"/>
          <w:lang w:val="ru-RU"/>
        </w:rPr>
        <w:t>11</w:t>
      </w:r>
      <w:r w:rsidRPr="0054313E">
        <w:rPr>
          <w:sz w:val="24"/>
          <w:szCs w:val="24"/>
        </w:rPr>
        <w:t>)</w:t>
      </w:r>
      <w:bookmarkEnd w:id="441"/>
      <w:bookmarkEnd w:id="442"/>
      <w:bookmarkEnd w:id="443"/>
    </w:p>
    <w:p w:rsidR="00650BC9" w:rsidRPr="0054313E" w:rsidRDefault="00650BC9" w:rsidP="00650BC9">
      <w:pPr>
        <w:tabs>
          <w:tab w:val="left" w:pos="567"/>
          <w:tab w:val="left" w:pos="1985"/>
        </w:tabs>
        <w:ind w:right="34" w:firstLine="0"/>
        <w:rPr>
          <w:szCs w:val="24"/>
        </w:rPr>
      </w:pPr>
      <w:r w:rsidRPr="0054313E">
        <w:rPr>
          <w:szCs w:val="24"/>
        </w:rPr>
        <w:t>(</w:t>
      </w:r>
      <w:r w:rsidRPr="0054313E">
        <w:rPr>
          <w:szCs w:val="24"/>
          <w:shd w:val="clear" w:color="auto" w:fill="FFFF99"/>
        </w:rPr>
        <w:t>заполняется отдельно по каждому из лотов с указанием номера и названия лота</w:t>
      </w:r>
      <w:r w:rsidRPr="0054313E">
        <w:rPr>
          <w:szCs w:val="24"/>
        </w:rPr>
        <w:t>)</w:t>
      </w:r>
    </w:p>
    <w:p w:rsidR="00650BC9" w:rsidRPr="0054313E" w:rsidRDefault="00650BC9" w:rsidP="00F60D51">
      <w:pPr>
        <w:pStyle w:val="3"/>
        <w:numPr>
          <w:ilvl w:val="2"/>
          <w:numId w:val="23"/>
        </w:numPr>
        <w:tabs>
          <w:tab w:val="left" w:pos="567"/>
          <w:tab w:val="left" w:pos="1985"/>
        </w:tabs>
        <w:ind w:left="0" w:right="34" w:firstLine="0"/>
        <w:rPr>
          <w:sz w:val="24"/>
          <w:szCs w:val="24"/>
        </w:rPr>
      </w:pPr>
      <w:bookmarkStart w:id="444" w:name="_Toc442434887"/>
      <w:bookmarkStart w:id="445" w:name="_Toc442435726"/>
      <w:bookmarkStart w:id="446" w:name="_Toc462044817"/>
      <w:bookmarkStart w:id="447" w:name="_Toc462068520"/>
      <w:bookmarkStart w:id="448" w:name="_Toc463514210"/>
      <w:bookmarkStart w:id="449" w:name="_Toc469480448"/>
      <w:bookmarkStart w:id="450" w:name="_Toc471823239"/>
      <w:bookmarkStart w:id="451" w:name="_Toc498512100"/>
      <w:bookmarkStart w:id="452" w:name="_Ref502082332"/>
      <w:bookmarkStart w:id="453" w:name="_Toc503263120"/>
      <w:bookmarkStart w:id="454" w:name="_Toc530044897"/>
      <w:bookmarkStart w:id="455" w:name="_Toc90049552"/>
      <w:r w:rsidRPr="0054313E">
        <w:rPr>
          <w:sz w:val="24"/>
          <w:szCs w:val="24"/>
        </w:rPr>
        <w:t>Форма Справки о кадровых ресурсах</w:t>
      </w:r>
      <w:bookmarkEnd w:id="444"/>
      <w:bookmarkEnd w:id="445"/>
      <w:bookmarkEnd w:id="446"/>
      <w:bookmarkEnd w:id="447"/>
      <w:bookmarkEnd w:id="448"/>
      <w:bookmarkEnd w:id="449"/>
      <w:bookmarkEnd w:id="450"/>
      <w:bookmarkEnd w:id="451"/>
      <w:bookmarkEnd w:id="452"/>
      <w:bookmarkEnd w:id="453"/>
      <w:bookmarkEnd w:id="454"/>
      <w:bookmarkEnd w:id="455"/>
    </w:p>
    <w:p w:rsidR="00650BC9" w:rsidRPr="0054313E" w:rsidRDefault="00650BC9" w:rsidP="00650BC9">
      <w:pPr>
        <w:pBdr>
          <w:top w:val="single" w:sz="4" w:space="1" w:color="auto"/>
        </w:pBdr>
        <w:shd w:val="clear" w:color="auto" w:fill="E0E0E0"/>
        <w:tabs>
          <w:tab w:val="left" w:pos="567"/>
          <w:tab w:val="left" w:pos="1985"/>
        </w:tabs>
        <w:ind w:right="34" w:firstLine="0"/>
        <w:jc w:val="center"/>
        <w:rPr>
          <w:b/>
          <w:spacing w:val="36"/>
        </w:rPr>
      </w:pPr>
      <w:r w:rsidRPr="0054313E">
        <w:rPr>
          <w:b/>
          <w:spacing w:val="36"/>
        </w:rPr>
        <w:t>начало формы</w:t>
      </w:r>
    </w:p>
    <w:p w:rsidR="00650BC9" w:rsidRPr="0054313E" w:rsidRDefault="00650BC9" w:rsidP="00650BC9">
      <w:pPr>
        <w:ind w:firstLine="0"/>
        <w:jc w:val="left"/>
        <w:rPr>
          <w:szCs w:val="24"/>
        </w:rPr>
      </w:pPr>
      <w:r w:rsidRPr="0054313E">
        <w:rPr>
          <w:szCs w:val="24"/>
        </w:rPr>
        <w:t>Приложение №11 к письму о подаче оферты</w:t>
      </w:r>
      <w:r w:rsidRPr="0054313E">
        <w:rPr>
          <w:szCs w:val="24"/>
        </w:rPr>
        <w:br/>
        <w:t>от «____»_____________ г. №__________</w:t>
      </w:r>
    </w:p>
    <w:p w:rsidR="00650BC9" w:rsidRPr="0054313E" w:rsidRDefault="00650BC9" w:rsidP="00650BC9">
      <w:pPr>
        <w:rPr>
          <w:szCs w:val="24"/>
        </w:rPr>
      </w:pPr>
    </w:p>
    <w:p w:rsidR="00650BC9" w:rsidRPr="00A968B1" w:rsidRDefault="00650BC9" w:rsidP="00650BC9">
      <w:pPr>
        <w:ind w:firstLine="0"/>
        <w:jc w:val="center"/>
        <w:rPr>
          <w:b/>
          <w:szCs w:val="24"/>
        </w:rPr>
      </w:pPr>
      <w:r w:rsidRPr="00A968B1">
        <w:rPr>
          <w:b/>
          <w:szCs w:val="24"/>
        </w:rPr>
        <w:t>Справка о кадровых ресурсах</w:t>
      </w:r>
    </w:p>
    <w:p w:rsidR="00650BC9" w:rsidRPr="00A968B1" w:rsidRDefault="00650BC9" w:rsidP="00650BC9">
      <w:pPr>
        <w:tabs>
          <w:tab w:val="left" w:pos="567"/>
          <w:tab w:val="left" w:pos="1985"/>
        </w:tabs>
        <w:ind w:right="34" w:firstLine="0"/>
        <w:rPr>
          <w:szCs w:val="24"/>
        </w:rPr>
      </w:pPr>
    </w:p>
    <w:p w:rsidR="00650BC9" w:rsidRPr="00A968B1" w:rsidRDefault="00650BC9" w:rsidP="00650BC9">
      <w:pPr>
        <w:ind w:firstLine="0"/>
        <w:rPr>
          <w:szCs w:val="24"/>
        </w:rPr>
      </w:pPr>
      <w:r w:rsidRPr="00A968B1">
        <w:rPr>
          <w:szCs w:val="24"/>
        </w:rPr>
        <w:t>Наименование и адрес Участника: _________________________________</w:t>
      </w:r>
    </w:p>
    <w:p w:rsidR="00650BC9" w:rsidRPr="00A968B1" w:rsidRDefault="00650BC9" w:rsidP="00650BC9">
      <w:pPr>
        <w:ind w:firstLine="0"/>
        <w:rPr>
          <w:szCs w:val="24"/>
        </w:rPr>
      </w:pPr>
    </w:p>
    <w:p w:rsidR="00650BC9" w:rsidRPr="00A968B1" w:rsidRDefault="00650BC9" w:rsidP="00650BC9">
      <w:pPr>
        <w:spacing w:after="120"/>
        <w:ind w:left="550" w:firstLine="0"/>
        <w:rPr>
          <w:b/>
        </w:rPr>
      </w:pPr>
      <w:r w:rsidRPr="00A968B1">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2"/>
        <w:gridCol w:w="1683"/>
        <w:gridCol w:w="2516"/>
        <w:gridCol w:w="1773"/>
        <w:gridCol w:w="2273"/>
        <w:gridCol w:w="1683"/>
        <w:gridCol w:w="2229"/>
      </w:tblGrid>
      <w:tr w:rsidR="00650BC9" w:rsidRPr="00A968B1" w:rsidTr="00650BC9">
        <w:trPr>
          <w:tblHeader/>
        </w:trPr>
        <w:tc>
          <w:tcPr>
            <w:tcW w:w="1106" w:type="pct"/>
            <w:vMerge w:val="restart"/>
            <w:vAlign w:val="center"/>
          </w:tcPr>
          <w:p w:rsidR="00650BC9" w:rsidRPr="00A968B1" w:rsidRDefault="00650BC9" w:rsidP="00650BC9">
            <w:pPr>
              <w:pStyle w:val="Times12"/>
              <w:widowControl w:val="0"/>
              <w:ind w:left="-108" w:firstLine="108"/>
              <w:jc w:val="center"/>
              <w:rPr>
                <w:b/>
                <w:sz w:val="22"/>
              </w:rPr>
            </w:pPr>
            <w:r w:rsidRPr="00A968B1">
              <w:rPr>
                <w:b/>
                <w:sz w:val="22"/>
              </w:rPr>
              <w:t>Штатный персонал</w:t>
            </w:r>
          </w:p>
        </w:tc>
        <w:tc>
          <w:tcPr>
            <w:tcW w:w="1345" w:type="pct"/>
            <w:gridSpan w:val="2"/>
            <w:vAlign w:val="center"/>
          </w:tcPr>
          <w:p w:rsidR="00650BC9" w:rsidRPr="00A968B1" w:rsidRDefault="00650BC9" w:rsidP="00650BC9">
            <w:pPr>
              <w:pStyle w:val="af4"/>
              <w:keepNext w:val="0"/>
              <w:widowControl w:val="0"/>
              <w:spacing w:before="0" w:after="0"/>
              <w:jc w:val="center"/>
              <w:rPr>
                <w:b/>
                <w:i/>
              </w:rPr>
            </w:pPr>
            <w:r w:rsidRPr="00A968B1">
              <w:rPr>
                <w:b/>
                <w:i/>
              </w:rPr>
              <w:t>Генподрядчик</w:t>
            </w:r>
          </w:p>
        </w:tc>
        <w:tc>
          <w:tcPr>
            <w:tcW w:w="1296" w:type="pct"/>
            <w:gridSpan w:val="2"/>
            <w:vAlign w:val="center"/>
          </w:tcPr>
          <w:p w:rsidR="00650BC9" w:rsidRPr="00A968B1" w:rsidRDefault="00650BC9" w:rsidP="00650BC9">
            <w:pPr>
              <w:pStyle w:val="af4"/>
              <w:keepNext w:val="0"/>
              <w:widowControl w:val="0"/>
              <w:spacing w:before="0" w:after="0"/>
              <w:jc w:val="center"/>
              <w:rPr>
                <w:b/>
                <w:i/>
              </w:rPr>
            </w:pPr>
            <w:r w:rsidRPr="00A968B1">
              <w:rPr>
                <w:b/>
                <w:i/>
              </w:rPr>
              <w:t>Субподрядчик 1</w:t>
            </w:r>
          </w:p>
        </w:tc>
        <w:tc>
          <w:tcPr>
            <w:tcW w:w="1253" w:type="pct"/>
            <w:gridSpan w:val="2"/>
            <w:vAlign w:val="center"/>
          </w:tcPr>
          <w:p w:rsidR="00650BC9" w:rsidRPr="00A968B1" w:rsidRDefault="00650BC9" w:rsidP="00650BC9">
            <w:pPr>
              <w:pStyle w:val="af4"/>
              <w:keepNext w:val="0"/>
              <w:widowControl w:val="0"/>
              <w:spacing w:before="0" w:after="0"/>
              <w:jc w:val="center"/>
              <w:rPr>
                <w:b/>
                <w:i/>
              </w:rPr>
            </w:pPr>
            <w:r w:rsidRPr="00A968B1">
              <w:rPr>
                <w:b/>
                <w:i/>
              </w:rPr>
              <w:t>Субподрядчик 2</w:t>
            </w:r>
          </w:p>
        </w:tc>
      </w:tr>
      <w:tr w:rsidR="00650BC9" w:rsidRPr="00A968B1" w:rsidTr="00650BC9">
        <w:trPr>
          <w:trHeight w:val="340"/>
        </w:trPr>
        <w:tc>
          <w:tcPr>
            <w:tcW w:w="1106" w:type="pct"/>
            <w:vMerge/>
            <w:vAlign w:val="center"/>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jc w:val="center"/>
              <w:rPr>
                <w:sz w:val="22"/>
              </w:rPr>
            </w:pPr>
            <w:r w:rsidRPr="00A968B1">
              <w:rPr>
                <w:sz w:val="22"/>
              </w:rPr>
              <w:t>Общая численность</w:t>
            </w:r>
          </w:p>
        </w:tc>
        <w:tc>
          <w:tcPr>
            <w:tcW w:w="806" w:type="pct"/>
          </w:tcPr>
          <w:p w:rsidR="00650BC9" w:rsidRPr="00A968B1" w:rsidRDefault="00650BC9" w:rsidP="00650BC9">
            <w:pPr>
              <w:pStyle w:val="af7"/>
              <w:widowControl w:val="0"/>
              <w:spacing w:before="0" w:after="0"/>
              <w:jc w:val="center"/>
              <w:rPr>
                <w:sz w:val="22"/>
              </w:rPr>
            </w:pPr>
            <w:r w:rsidRPr="00A968B1">
              <w:rPr>
                <w:sz w:val="22"/>
              </w:rPr>
              <w:t xml:space="preserve">В </w:t>
            </w:r>
            <w:proofErr w:type="spellStart"/>
            <w:r w:rsidRPr="00A968B1">
              <w:rPr>
                <w:sz w:val="22"/>
              </w:rPr>
              <w:t>т.ч</w:t>
            </w:r>
            <w:proofErr w:type="spellEnd"/>
            <w:r w:rsidRPr="00A968B1">
              <w:rPr>
                <w:sz w:val="22"/>
              </w:rPr>
              <w:t>. для работ по данному договору</w:t>
            </w:r>
          </w:p>
        </w:tc>
        <w:tc>
          <w:tcPr>
            <w:tcW w:w="568" w:type="pct"/>
            <w:vAlign w:val="center"/>
          </w:tcPr>
          <w:p w:rsidR="00650BC9" w:rsidRPr="00A968B1" w:rsidRDefault="00650BC9" w:rsidP="00650BC9">
            <w:pPr>
              <w:pStyle w:val="af7"/>
              <w:widowControl w:val="0"/>
              <w:spacing w:before="0" w:after="0"/>
              <w:jc w:val="center"/>
              <w:rPr>
                <w:sz w:val="22"/>
              </w:rPr>
            </w:pPr>
            <w:r w:rsidRPr="00A968B1">
              <w:rPr>
                <w:sz w:val="22"/>
              </w:rPr>
              <w:t>Общая численность</w:t>
            </w:r>
          </w:p>
        </w:tc>
        <w:tc>
          <w:tcPr>
            <w:tcW w:w="728" w:type="pct"/>
          </w:tcPr>
          <w:p w:rsidR="00650BC9" w:rsidRPr="00A968B1" w:rsidRDefault="00650BC9" w:rsidP="00650BC9">
            <w:pPr>
              <w:pStyle w:val="af7"/>
              <w:widowControl w:val="0"/>
              <w:spacing w:before="0" w:after="0"/>
              <w:jc w:val="center"/>
              <w:rPr>
                <w:sz w:val="22"/>
              </w:rPr>
            </w:pPr>
            <w:r w:rsidRPr="00A968B1">
              <w:rPr>
                <w:sz w:val="22"/>
              </w:rPr>
              <w:t xml:space="preserve">В </w:t>
            </w:r>
            <w:proofErr w:type="spellStart"/>
            <w:r w:rsidRPr="00A968B1">
              <w:rPr>
                <w:sz w:val="22"/>
              </w:rPr>
              <w:t>т.ч</w:t>
            </w:r>
            <w:proofErr w:type="spellEnd"/>
            <w:r w:rsidRPr="00A968B1">
              <w:rPr>
                <w:sz w:val="22"/>
              </w:rPr>
              <w:t>. для работ по данному договору</w:t>
            </w:r>
          </w:p>
        </w:tc>
        <w:tc>
          <w:tcPr>
            <w:tcW w:w="539" w:type="pct"/>
            <w:vAlign w:val="center"/>
          </w:tcPr>
          <w:p w:rsidR="00650BC9" w:rsidRPr="00A968B1" w:rsidRDefault="00650BC9" w:rsidP="00650BC9">
            <w:pPr>
              <w:pStyle w:val="af7"/>
              <w:widowControl w:val="0"/>
              <w:spacing w:before="0" w:after="0"/>
              <w:jc w:val="center"/>
              <w:rPr>
                <w:sz w:val="22"/>
              </w:rPr>
            </w:pPr>
            <w:r w:rsidRPr="00A968B1">
              <w:rPr>
                <w:sz w:val="22"/>
              </w:rPr>
              <w:t>Общая численность</w:t>
            </w:r>
          </w:p>
        </w:tc>
        <w:tc>
          <w:tcPr>
            <w:tcW w:w="714" w:type="pct"/>
          </w:tcPr>
          <w:p w:rsidR="00650BC9" w:rsidRPr="00A968B1" w:rsidRDefault="00650BC9" w:rsidP="00650BC9">
            <w:pPr>
              <w:pStyle w:val="af7"/>
              <w:widowControl w:val="0"/>
              <w:spacing w:before="0" w:after="0"/>
              <w:jc w:val="center"/>
              <w:rPr>
                <w:sz w:val="22"/>
              </w:rPr>
            </w:pPr>
            <w:r w:rsidRPr="00A968B1">
              <w:rPr>
                <w:sz w:val="22"/>
              </w:rPr>
              <w:t xml:space="preserve">В </w:t>
            </w:r>
            <w:proofErr w:type="spellStart"/>
            <w:r w:rsidRPr="00A968B1">
              <w:rPr>
                <w:sz w:val="22"/>
              </w:rPr>
              <w:t>т.ч</w:t>
            </w:r>
            <w:proofErr w:type="spellEnd"/>
            <w:r w:rsidRPr="00A968B1">
              <w:rPr>
                <w:sz w:val="22"/>
              </w:rPr>
              <w:t>. для работ по данному договору</w:t>
            </w:r>
          </w:p>
        </w:tc>
      </w:tr>
      <w:tr w:rsidR="00650BC9" w:rsidRPr="00A968B1" w:rsidTr="00650BC9">
        <w:trPr>
          <w:trHeight w:val="340"/>
        </w:trPr>
        <w:tc>
          <w:tcPr>
            <w:tcW w:w="1106" w:type="pct"/>
            <w:vAlign w:val="center"/>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806" w:type="pct"/>
          </w:tcPr>
          <w:p w:rsidR="00650BC9" w:rsidRPr="00A968B1" w:rsidRDefault="00650BC9" w:rsidP="00650BC9">
            <w:pPr>
              <w:pStyle w:val="af7"/>
              <w:widowControl w:val="0"/>
              <w:spacing w:before="0" w:after="0"/>
              <w:rPr>
                <w:sz w:val="22"/>
              </w:rPr>
            </w:pPr>
          </w:p>
        </w:tc>
        <w:tc>
          <w:tcPr>
            <w:tcW w:w="568" w:type="pct"/>
            <w:vAlign w:val="center"/>
          </w:tcPr>
          <w:p w:rsidR="00650BC9" w:rsidRPr="00A968B1" w:rsidRDefault="00650BC9" w:rsidP="00650BC9">
            <w:pPr>
              <w:pStyle w:val="af7"/>
              <w:widowControl w:val="0"/>
              <w:spacing w:before="0" w:after="0"/>
              <w:rPr>
                <w:sz w:val="22"/>
              </w:rPr>
            </w:pPr>
          </w:p>
        </w:tc>
        <w:tc>
          <w:tcPr>
            <w:tcW w:w="728" w:type="pct"/>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714" w:type="pct"/>
          </w:tcPr>
          <w:p w:rsidR="00650BC9" w:rsidRPr="00A968B1" w:rsidRDefault="00650BC9" w:rsidP="00650BC9">
            <w:pPr>
              <w:pStyle w:val="af7"/>
              <w:widowControl w:val="0"/>
              <w:spacing w:before="0" w:after="0"/>
              <w:rPr>
                <w:sz w:val="22"/>
              </w:rPr>
            </w:pPr>
          </w:p>
        </w:tc>
      </w:tr>
      <w:tr w:rsidR="00650BC9" w:rsidRPr="00A968B1" w:rsidTr="00650BC9">
        <w:trPr>
          <w:trHeight w:val="340"/>
        </w:trPr>
        <w:tc>
          <w:tcPr>
            <w:tcW w:w="1106" w:type="pct"/>
            <w:vAlign w:val="center"/>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806" w:type="pct"/>
          </w:tcPr>
          <w:p w:rsidR="00650BC9" w:rsidRPr="00A968B1" w:rsidRDefault="00650BC9" w:rsidP="00650BC9">
            <w:pPr>
              <w:pStyle w:val="af7"/>
              <w:widowControl w:val="0"/>
              <w:spacing w:before="0" w:after="0"/>
              <w:rPr>
                <w:sz w:val="22"/>
              </w:rPr>
            </w:pPr>
          </w:p>
        </w:tc>
        <w:tc>
          <w:tcPr>
            <w:tcW w:w="568" w:type="pct"/>
            <w:vAlign w:val="center"/>
          </w:tcPr>
          <w:p w:rsidR="00650BC9" w:rsidRPr="00A968B1" w:rsidRDefault="00650BC9" w:rsidP="00650BC9">
            <w:pPr>
              <w:pStyle w:val="af7"/>
              <w:widowControl w:val="0"/>
              <w:spacing w:before="0" w:after="0"/>
              <w:rPr>
                <w:sz w:val="22"/>
              </w:rPr>
            </w:pPr>
          </w:p>
        </w:tc>
        <w:tc>
          <w:tcPr>
            <w:tcW w:w="728" w:type="pct"/>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714" w:type="pct"/>
          </w:tcPr>
          <w:p w:rsidR="00650BC9" w:rsidRPr="00A968B1" w:rsidRDefault="00650BC9" w:rsidP="00650BC9">
            <w:pPr>
              <w:pStyle w:val="af7"/>
              <w:widowControl w:val="0"/>
              <w:spacing w:before="0" w:after="0"/>
              <w:rPr>
                <w:sz w:val="22"/>
              </w:rPr>
            </w:pPr>
          </w:p>
        </w:tc>
      </w:tr>
      <w:tr w:rsidR="00650BC9" w:rsidRPr="00A968B1" w:rsidTr="00650BC9">
        <w:trPr>
          <w:trHeight w:val="340"/>
        </w:trPr>
        <w:tc>
          <w:tcPr>
            <w:tcW w:w="1106" w:type="pct"/>
            <w:vAlign w:val="center"/>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806" w:type="pct"/>
          </w:tcPr>
          <w:p w:rsidR="00650BC9" w:rsidRPr="00A968B1" w:rsidRDefault="00650BC9" w:rsidP="00650BC9">
            <w:pPr>
              <w:pStyle w:val="af7"/>
              <w:widowControl w:val="0"/>
              <w:spacing w:before="0" w:after="0"/>
              <w:rPr>
                <w:sz w:val="22"/>
              </w:rPr>
            </w:pPr>
          </w:p>
        </w:tc>
        <w:tc>
          <w:tcPr>
            <w:tcW w:w="568" w:type="pct"/>
            <w:vAlign w:val="center"/>
          </w:tcPr>
          <w:p w:rsidR="00650BC9" w:rsidRPr="00A968B1" w:rsidRDefault="00650BC9" w:rsidP="00650BC9">
            <w:pPr>
              <w:pStyle w:val="af7"/>
              <w:widowControl w:val="0"/>
              <w:spacing w:before="0" w:after="0"/>
              <w:rPr>
                <w:sz w:val="22"/>
              </w:rPr>
            </w:pPr>
          </w:p>
        </w:tc>
        <w:tc>
          <w:tcPr>
            <w:tcW w:w="728" w:type="pct"/>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714" w:type="pct"/>
          </w:tcPr>
          <w:p w:rsidR="00650BC9" w:rsidRPr="00A968B1" w:rsidRDefault="00650BC9" w:rsidP="00650BC9">
            <w:pPr>
              <w:pStyle w:val="af7"/>
              <w:widowControl w:val="0"/>
              <w:spacing w:before="0" w:after="0"/>
              <w:rPr>
                <w:sz w:val="22"/>
              </w:rPr>
            </w:pPr>
          </w:p>
        </w:tc>
      </w:tr>
      <w:tr w:rsidR="00650BC9" w:rsidRPr="00A968B1" w:rsidTr="00650BC9">
        <w:trPr>
          <w:trHeight w:val="340"/>
        </w:trPr>
        <w:tc>
          <w:tcPr>
            <w:tcW w:w="1106" w:type="pct"/>
            <w:vAlign w:val="center"/>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806" w:type="pct"/>
          </w:tcPr>
          <w:p w:rsidR="00650BC9" w:rsidRPr="00A968B1" w:rsidRDefault="00650BC9" w:rsidP="00650BC9">
            <w:pPr>
              <w:pStyle w:val="af7"/>
              <w:widowControl w:val="0"/>
              <w:spacing w:before="0" w:after="0"/>
              <w:rPr>
                <w:sz w:val="22"/>
              </w:rPr>
            </w:pPr>
          </w:p>
        </w:tc>
        <w:tc>
          <w:tcPr>
            <w:tcW w:w="568" w:type="pct"/>
            <w:vAlign w:val="center"/>
          </w:tcPr>
          <w:p w:rsidR="00650BC9" w:rsidRPr="00A968B1" w:rsidRDefault="00650BC9" w:rsidP="00650BC9">
            <w:pPr>
              <w:pStyle w:val="af7"/>
              <w:widowControl w:val="0"/>
              <w:spacing w:before="0" w:after="0"/>
              <w:rPr>
                <w:sz w:val="22"/>
              </w:rPr>
            </w:pPr>
          </w:p>
        </w:tc>
        <w:tc>
          <w:tcPr>
            <w:tcW w:w="728" w:type="pct"/>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714" w:type="pct"/>
          </w:tcPr>
          <w:p w:rsidR="00650BC9" w:rsidRPr="00A968B1" w:rsidRDefault="00650BC9" w:rsidP="00650BC9">
            <w:pPr>
              <w:pStyle w:val="af7"/>
              <w:widowControl w:val="0"/>
              <w:spacing w:before="0" w:after="0"/>
              <w:rPr>
                <w:sz w:val="22"/>
              </w:rPr>
            </w:pPr>
          </w:p>
        </w:tc>
      </w:tr>
      <w:tr w:rsidR="00650BC9" w:rsidRPr="00A968B1" w:rsidTr="00650BC9">
        <w:trPr>
          <w:trHeight w:val="340"/>
        </w:trPr>
        <w:tc>
          <w:tcPr>
            <w:tcW w:w="1106" w:type="pct"/>
            <w:vAlign w:val="center"/>
          </w:tcPr>
          <w:p w:rsidR="00650BC9" w:rsidRPr="00A968B1" w:rsidRDefault="00650BC9" w:rsidP="00650BC9">
            <w:pPr>
              <w:rPr>
                <w:szCs w:val="24"/>
              </w:rPr>
            </w:pPr>
          </w:p>
        </w:tc>
        <w:tc>
          <w:tcPr>
            <w:tcW w:w="539" w:type="pct"/>
            <w:vAlign w:val="center"/>
          </w:tcPr>
          <w:p w:rsidR="00650BC9" w:rsidRPr="00A968B1" w:rsidRDefault="00650BC9" w:rsidP="00650BC9">
            <w:pPr>
              <w:pStyle w:val="af7"/>
              <w:widowControl w:val="0"/>
              <w:spacing w:before="0" w:after="0"/>
              <w:rPr>
                <w:sz w:val="22"/>
              </w:rPr>
            </w:pPr>
          </w:p>
        </w:tc>
        <w:tc>
          <w:tcPr>
            <w:tcW w:w="806" w:type="pct"/>
          </w:tcPr>
          <w:p w:rsidR="00650BC9" w:rsidRPr="00A968B1" w:rsidRDefault="00650BC9" w:rsidP="00650BC9">
            <w:pPr>
              <w:pStyle w:val="af7"/>
              <w:widowControl w:val="0"/>
              <w:spacing w:before="0" w:after="0"/>
              <w:rPr>
                <w:sz w:val="22"/>
              </w:rPr>
            </w:pPr>
          </w:p>
        </w:tc>
        <w:tc>
          <w:tcPr>
            <w:tcW w:w="568" w:type="pct"/>
            <w:vAlign w:val="center"/>
          </w:tcPr>
          <w:p w:rsidR="00650BC9" w:rsidRPr="00A968B1" w:rsidRDefault="00650BC9" w:rsidP="00650BC9">
            <w:pPr>
              <w:pStyle w:val="af7"/>
              <w:widowControl w:val="0"/>
              <w:spacing w:before="0" w:after="0"/>
              <w:rPr>
                <w:sz w:val="22"/>
              </w:rPr>
            </w:pPr>
          </w:p>
        </w:tc>
        <w:tc>
          <w:tcPr>
            <w:tcW w:w="728" w:type="pct"/>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714" w:type="pct"/>
          </w:tcPr>
          <w:p w:rsidR="00650BC9" w:rsidRPr="00A968B1" w:rsidRDefault="00650BC9" w:rsidP="00650BC9">
            <w:pPr>
              <w:pStyle w:val="af7"/>
              <w:widowControl w:val="0"/>
              <w:spacing w:before="0" w:after="0"/>
              <w:rPr>
                <w:sz w:val="22"/>
              </w:rPr>
            </w:pPr>
          </w:p>
        </w:tc>
      </w:tr>
      <w:tr w:rsidR="00650BC9" w:rsidRPr="00A968B1" w:rsidTr="00650BC9">
        <w:trPr>
          <w:trHeight w:val="340"/>
        </w:trPr>
        <w:tc>
          <w:tcPr>
            <w:tcW w:w="1106" w:type="pct"/>
            <w:vAlign w:val="center"/>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806" w:type="pct"/>
          </w:tcPr>
          <w:p w:rsidR="00650BC9" w:rsidRPr="00A968B1" w:rsidRDefault="00650BC9" w:rsidP="00650BC9">
            <w:pPr>
              <w:pStyle w:val="af7"/>
              <w:widowControl w:val="0"/>
              <w:spacing w:before="0" w:after="0"/>
              <w:rPr>
                <w:sz w:val="22"/>
              </w:rPr>
            </w:pPr>
          </w:p>
        </w:tc>
        <w:tc>
          <w:tcPr>
            <w:tcW w:w="568" w:type="pct"/>
            <w:vAlign w:val="center"/>
          </w:tcPr>
          <w:p w:rsidR="00650BC9" w:rsidRPr="00A968B1" w:rsidRDefault="00650BC9" w:rsidP="00650BC9">
            <w:pPr>
              <w:pStyle w:val="af7"/>
              <w:widowControl w:val="0"/>
              <w:spacing w:before="0" w:after="0"/>
              <w:rPr>
                <w:sz w:val="22"/>
              </w:rPr>
            </w:pPr>
          </w:p>
        </w:tc>
        <w:tc>
          <w:tcPr>
            <w:tcW w:w="728" w:type="pct"/>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714" w:type="pct"/>
          </w:tcPr>
          <w:p w:rsidR="00650BC9" w:rsidRPr="00A968B1" w:rsidRDefault="00650BC9" w:rsidP="00650BC9">
            <w:pPr>
              <w:pStyle w:val="af7"/>
              <w:widowControl w:val="0"/>
              <w:spacing w:before="0" w:after="0"/>
              <w:rPr>
                <w:sz w:val="22"/>
              </w:rPr>
            </w:pPr>
          </w:p>
        </w:tc>
      </w:tr>
      <w:tr w:rsidR="00650BC9" w:rsidRPr="00A968B1" w:rsidTr="00650BC9">
        <w:trPr>
          <w:trHeight w:val="340"/>
        </w:trPr>
        <w:tc>
          <w:tcPr>
            <w:tcW w:w="1106" w:type="pct"/>
            <w:vAlign w:val="center"/>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806" w:type="pct"/>
          </w:tcPr>
          <w:p w:rsidR="00650BC9" w:rsidRPr="00A968B1" w:rsidRDefault="00650BC9" w:rsidP="00650BC9">
            <w:pPr>
              <w:pStyle w:val="af7"/>
              <w:widowControl w:val="0"/>
              <w:spacing w:before="0" w:after="0"/>
              <w:rPr>
                <w:sz w:val="22"/>
              </w:rPr>
            </w:pPr>
          </w:p>
        </w:tc>
        <w:tc>
          <w:tcPr>
            <w:tcW w:w="568" w:type="pct"/>
            <w:vAlign w:val="center"/>
          </w:tcPr>
          <w:p w:rsidR="00650BC9" w:rsidRPr="00A968B1" w:rsidRDefault="00650BC9" w:rsidP="00650BC9">
            <w:pPr>
              <w:pStyle w:val="af7"/>
              <w:widowControl w:val="0"/>
              <w:spacing w:before="0" w:after="0"/>
              <w:rPr>
                <w:sz w:val="22"/>
              </w:rPr>
            </w:pPr>
          </w:p>
        </w:tc>
        <w:tc>
          <w:tcPr>
            <w:tcW w:w="728" w:type="pct"/>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714" w:type="pct"/>
          </w:tcPr>
          <w:p w:rsidR="00650BC9" w:rsidRPr="00A968B1" w:rsidRDefault="00650BC9" w:rsidP="00650BC9">
            <w:pPr>
              <w:pStyle w:val="af7"/>
              <w:widowControl w:val="0"/>
              <w:spacing w:before="0" w:after="0"/>
              <w:rPr>
                <w:sz w:val="22"/>
              </w:rPr>
            </w:pPr>
          </w:p>
        </w:tc>
      </w:tr>
      <w:tr w:rsidR="00650BC9" w:rsidRPr="00A968B1" w:rsidTr="00650BC9">
        <w:trPr>
          <w:trHeight w:val="340"/>
        </w:trPr>
        <w:tc>
          <w:tcPr>
            <w:tcW w:w="1106" w:type="pct"/>
            <w:vAlign w:val="center"/>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806" w:type="pct"/>
          </w:tcPr>
          <w:p w:rsidR="00650BC9" w:rsidRPr="00A968B1" w:rsidRDefault="00650BC9" w:rsidP="00650BC9">
            <w:pPr>
              <w:pStyle w:val="af7"/>
              <w:widowControl w:val="0"/>
              <w:spacing w:before="0" w:after="0"/>
              <w:rPr>
                <w:sz w:val="22"/>
              </w:rPr>
            </w:pPr>
          </w:p>
        </w:tc>
        <w:tc>
          <w:tcPr>
            <w:tcW w:w="568" w:type="pct"/>
            <w:vAlign w:val="center"/>
          </w:tcPr>
          <w:p w:rsidR="00650BC9" w:rsidRPr="00A968B1" w:rsidRDefault="00650BC9" w:rsidP="00650BC9">
            <w:pPr>
              <w:pStyle w:val="af7"/>
              <w:widowControl w:val="0"/>
              <w:spacing w:before="0" w:after="0"/>
              <w:rPr>
                <w:sz w:val="22"/>
              </w:rPr>
            </w:pPr>
          </w:p>
        </w:tc>
        <w:tc>
          <w:tcPr>
            <w:tcW w:w="728" w:type="pct"/>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714" w:type="pct"/>
          </w:tcPr>
          <w:p w:rsidR="00650BC9" w:rsidRPr="00A968B1" w:rsidRDefault="00650BC9" w:rsidP="00650BC9">
            <w:pPr>
              <w:pStyle w:val="af7"/>
              <w:widowControl w:val="0"/>
              <w:spacing w:before="0" w:after="0"/>
              <w:rPr>
                <w:sz w:val="22"/>
              </w:rPr>
            </w:pPr>
          </w:p>
        </w:tc>
      </w:tr>
      <w:tr w:rsidR="00650BC9" w:rsidRPr="00A968B1" w:rsidTr="00650BC9">
        <w:trPr>
          <w:trHeight w:val="340"/>
        </w:trPr>
        <w:tc>
          <w:tcPr>
            <w:tcW w:w="1106" w:type="pct"/>
            <w:vAlign w:val="center"/>
          </w:tcPr>
          <w:p w:rsidR="00650BC9" w:rsidRPr="00A968B1" w:rsidRDefault="00650BC9" w:rsidP="00650BC9">
            <w:pPr>
              <w:rPr>
                <w:szCs w:val="24"/>
              </w:rPr>
            </w:pPr>
          </w:p>
        </w:tc>
        <w:tc>
          <w:tcPr>
            <w:tcW w:w="539" w:type="pct"/>
            <w:vAlign w:val="center"/>
          </w:tcPr>
          <w:p w:rsidR="00650BC9" w:rsidRPr="00A968B1" w:rsidRDefault="00650BC9" w:rsidP="00650BC9">
            <w:pPr>
              <w:pStyle w:val="af7"/>
              <w:widowControl w:val="0"/>
              <w:spacing w:before="0" w:after="0"/>
              <w:rPr>
                <w:sz w:val="22"/>
              </w:rPr>
            </w:pPr>
          </w:p>
        </w:tc>
        <w:tc>
          <w:tcPr>
            <w:tcW w:w="806" w:type="pct"/>
          </w:tcPr>
          <w:p w:rsidR="00650BC9" w:rsidRPr="00A968B1" w:rsidRDefault="00650BC9" w:rsidP="00650BC9">
            <w:pPr>
              <w:pStyle w:val="af7"/>
              <w:widowControl w:val="0"/>
              <w:spacing w:before="0" w:after="0"/>
              <w:rPr>
                <w:sz w:val="22"/>
              </w:rPr>
            </w:pPr>
          </w:p>
        </w:tc>
        <w:tc>
          <w:tcPr>
            <w:tcW w:w="568" w:type="pct"/>
            <w:vAlign w:val="center"/>
          </w:tcPr>
          <w:p w:rsidR="00650BC9" w:rsidRPr="00A968B1" w:rsidRDefault="00650BC9" w:rsidP="00650BC9">
            <w:pPr>
              <w:pStyle w:val="af7"/>
              <w:widowControl w:val="0"/>
              <w:spacing w:before="0" w:after="0"/>
              <w:rPr>
                <w:sz w:val="22"/>
              </w:rPr>
            </w:pPr>
          </w:p>
        </w:tc>
        <w:tc>
          <w:tcPr>
            <w:tcW w:w="728" w:type="pct"/>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714" w:type="pct"/>
          </w:tcPr>
          <w:p w:rsidR="00650BC9" w:rsidRPr="00A968B1" w:rsidRDefault="00650BC9" w:rsidP="00650BC9">
            <w:pPr>
              <w:pStyle w:val="af7"/>
              <w:widowControl w:val="0"/>
              <w:spacing w:before="0" w:after="0"/>
              <w:rPr>
                <w:sz w:val="22"/>
              </w:rPr>
            </w:pPr>
          </w:p>
        </w:tc>
      </w:tr>
      <w:tr w:rsidR="00650BC9" w:rsidRPr="00A968B1" w:rsidTr="00650BC9">
        <w:trPr>
          <w:trHeight w:val="340"/>
        </w:trPr>
        <w:tc>
          <w:tcPr>
            <w:tcW w:w="1106" w:type="pct"/>
            <w:vAlign w:val="center"/>
          </w:tcPr>
          <w:p w:rsidR="00650BC9" w:rsidRPr="00A968B1" w:rsidRDefault="00650BC9" w:rsidP="00650BC9">
            <w:pPr>
              <w:pStyle w:val="af7"/>
              <w:widowControl w:val="0"/>
              <w:spacing w:before="0" w:after="0"/>
              <w:rPr>
                <w:szCs w:val="24"/>
              </w:rPr>
            </w:pPr>
          </w:p>
        </w:tc>
        <w:tc>
          <w:tcPr>
            <w:tcW w:w="539" w:type="pct"/>
            <w:vAlign w:val="center"/>
          </w:tcPr>
          <w:p w:rsidR="00650BC9" w:rsidRPr="00A968B1" w:rsidRDefault="00650BC9" w:rsidP="00650BC9">
            <w:pPr>
              <w:pStyle w:val="af7"/>
              <w:widowControl w:val="0"/>
              <w:spacing w:before="0" w:after="0"/>
              <w:rPr>
                <w:sz w:val="22"/>
              </w:rPr>
            </w:pPr>
          </w:p>
        </w:tc>
        <w:tc>
          <w:tcPr>
            <w:tcW w:w="806" w:type="pct"/>
          </w:tcPr>
          <w:p w:rsidR="00650BC9" w:rsidRPr="00A968B1" w:rsidRDefault="00650BC9" w:rsidP="00650BC9">
            <w:pPr>
              <w:pStyle w:val="af7"/>
              <w:widowControl w:val="0"/>
              <w:spacing w:before="0" w:after="0"/>
              <w:rPr>
                <w:sz w:val="22"/>
              </w:rPr>
            </w:pPr>
          </w:p>
        </w:tc>
        <w:tc>
          <w:tcPr>
            <w:tcW w:w="568" w:type="pct"/>
            <w:vAlign w:val="center"/>
          </w:tcPr>
          <w:p w:rsidR="00650BC9" w:rsidRPr="00A968B1" w:rsidRDefault="00650BC9" w:rsidP="00650BC9">
            <w:pPr>
              <w:pStyle w:val="af7"/>
              <w:widowControl w:val="0"/>
              <w:spacing w:before="0" w:after="0"/>
              <w:rPr>
                <w:sz w:val="22"/>
              </w:rPr>
            </w:pPr>
          </w:p>
        </w:tc>
        <w:tc>
          <w:tcPr>
            <w:tcW w:w="728" w:type="pct"/>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714" w:type="pct"/>
          </w:tcPr>
          <w:p w:rsidR="00650BC9" w:rsidRPr="00A968B1" w:rsidRDefault="00650BC9" w:rsidP="00650BC9">
            <w:pPr>
              <w:pStyle w:val="af7"/>
              <w:widowControl w:val="0"/>
              <w:spacing w:before="0" w:after="0"/>
              <w:rPr>
                <w:sz w:val="22"/>
              </w:rPr>
            </w:pPr>
          </w:p>
        </w:tc>
      </w:tr>
      <w:tr w:rsidR="00650BC9" w:rsidRPr="00A968B1" w:rsidTr="00650BC9">
        <w:trPr>
          <w:trHeight w:val="340"/>
        </w:trPr>
        <w:tc>
          <w:tcPr>
            <w:tcW w:w="1106" w:type="pct"/>
            <w:vAlign w:val="center"/>
          </w:tcPr>
          <w:p w:rsidR="00650BC9" w:rsidRPr="00A968B1" w:rsidRDefault="00650BC9" w:rsidP="00650BC9">
            <w:pPr>
              <w:pStyle w:val="af7"/>
              <w:widowControl w:val="0"/>
              <w:spacing w:before="0" w:after="0"/>
              <w:rPr>
                <w:b/>
                <w:sz w:val="22"/>
              </w:rPr>
            </w:pPr>
            <w:r w:rsidRPr="00A968B1">
              <w:rPr>
                <w:b/>
                <w:sz w:val="22"/>
              </w:rPr>
              <w:t>ИТОГО:</w:t>
            </w:r>
          </w:p>
        </w:tc>
        <w:tc>
          <w:tcPr>
            <w:tcW w:w="539" w:type="pct"/>
            <w:vAlign w:val="center"/>
          </w:tcPr>
          <w:p w:rsidR="00650BC9" w:rsidRPr="00A968B1" w:rsidRDefault="00650BC9" w:rsidP="00650BC9">
            <w:pPr>
              <w:pStyle w:val="af7"/>
              <w:widowControl w:val="0"/>
              <w:spacing w:before="0" w:after="0"/>
              <w:rPr>
                <w:sz w:val="22"/>
              </w:rPr>
            </w:pPr>
          </w:p>
        </w:tc>
        <w:tc>
          <w:tcPr>
            <w:tcW w:w="806" w:type="pct"/>
          </w:tcPr>
          <w:p w:rsidR="00650BC9" w:rsidRPr="00A968B1" w:rsidRDefault="00650BC9" w:rsidP="00650BC9">
            <w:pPr>
              <w:pStyle w:val="af7"/>
              <w:widowControl w:val="0"/>
              <w:spacing w:before="0" w:after="0"/>
              <w:rPr>
                <w:sz w:val="22"/>
              </w:rPr>
            </w:pPr>
          </w:p>
        </w:tc>
        <w:tc>
          <w:tcPr>
            <w:tcW w:w="568" w:type="pct"/>
            <w:vAlign w:val="center"/>
          </w:tcPr>
          <w:p w:rsidR="00650BC9" w:rsidRPr="00A968B1" w:rsidRDefault="00650BC9" w:rsidP="00650BC9">
            <w:pPr>
              <w:pStyle w:val="af7"/>
              <w:widowControl w:val="0"/>
              <w:spacing w:before="0" w:after="0"/>
              <w:rPr>
                <w:sz w:val="22"/>
              </w:rPr>
            </w:pPr>
          </w:p>
        </w:tc>
        <w:tc>
          <w:tcPr>
            <w:tcW w:w="728" w:type="pct"/>
          </w:tcPr>
          <w:p w:rsidR="00650BC9" w:rsidRPr="00A968B1" w:rsidRDefault="00650BC9" w:rsidP="00650BC9">
            <w:pPr>
              <w:pStyle w:val="af7"/>
              <w:widowControl w:val="0"/>
              <w:spacing w:before="0" w:after="0"/>
              <w:rPr>
                <w:sz w:val="22"/>
              </w:rPr>
            </w:pPr>
          </w:p>
        </w:tc>
        <w:tc>
          <w:tcPr>
            <w:tcW w:w="539" w:type="pct"/>
            <w:vAlign w:val="center"/>
          </w:tcPr>
          <w:p w:rsidR="00650BC9" w:rsidRPr="00A968B1" w:rsidRDefault="00650BC9" w:rsidP="00650BC9">
            <w:pPr>
              <w:pStyle w:val="af7"/>
              <w:widowControl w:val="0"/>
              <w:spacing w:before="0" w:after="0"/>
              <w:rPr>
                <w:sz w:val="22"/>
              </w:rPr>
            </w:pPr>
          </w:p>
        </w:tc>
        <w:tc>
          <w:tcPr>
            <w:tcW w:w="714" w:type="pct"/>
          </w:tcPr>
          <w:p w:rsidR="00650BC9" w:rsidRPr="00A968B1" w:rsidRDefault="00650BC9" w:rsidP="00650BC9">
            <w:pPr>
              <w:pStyle w:val="af7"/>
              <w:widowControl w:val="0"/>
              <w:spacing w:before="0" w:after="0"/>
              <w:rPr>
                <w:sz w:val="22"/>
              </w:rPr>
            </w:pPr>
          </w:p>
        </w:tc>
      </w:tr>
    </w:tbl>
    <w:p w:rsidR="00650BC9" w:rsidRPr="00A968B1" w:rsidRDefault="00650BC9" w:rsidP="00650BC9">
      <w:pPr>
        <w:pStyle w:val="aff4"/>
        <w:widowControl w:val="0"/>
        <w:tabs>
          <w:tab w:val="clear" w:pos="1134"/>
        </w:tabs>
        <w:autoSpaceDE w:val="0"/>
        <w:autoSpaceDN w:val="0"/>
        <w:spacing w:line="240" w:lineRule="auto"/>
        <w:ind w:left="927" w:firstLine="0"/>
      </w:pPr>
      <w:r w:rsidRPr="00A968B1">
        <w:t>*В Таблице 1 необходимо указать общее количество имеющегося на предприятии персонала согласно штатному расписанию, а также общее количество персонала, планируемого к привлечению для выполнения работ по данному договору.</w:t>
      </w:r>
    </w:p>
    <w:p w:rsidR="00650BC9" w:rsidRPr="00A968B1" w:rsidRDefault="00650BC9" w:rsidP="00650BC9">
      <w:pPr>
        <w:spacing w:after="120"/>
        <w:ind w:left="550" w:firstLine="0"/>
        <w:rPr>
          <w:b/>
        </w:rPr>
      </w:pPr>
    </w:p>
    <w:p w:rsidR="00650BC9" w:rsidRPr="00A968B1" w:rsidRDefault="00650BC9" w:rsidP="00650BC9">
      <w:pPr>
        <w:keepNext/>
        <w:spacing w:after="120"/>
        <w:ind w:left="550" w:firstLine="0"/>
        <w:rPr>
          <w:b/>
        </w:rPr>
      </w:pPr>
      <w:r w:rsidRPr="00A968B1">
        <w:rPr>
          <w:b/>
        </w:rPr>
        <w:lastRenderedPageBreak/>
        <w:t xml:space="preserve">Таблица 2. Основной персонал рабочих специальностей, привлекаемый для выполнения работ по договору,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1"/>
        <w:gridCol w:w="3376"/>
        <w:gridCol w:w="2759"/>
        <w:gridCol w:w="2100"/>
        <w:gridCol w:w="2977"/>
        <w:gridCol w:w="3380"/>
      </w:tblGrid>
      <w:tr w:rsidR="00650BC9" w:rsidRPr="00A968B1" w:rsidTr="00CF1713">
        <w:trPr>
          <w:trHeight w:val="551"/>
          <w:tblHeader/>
        </w:trPr>
        <w:tc>
          <w:tcPr>
            <w:tcW w:w="324" w:type="pct"/>
            <w:vAlign w:val="center"/>
          </w:tcPr>
          <w:p w:rsidR="00650BC9" w:rsidRPr="00A968B1" w:rsidRDefault="00650BC9" w:rsidP="00650BC9">
            <w:pPr>
              <w:pStyle w:val="Times12"/>
              <w:widowControl w:val="0"/>
              <w:ind w:left="-122" w:right="-108" w:firstLine="0"/>
              <w:jc w:val="center"/>
              <w:rPr>
                <w:sz w:val="22"/>
              </w:rPr>
            </w:pPr>
            <w:r w:rsidRPr="00A968B1">
              <w:rPr>
                <w:sz w:val="22"/>
              </w:rPr>
              <w:t>№</w:t>
            </w:r>
          </w:p>
        </w:tc>
        <w:tc>
          <w:tcPr>
            <w:tcW w:w="1082" w:type="pct"/>
            <w:vAlign w:val="center"/>
          </w:tcPr>
          <w:p w:rsidR="00650BC9" w:rsidRPr="00A968B1" w:rsidRDefault="00650BC9" w:rsidP="00650BC9">
            <w:pPr>
              <w:pStyle w:val="Times12"/>
              <w:widowControl w:val="0"/>
              <w:ind w:left="-97" w:right="-11" w:firstLine="0"/>
              <w:jc w:val="center"/>
              <w:rPr>
                <w:sz w:val="22"/>
              </w:rPr>
            </w:pPr>
            <w:r w:rsidRPr="00A968B1">
              <w:rPr>
                <w:sz w:val="22"/>
              </w:rPr>
              <w:t>Работы</w:t>
            </w:r>
          </w:p>
        </w:tc>
        <w:tc>
          <w:tcPr>
            <w:tcW w:w="884" w:type="pct"/>
            <w:vAlign w:val="center"/>
          </w:tcPr>
          <w:p w:rsidR="00650BC9" w:rsidRPr="00A968B1" w:rsidRDefault="00650BC9" w:rsidP="00650BC9">
            <w:pPr>
              <w:pStyle w:val="Times12"/>
              <w:widowControl w:val="0"/>
              <w:ind w:left="-25" w:right="-125" w:firstLine="0"/>
              <w:jc w:val="center"/>
              <w:rPr>
                <w:sz w:val="22"/>
              </w:rPr>
            </w:pPr>
            <w:r w:rsidRPr="00A968B1">
              <w:rPr>
                <w:sz w:val="22"/>
              </w:rPr>
              <w:t>Персонал, (специальность, разряд)</w:t>
            </w:r>
          </w:p>
        </w:tc>
        <w:tc>
          <w:tcPr>
            <w:tcW w:w="673" w:type="pct"/>
            <w:vAlign w:val="center"/>
          </w:tcPr>
          <w:p w:rsidR="00650BC9" w:rsidRPr="00A968B1" w:rsidRDefault="00650BC9" w:rsidP="00650BC9">
            <w:pPr>
              <w:pStyle w:val="Times12"/>
              <w:widowControl w:val="0"/>
              <w:ind w:firstLine="0"/>
              <w:jc w:val="center"/>
              <w:rPr>
                <w:sz w:val="22"/>
              </w:rPr>
            </w:pPr>
            <w:r w:rsidRPr="00A968B1">
              <w:rPr>
                <w:sz w:val="22"/>
              </w:rPr>
              <w:t>Кол-во, чел.</w:t>
            </w:r>
          </w:p>
        </w:tc>
        <w:tc>
          <w:tcPr>
            <w:tcW w:w="954" w:type="pct"/>
            <w:vAlign w:val="center"/>
          </w:tcPr>
          <w:p w:rsidR="00650BC9" w:rsidRPr="00A968B1" w:rsidRDefault="00650BC9" w:rsidP="00650BC9">
            <w:pPr>
              <w:pStyle w:val="Times12"/>
              <w:widowControl w:val="0"/>
              <w:ind w:left="-61" w:right="-108" w:hanging="61"/>
              <w:jc w:val="center"/>
              <w:rPr>
                <w:sz w:val="22"/>
              </w:rPr>
            </w:pPr>
            <w:r w:rsidRPr="00A968B1">
              <w:rPr>
                <w:sz w:val="22"/>
              </w:rPr>
              <w:t>Принадлежность персонала (генподрядчик, субподрядчик)</w:t>
            </w:r>
          </w:p>
        </w:tc>
        <w:tc>
          <w:tcPr>
            <w:tcW w:w="1083" w:type="pct"/>
            <w:vAlign w:val="center"/>
          </w:tcPr>
          <w:p w:rsidR="00650BC9" w:rsidRPr="00A968B1" w:rsidRDefault="00650BC9" w:rsidP="00650BC9">
            <w:pPr>
              <w:pStyle w:val="Times12"/>
              <w:widowControl w:val="0"/>
              <w:ind w:left="-61" w:right="-108" w:hanging="61"/>
              <w:jc w:val="center"/>
              <w:rPr>
                <w:sz w:val="22"/>
              </w:rPr>
            </w:pPr>
            <w:r w:rsidRPr="00A968B1">
              <w:rPr>
                <w:sz w:val="22"/>
              </w:rPr>
              <w:t>Примечания (привлечение одного и того же персонала на различные виды работ с учетом графика выполнения и т.п.)</w:t>
            </w:r>
          </w:p>
        </w:tc>
      </w:tr>
      <w:tr w:rsidR="00650BC9" w:rsidRPr="00A968B1" w:rsidTr="00CF1713">
        <w:trPr>
          <w:trHeight w:val="227"/>
        </w:trPr>
        <w:tc>
          <w:tcPr>
            <w:tcW w:w="324" w:type="pct"/>
            <w:vAlign w:val="center"/>
          </w:tcPr>
          <w:p w:rsidR="00650BC9" w:rsidRPr="00A968B1" w:rsidRDefault="00650BC9" w:rsidP="00F60D51">
            <w:pPr>
              <w:numPr>
                <w:ilvl w:val="0"/>
                <w:numId w:val="16"/>
              </w:numPr>
            </w:pPr>
          </w:p>
        </w:tc>
        <w:tc>
          <w:tcPr>
            <w:tcW w:w="1082" w:type="pct"/>
            <w:vAlign w:val="center"/>
          </w:tcPr>
          <w:p w:rsidR="00650BC9" w:rsidRPr="00A968B1" w:rsidRDefault="00650BC9" w:rsidP="00650BC9">
            <w:pPr>
              <w:pStyle w:val="af7"/>
              <w:widowControl w:val="0"/>
              <w:spacing w:before="0" w:after="0"/>
              <w:rPr>
                <w:sz w:val="22"/>
              </w:rPr>
            </w:pPr>
          </w:p>
        </w:tc>
        <w:tc>
          <w:tcPr>
            <w:tcW w:w="884" w:type="pct"/>
            <w:vAlign w:val="center"/>
          </w:tcPr>
          <w:p w:rsidR="00650BC9" w:rsidRPr="00A968B1" w:rsidRDefault="00650BC9" w:rsidP="00650BC9">
            <w:pPr>
              <w:pStyle w:val="af7"/>
              <w:widowControl w:val="0"/>
              <w:spacing w:before="0" w:after="0"/>
              <w:rPr>
                <w:sz w:val="22"/>
              </w:rPr>
            </w:pPr>
          </w:p>
        </w:tc>
        <w:tc>
          <w:tcPr>
            <w:tcW w:w="673" w:type="pct"/>
            <w:vAlign w:val="center"/>
          </w:tcPr>
          <w:p w:rsidR="00650BC9" w:rsidRPr="00A968B1" w:rsidRDefault="00650BC9" w:rsidP="00650BC9">
            <w:pPr>
              <w:pStyle w:val="af7"/>
              <w:widowControl w:val="0"/>
              <w:spacing w:before="0" w:after="0"/>
              <w:rPr>
                <w:sz w:val="22"/>
              </w:rPr>
            </w:pPr>
          </w:p>
        </w:tc>
        <w:tc>
          <w:tcPr>
            <w:tcW w:w="954" w:type="pct"/>
            <w:vAlign w:val="center"/>
          </w:tcPr>
          <w:p w:rsidR="00650BC9" w:rsidRPr="00A968B1" w:rsidRDefault="00650BC9" w:rsidP="00650BC9">
            <w:pPr>
              <w:pStyle w:val="af7"/>
              <w:widowControl w:val="0"/>
              <w:spacing w:before="0" w:after="0"/>
              <w:rPr>
                <w:sz w:val="22"/>
              </w:rPr>
            </w:pPr>
          </w:p>
        </w:tc>
        <w:tc>
          <w:tcPr>
            <w:tcW w:w="1083" w:type="pct"/>
            <w:vAlign w:val="center"/>
          </w:tcPr>
          <w:p w:rsidR="00650BC9" w:rsidRPr="00A968B1" w:rsidRDefault="00650BC9" w:rsidP="00650BC9">
            <w:pPr>
              <w:pStyle w:val="af7"/>
              <w:widowControl w:val="0"/>
              <w:spacing w:before="0" w:after="0"/>
              <w:rPr>
                <w:sz w:val="22"/>
              </w:rPr>
            </w:pPr>
          </w:p>
        </w:tc>
      </w:tr>
      <w:tr w:rsidR="00650BC9" w:rsidRPr="00A968B1" w:rsidTr="00CF1713">
        <w:trPr>
          <w:trHeight w:val="227"/>
        </w:trPr>
        <w:tc>
          <w:tcPr>
            <w:tcW w:w="324" w:type="pct"/>
            <w:vAlign w:val="center"/>
          </w:tcPr>
          <w:p w:rsidR="00650BC9" w:rsidRPr="00A968B1" w:rsidRDefault="00650BC9" w:rsidP="00F60D51">
            <w:pPr>
              <w:numPr>
                <w:ilvl w:val="0"/>
                <w:numId w:val="16"/>
              </w:numPr>
            </w:pPr>
          </w:p>
        </w:tc>
        <w:tc>
          <w:tcPr>
            <w:tcW w:w="1082" w:type="pct"/>
            <w:vAlign w:val="center"/>
          </w:tcPr>
          <w:p w:rsidR="00650BC9" w:rsidRPr="00A968B1" w:rsidRDefault="00650BC9" w:rsidP="00650BC9">
            <w:pPr>
              <w:pStyle w:val="af7"/>
              <w:widowControl w:val="0"/>
              <w:spacing w:before="0" w:after="0"/>
              <w:rPr>
                <w:sz w:val="22"/>
              </w:rPr>
            </w:pPr>
          </w:p>
        </w:tc>
        <w:tc>
          <w:tcPr>
            <w:tcW w:w="884" w:type="pct"/>
            <w:vAlign w:val="center"/>
          </w:tcPr>
          <w:p w:rsidR="00650BC9" w:rsidRPr="00A968B1" w:rsidRDefault="00650BC9" w:rsidP="00650BC9">
            <w:pPr>
              <w:pStyle w:val="af7"/>
              <w:widowControl w:val="0"/>
              <w:spacing w:before="0" w:after="0"/>
              <w:rPr>
                <w:sz w:val="22"/>
              </w:rPr>
            </w:pPr>
          </w:p>
        </w:tc>
        <w:tc>
          <w:tcPr>
            <w:tcW w:w="673" w:type="pct"/>
            <w:vAlign w:val="center"/>
          </w:tcPr>
          <w:p w:rsidR="00650BC9" w:rsidRPr="00A968B1" w:rsidRDefault="00650BC9" w:rsidP="00650BC9">
            <w:pPr>
              <w:pStyle w:val="af7"/>
              <w:widowControl w:val="0"/>
              <w:spacing w:before="0" w:after="0"/>
              <w:rPr>
                <w:sz w:val="22"/>
              </w:rPr>
            </w:pPr>
          </w:p>
        </w:tc>
        <w:tc>
          <w:tcPr>
            <w:tcW w:w="954" w:type="pct"/>
            <w:vAlign w:val="center"/>
          </w:tcPr>
          <w:p w:rsidR="00650BC9" w:rsidRPr="00A968B1" w:rsidRDefault="00650BC9" w:rsidP="00650BC9">
            <w:pPr>
              <w:pStyle w:val="af7"/>
              <w:widowControl w:val="0"/>
              <w:spacing w:before="0" w:after="0"/>
              <w:rPr>
                <w:sz w:val="22"/>
              </w:rPr>
            </w:pPr>
          </w:p>
        </w:tc>
        <w:tc>
          <w:tcPr>
            <w:tcW w:w="1083" w:type="pct"/>
            <w:vAlign w:val="center"/>
          </w:tcPr>
          <w:p w:rsidR="00650BC9" w:rsidRPr="00A968B1" w:rsidRDefault="00650BC9" w:rsidP="00650BC9">
            <w:pPr>
              <w:pStyle w:val="af7"/>
              <w:widowControl w:val="0"/>
              <w:spacing w:before="0" w:after="0"/>
              <w:rPr>
                <w:sz w:val="22"/>
              </w:rPr>
            </w:pPr>
          </w:p>
        </w:tc>
      </w:tr>
      <w:tr w:rsidR="00650BC9" w:rsidRPr="00A968B1" w:rsidTr="00CF1713">
        <w:trPr>
          <w:trHeight w:val="227"/>
        </w:trPr>
        <w:tc>
          <w:tcPr>
            <w:tcW w:w="324" w:type="pct"/>
            <w:vAlign w:val="center"/>
          </w:tcPr>
          <w:p w:rsidR="00650BC9" w:rsidRPr="00A968B1" w:rsidRDefault="00650BC9" w:rsidP="00650BC9"/>
        </w:tc>
        <w:tc>
          <w:tcPr>
            <w:tcW w:w="1082" w:type="pct"/>
            <w:vAlign w:val="center"/>
          </w:tcPr>
          <w:p w:rsidR="00650BC9" w:rsidRPr="00A968B1" w:rsidRDefault="00650BC9" w:rsidP="00650BC9">
            <w:pPr>
              <w:pStyle w:val="af7"/>
              <w:widowControl w:val="0"/>
              <w:spacing w:before="0" w:after="0"/>
              <w:rPr>
                <w:sz w:val="22"/>
              </w:rPr>
            </w:pPr>
          </w:p>
        </w:tc>
        <w:tc>
          <w:tcPr>
            <w:tcW w:w="884" w:type="pct"/>
            <w:vAlign w:val="center"/>
          </w:tcPr>
          <w:p w:rsidR="00650BC9" w:rsidRPr="00A968B1" w:rsidRDefault="00650BC9" w:rsidP="00650BC9">
            <w:pPr>
              <w:pStyle w:val="af7"/>
              <w:widowControl w:val="0"/>
              <w:spacing w:before="0" w:after="0"/>
              <w:jc w:val="center"/>
              <w:rPr>
                <w:sz w:val="22"/>
              </w:rPr>
            </w:pPr>
          </w:p>
        </w:tc>
        <w:tc>
          <w:tcPr>
            <w:tcW w:w="673" w:type="pct"/>
            <w:vAlign w:val="center"/>
          </w:tcPr>
          <w:p w:rsidR="00650BC9" w:rsidRPr="00A968B1" w:rsidRDefault="00650BC9" w:rsidP="00650BC9">
            <w:pPr>
              <w:pStyle w:val="af7"/>
              <w:widowControl w:val="0"/>
              <w:spacing w:before="0" w:after="0"/>
              <w:rPr>
                <w:sz w:val="22"/>
              </w:rPr>
            </w:pPr>
          </w:p>
        </w:tc>
        <w:tc>
          <w:tcPr>
            <w:tcW w:w="954" w:type="pct"/>
            <w:vAlign w:val="center"/>
          </w:tcPr>
          <w:p w:rsidR="00650BC9" w:rsidRPr="00A968B1" w:rsidRDefault="00650BC9" w:rsidP="00650BC9">
            <w:pPr>
              <w:pStyle w:val="af7"/>
              <w:widowControl w:val="0"/>
              <w:spacing w:before="0" w:after="0"/>
              <w:jc w:val="center"/>
              <w:rPr>
                <w:sz w:val="22"/>
              </w:rPr>
            </w:pPr>
          </w:p>
        </w:tc>
        <w:tc>
          <w:tcPr>
            <w:tcW w:w="1083" w:type="pct"/>
            <w:vAlign w:val="center"/>
          </w:tcPr>
          <w:p w:rsidR="00650BC9" w:rsidRPr="00A968B1" w:rsidRDefault="00650BC9" w:rsidP="00650BC9">
            <w:pPr>
              <w:pStyle w:val="af7"/>
              <w:widowControl w:val="0"/>
              <w:spacing w:before="0" w:after="0"/>
              <w:jc w:val="center"/>
              <w:rPr>
                <w:sz w:val="22"/>
              </w:rPr>
            </w:pPr>
          </w:p>
        </w:tc>
      </w:tr>
      <w:tr w:rsidR="00650BC9" w:rsidRPr="00A968B1" w:rsidTr="00CF1713">
        <w:trPr>
          <w:trHeight w:val="227"/>
        </w:trPr>
        <w:tc>
          <w:tcPr>
            <w:tcW w:w="324" w:type="pct"/>
            <w:vAlign w:val="center"/>
          </w:tcPr>
          <w:p w:rsidR="00650BC9" w:rsidRPr="00A968B1" w:rsidRDefault="00650BC9" w:rsidP="00650BC9"/>
        </w:tc>
        <w:tc>
          <w:tcPr>
            <w:tcW w:w="1082" w:type="pct"/>
            <w:vAlign w:val="center"/>
          </w:tcPr>
          <w:p w:rsidR="00650BC9" w:rsidRPr="00A968B1" w:rsidRDefault="00650BC9" w:rsidP="00650BC9">
            <w:pPr>
              <w:pStyle w:val="af7"/>
              <w:widowControl w:val="0"/>
              <w:spacing w:before="0" w:after="0"/>
              <w:rPr>
                <w:sz w:val="22"/>
              </w:rPr>
            </w:pPr>
          </w:p>
        </w:tc>
        <w:tc>
          <w:tcPr>
            <w:tcW w:w="884" w:type="pct"/>
            <w:vAlign w:val="center"/>
          </w:tcPr>
          <w:p w:rsidR="00650BC9" w:rsidRPr="00A968B1" w:rsidRDefault="00650BC9" w:rsidP="00650BC9">
            <w:pPr>
              <w:pStyle w:val="af7"/>
              <w:widowControl w:val="0"/>
              <w:spacing w:before="0" w:after="0"/>
              <w:jc w:val="center"/>
              <w:rPr>
                <w:sz w:val="22"/>
              </w:rPr>
            </w:pPr>
          </w:p>
        </w:tc>
        <w:tc>
          <w:tcPr>
            <w:tcW w:w="673" w:type="pct"/>
            <w:vAlign w:val="center"/>
          </w:tcPr>
          <w:p w:rsidR="00650BC9" w:rsidRPr="00A968B1" w:rsidRDefault="00650BC9" w:rsidP="00650BC9">
            <w:pPr>
              <w:pStyle w:val="af7"/>
              <w:widowControl w:val="0"/>
              <w:spacing w:before="0" w:after="0"/>
              <w:rPr>
                <w:sz w:val="22"/>
              </w:rPr>
            </w:pPr>
          </w:p>
        </w:tc>
        <w:tc>
          <w:tcPr>
            <w:tcW w:w="954" w:type="pct"/>
            <w:vAlign w:val="center"/>
          </w:tcPr>
          <w:p w:rsidR="00650BC9" w:rsidRPr="00A968B1" w:rsidRDefault="00650BC9" w:rsidP="00650BC9">
            <w:pPr>
              <w:pStyle w:val="af7"/>
              <w:widowControl w:val="0"/>
              <w:spacing w:before="0" w:after="0"/>
              <w:jc w:val="center"/>
              <w:rPr>
                <w:sz w:val="22"/>
              </w:rPr>
            </w:pPr>
          </w:p>
        </w:tc>
        <w:tc>
          <w:tcPr>
            <w:tcW w:w="1083" w:type="pct"/>
            <w:vAlign w:val="center"/>
          </w:tcPr>
          <w:p w:rsidR="00650BC9" w:rsidRPr="00A968B1" w:rsidRDefault="00650BC9" w:rsidP="00650BC9">
            <w:pPr>
              <w:pStyle w:val="af7"/>
              <w:widowControl w:val="0"/>
              <w:spacing w:before="0" w:after="0"/>
              <w:jc w:val="center"/>
              <w:rPr>
                <w:sz w:val="22"/>
              </w:rPr>
            </w:pPr>
          </w:p>
        </w:tc>
      </w:tr>
    </w:tbl>
    <w:p w:rsidR="00650BC9" w:rsidRPr="00A968B1" w:rsidRDefault="00650BC9" w:rsidP="00650BC9">
      <w:pPr>
        <w:pStyle w:val="aff4"/>
        <w:tabs>
          <w:tab w:val="clear" w:pos="1134"/>
        </w:tabs>
        <w:autoSpaceDE w:val="0"/>
        <w:autoSpaceDN w:val="0"/>
        <w:spacing w:line="240" w:lineRule="auto"/>
        <w:ind w:left="709" w:hanging="142"/>
      </w:pPr>
      <w:r w:rsidRPr="00A968B1">
        <w:t>*В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w:t>
      </w:r>
    </w:p>
    <w:p w:rsidR="00650BC9" w:rsidRPr="00A968B1" w:rsidRDefault="00650BC9" w:rsidP="00650BC9">
      <w:pPr>
        <w:pStyle w:val="aff4"/>
        <w:tabs>
          <w:tab w:val="clear" w:pos="1134"/>
        </w:tabs>
        <w:autoSpaceDE w:val="0"/>
        <w:autoSpaceDN w:val="0"/>
        <w:spacing w:line="240" w:lineRule="auto"/>
        <w:rPr>
          <w:sz w:val="16"/>
          <w:szCs w:val="16"/>
        </w:rPr>
      </w:pPr>
    </w:p>
    <w:p w:rsidR="00650BC9" w:rsidRPr="00A968B1" w:rsidRDefault="00650BC9" w:rsidP="00650BC9">
      <w:pPr>
        <w:spacing w:after="120"/>
        <w:ind w:left="550" w:firstLine="0"/>
        <w:rPr>
          <w:b/>
        </w:rPr>
      </w:pPr>
      <w:r w:rsidRPr="00A968B1">
        <w:rPr>
          <w:b/>
        </w:rPr>
        <w:t>Таблица 3. Сведения о персонале, привлекаемом для выполнения работ по охране труда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43"/>
        <w:gridCol w:w="2868"/>
        <w:gridCol w:w="3526"/>
        <w:gridCol w:w="2353"/>
        <w:gridCol w:w="3292"/>
        <w:gridCol w:w="2821"/>
      </w:tblGrid>
      <w:tr w:rsidR="00650BC9" w:rsidRPr="00A968B1" w:rsidTr="00650BC9">
        <w:trPr>
          <w:trHeight w:val="551"/>
          <w:tblHeader/>
        </w:trPr>
        <w:tc>
          <w:tcPr>
            <w:tcW w:w="238" w:type="pct"/>
            <w:tcBorders>
              <w:top w:val="single" w:sz="6" w:space="0" w:color="auto"/>
              <w:left w:val="single" w:sz="6" w:space="0" w:color="auto"/>
              <w:bottom w:val="single" w:sz="6" w:space="0" w:color="auto"/>
              <w:right w:val="single" w:sz="6" w:space="0" w:color="auto"/>
            </w:tcBorders>
            <w:vAlign w:val="center"/>
            <w:hideMark/>
          </w:tcPr>
          <w:p w:rsidR="00650BC9" w:rsidRPr="00A968B1" w:rsidRDefault="00650BC9" w:rsidP="00650BC9">
            <w:pPr>
              <w:pStyle w:val="Times12"/>
              <w:widowControl w:val="0"/>
              <w:ind w:left="-122" w:right="-108" w:firstLine="0"/>
              <w:jc w:val="center"/>
              <w:rPr>
                <w:sz w:val="22"/>
              </w:rPr>
            </w:pPr>
            <w:r w:rsidRPr="00A968B1">
              <w:rPr>
                <w:sz w:val="22"/>
              </w:rPr>
              <w:t>№</w:t>
            </w:r>
          </w:p>
        </w:tc>
        <w:tc>
          <w:tcPr>
            <w:tcW w:w="919" w:type="pct"/>
            <w:tcBorders>
              <w:top w:val="single" w:sz="6" w:space="0" w:color="auto"/>
              <w:left w:val="single" w:sz="6" w:space="0" w:color="auto"/>
              <w:bottom w:val="single" w:sz="6" w:space="0" w:color="auto"/>
              <w:right w:val="single" w:sz="6" w:space="0" w:color="auto"/>
            </w:tcBorders>
            <w:vAlign w:val="center"/>
            <w:hideMark/>
          </w:tcPr>
          <w:p w:rsidR="00650BC9" w:rsidRPr="00A968B1" w:rsidRDefault="00650BC9" w:rsidP="00650BC9">
            <w:pPr>
              <w:pStyle w:val="Times12"/>
              <w:widowControl w:val="0"/>
              <w:ind w:left="-97" w:right="-11" w:firstLine="0"/>
              <w:jc w:val="center"/>
              <w:rPr>
                <w:sz w:val="22"/>
              </w:rPr>
            </w:pPr>
            <w:r w:rsidRPr="00A968B1">
              <w:rPr>
                <w:sz w:val="22"/>
              </w:rPr>
              <w:t>Фамилия, имя, отчество специалиста</w:t>
            </w:r>
          </w:p>
        </w:tc>
        <w:tc>
          <w:tcPr>
            <w:tcW w:w="1130" w:type="pct"/>
            <w:tcBorders>
              <w:top w:val="single" w:sz="6" w:space="0" w:color="auto"/>
              <w:left w:val="single" w:sz="6" w:space="0" w:color="auto"/>
              <w:bottom w:val="single" w:sz="6" w:space="0" w:color="auto"/>
              <w:right w:val="single" w:sz="6" w:space="0" w:color="auto"/>
            </w:tcBorders>
            <w:vAlign w:val="center"/>
            <w:hideMark/>
          </w:tcPr>
          <w:p w:rsidR="00650BC9" w:rsidRPr="00A968B1" w:rsidRDefault="00650BC9" w:rsidP="00650BC9">
            <w:pPr>
              <w:pStyle w:val="Times12"/>
              <w:widowControl w:val="0"/>
              <w:ind w:left="-25" w:right="-125" w:firstLine="0"/>
              <w:jc w:val="center"/>
              <w:rPr>
                <w:sz w:val="22"/>
              </w:rPr>
            </w:pPr>
            <w:r w:rsidRPr="00A968B1">
              <w:rPr>
                <w:sz w:val="22"/>
              </w:rPr>
              <w:t>Образование (какое учебное заведение окончил, год окончания, специальность)</w:t>
            </w:r>
          </w:p>
        </w:tc>
        <w:tc>
          <w:tcPr>
            <w:tcW w:w="754" w:type="pct"/>
            <w:tcBorders>
              <w:top w:val="single" w:sz="6" w:space="0" w:color="auto"/>
              <w:left w:val="single" w:sz="6" w:space="0" w:color="auto"/>
              <w:bottom w:val="single" w:sz="6" w:space="0" w:color="auto"/>
              <w:right w:val="single" w:sz="6" w:space="0" w:color="auto"/>
            </w:tcBorders>
            <w:vAlign w:val="center"/>
            <w:hideMark/>
          </w:tcPr>
          <w:p w:rsidR="00650BC9" w:rsidRPr="00A968B1" w:rsidRDefault="00650BC9" w:rsidP="00650BC9">
            <w:pPr>
              <w:pStyle w:val="Times12"/>
              <w:widowControl w:val="0"/>
              <w:ind w:firstLine="0"/>
              <w:jc w:val="center"/>
              <w:rPr>
                <w:sz w:val="22"/>
              </w:rPr>
            </w:pPr>
            <w:r w:rsidRPr="00A968B1">
              <w:rPr>
                <w:sz w:val="22"/>
              </w:rPr>
              <w:t>Специальность, должность</w:t>
            </w:r>
          </w:p>
        </w:tc>
        <w:tc>
          <w:tcPr>
            <w:tcW w:w="1055" w:type="pct"/>
            <w:tcBorders>
              <w:top w:val="single" w:sz="6" w:space="0" w:color="auto"/>
              <w:left w:val="single" w:sz="6" w:space="0" w:color="auto"/>
              <w:bottom w:val="single" w:sz="6" w:space="0" w:color="auto"/>
              <w:right w:val="single" w:sz="6" w:space="0" w:color="auto"/>
            </w:tcBorders>
            <w:vAlign w:val="center"/>
            <w:hideMark/>
          </w:tcPr>
          <w:p w:rsidR="00650BC9" w:rsidRPr="00A968B1" w:rsidRDefault="00650BC9" w:rsidP="00650BC9">
            <w:pPr>
              <w:pStyle w:val="Times12"/>
              <w:widowControl w:val="0"/>
              <w:ind w:left="-61" w:right="-108" w:hanging="61"/>
              <w:jc w:val="center"/>
              <w:rPr>
                <w:sz w:val="22"/>
              </w:rPr>
            </w:pPr>
            <w:r w:rsidRPr="00A968B1">
              <w:rPr>
                <w:sz w:val="22"/>
              </w:rPr>
              <w:t>Стаж работы в данной или аналогичной должности, лет</w:t>
            </w:r>
          </w:p>
        </w:tc>
        <w:tc>
          <w:tcPr>
            <w:tcW w:w="904" w:type="pct"/>
            <w:tcBorders>
              <w:top w:val="single" w:sz="6" w:space="0" w:color="auto"/>
              <w:left w:val="single" w:sz="6" w:space="0" w:color="auto"/>
              <w:bottom w:val="single" w:sz="6" w:space="0" w:color="auto"/>
              <w:right w:val="single" w:sz="6" w:space="0" w:color="auto"/>
            </w:tcBorders>
            <w:vAlign w:val="center"/>
            <w:hideMark/>
          </w:tcPr>
          <w:p w:rsidR="00650BC9" w:rsidRPr="00A968B1" w:rsidRDefault="00650BC9" w:rsidP="00650BC9">
            <w:pPr>
              <w:pStyle w:val="Times12"/>
              <w:widowControl w:val="0"/>
              <w:ind w:left="-61" w:right="-108" w:hanging="61"/>
              <w:jc w:val="center"/>
              <w:rPr>
                <w:sz w:val="22"/>
              </w:rPr>
            </w:pPr>
            <w:r w:rsidRPr="00A968B1">
              <w:rPr>
                <w:sz w:val="22"/>
              </w:rPr>
              <w:t>Принадлежность персонала (генподрядчик, субподрядчик)</w:t>
            </w:r>
          </w:p>
        </w:tc>
      </w:tr>
      <w:tr w:rsidR="00650BC9" w:rsidRPr="00A968B1" w:rsidTr="00650BC9">
        <w:trPr>
          <w:trHeight w:val="227"/>
        </w:trPr>
        <w:tc>
          <w:tcPr>
            <w:tcW w:w="238"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pPr>
              <w:tabs>
                <w:tab w:val="num" w:pos="360"/>
              </w:tabs>
              <w:ind w:left="360" w:hanging="360"/>
            </w:pPr>
          </w:p>
        </w:tc>
        <w:tc>
          <w:tcPr>
            <w:tcW w:w="919"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pPr>
              <w:pStyle w:val="af7"/>
              <w:widowControl w:val="0"/>
              <w:spacing w:before="0" w:after="0"/>
              <w:rPr>
                <w:sz w:val="22"/>
              </w:rPr>
            </w:pPr>
          </w:p>
        </w:tc>
        <w:tc>
          <w:tcPr>
            <w:tcW w:w="1130"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pPr>
              <w:pStyle w:val="af7"/>
              <w:widowControl w:val="0"/>
              <w:spacing w:before="0" w:after="0"/>
              <w:rPr>
                <w:sz w:val="22"/>
              </w:rPr>
            </w:pPr>
          </w:p>
        </w:tc>
        <w:tc>
          <w:tcPr>
            <w:tcW w:w="754"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pPr>
              <w:pStyle w:val="af7"/>
              <w:widowControl w:val="0"/>
              <w:spacing w:before="0" w:after="0"/>
              <w:rPr>
                <w:sz w:val="22"/>
              </w:rPr>
            </w:pPr>
          </w:p>
        </w:tc>
        <w:tc>
          <w:tcPr>
            <w:tcW w:w="1055"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pPr>
              <w:pStyle w:val="af7"/>
              <w:widowControl w:val="0"/>
              <w:spacing w:before="0" w:after="0"/>
              <w:rPr>
                <w:sz w:val="22"/>
              </w:rPr>
            </w:pPr>
          </w:p>
        </w:tc>
        <w:tc>
          <w:tcPr>
            <w:tcW w:w="904"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pPr>
              <w:pStyle w:val="af7"/>
              <w:widowControl w:val="0"/>
              <w:spacing w:before="0" w:after="0"/>
              <w:rPr>
                <w:sz w:val="22"/>
              </w:rPr>
            </w:pPr>
          </w:p>
        </w:tc>
      </w:tr>
      <w:tr w:rsidR="00650BC9" w:rsidRPr="00A968B1" w:rsidTr="00650BC9">
        <w:trPr>
          <w:trHeight w:val="227"/>
        </w:trPr>
        <w:tc>
          <w:tcPr>
            <w:tcW w:w="238"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pPr>
              <w:tabs>
                <w:tab w:val="num" w:pos="360"/>
              </w:tabs>
              <w:ind w:left="360" w:hanging="360"/>
            </w:pPr>
          </w:p>
        </w:tc>
        <w:tc>
          <w:tcPr>
            <w:tcW w:w="919"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pPr>
              <w:pStyle w:val="af7"/>
              <w:widowControl w:val="0"/>
              <w:spacing w:before="0" w:after="0"/>
              <w:rPr>
                <w:sz w:val="22"/>
              </w:rPr>
            </w:pPr>
          </w:p>
        </w:tc>
        <w:tc>
          <w:tcPr>
            <w:tcW w:w="1130"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pPr>
              <w:pStyle w:val="af7"/>
              <w:widowControl w:val="0"/>
              <w:spacing w:before="0" w:after="0"/>
              <w:rPr>
                <w:sz w:val="22"/>
              </w:rPr>
            </w:pPr>
          </w:p>
        </w:tc>
        <w:tc>
          <w:tcPr>
            <w:tcW w:w="754"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pPr>
              <w:pStyle w:val="af7"/>
              <w:widowControl w:val="0"/>
              <w:spacing w:before="0" w:after="0"/>
              <w:rPr>
                <w:sz w:val="22"/>
              </w:rPr>
            </w:pPr>
          </w:p>
        </w:tc>
        <w:tc>
          <w:tcPr>
            <w:tcW w:w="1055"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pPr>
              <w:pStyle w:val="af7"/>
              <w:widowControl w:val="0"/>
              <w:spacing w:before="0" w:after="0"/>
              <w:rPr>
                <w:sz w:val="22"/>
              </w:rPr>
            </w:pPr>
          </w:p>
        </w:tc>
        <w:tc>
          <w:tcPr>
            <w:tcW w:w="904"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pPr>
              <w:pStyle w:val="af7"/>
              <w:widowControl w:val="0"/>
              <w:spacing w:before="0" w:after="0"/>
              <w:rPr>
                <w:sz w:val="22"/>
              </w:rPr>
            </w:pPr>
          </w:p>
        </w:tc>
      </w:tr>
      <w:tr w:rsidR="00650BC9" w:rsidRPr="00A968B1" w:rsidTr="00650BC9">
        <w:trPr>
          <w:trHeight w:val="227"/>
        </w:trPr>
        <w:tc>
          <w:tcPr>
            <w:tcW w:w="238"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tc>
        <w:tc>
          <w:tcPr>
            <w:tcW w:w="919"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pPr>
              <w:pStyle w:val="af7"/>
              <w:widowControl w:val="0"/>
              <w:spacing w:before="0" w:after="0"/>
              <w:rPr>
                <w:sz w:val="22"/>
              </w:rPr>
            </w:pPr>
          </w:p>
        </w:tc>
        <w:tc>
          <w:tcPr>
            <w:tcW w:w="1130"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pPr>
              <w:pStyle w:val="af7"/>
              <w:widowControl w:val="0"/>
              <w:spacing w:before="0" w:after="0"/>
              <w:jc w:val="center"/>
              <w:rPr>
                <w:sz w:val="22"/>
              </w:rPr>
            </w:pPr>
          </w:p>
        </w:tc>
        <w:tc>
          <w:tcPr>
            <w:tcW w:w="754"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pPr>
              <w:pStyle w:val="af7"/>
              <w:widowControl w:val="0"/>
              <w:spacing w:before="0" w:after="0"/>
              <w:rPr>
                <w:sz w:val="22"/>
              </w:rPr>
            </w:pPr>
          </w:p>
        </w:tc>
        <w:tc>
          <w:tcPr>
            <w:tcW w:w="1055"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pPr>
              <w:pStyle w:val="af7"/>
              <w:widowControl w:val="0"/>
              <w:spacing w:before="0" w:after="0"/>
              <w:jc w:val="center"/>
              <w:rPr>
                <w:sz w:val="22"/>
              </w:rPr>
            </w:pPr>
          </w:p>
        </w:tc>
        <w:tc>
          <w:tcPr>
            <w:tcW w:w="904" w:type="pct"/>
            <w:tcBorders>
              <w:top w:val="single" w:sz="6" w:space="0" w:color="auto"/>
              <w:left w:val="single" w:sz="6" w:space="0" w:color="auto"/>
              <w:bottom w:val="single" w:sz="6" w:space="0" w:color="auto"/>
              <w:right w:val="single" w:sz="6" w:space="0" w:color="auto"/>
            </w:tcBorders>
            <w:vAlign w:val="center"/>
          </w:tcPr>
          <w:p w:rsidR="00650BC9" w:rsidRPr="00A968B1" w:rsidRDefault="00650BC9" w:rsidP="00650BC9">
            <w:pPr>
              <w:pStyle w:val="af7"/>
              <w:widowControl w:val="0"/>
              <w:spacing w:before="0" w:after="0"/>
              <w:jc w:val="center"/>
              <w:rPr>
                <w:sz w:val="22"/>
              </w:rPr>
            </w:pPr>
          </w:p>
        </w:tc>
      </w:tr>
    </w:tbl>
    <w:p w:rsidR="00650BC9" w:rsidRPr="00A968B1" w:rsidRDefault="00650BC9" w:rsidP="00650BC9">
      <w:pPr>
        <w:pStyle w:val="aff4"/>
        <w:tabs>
          <w:tab w:val="clear" w:pos="1134"/>
        </w:tabs>
        <w:autoSpaceDE w:val="0"/>
        <w:autoSpaceDN w:val="0"/>
        <w:spacing w:line="240" w:lineRule="auto"/>
        <w:rPr>
          <w:sz w:val="16"/>
          <w:szCs w:val="16"/>
        </w:rPr>
      </w:pPr>
    </w:p>
    <w:p w:rsidR="00650BC9" w:rsidRPr="00A968B1" w:rsidRDefault="00650BC9" w:rsidP="00650BC9">
      <w:pPr>
        <w:pStyle w:val="aff4"/>
        <w:widowControl w:val="0"/>
        <w:tabs>
          <w:tab w:val="left" w:pos="708"/>
        </w:tabs>
        <w:autoSpaceDE w:val="0"/>
        <w:autoSpaceDN w:val="0"/>
        <w:spacing w:line="240" w:lineRule="auto"/>
        <w:rPr>
          <w:sz w:val="16"/>
          <w:szCs w:val="16"/>
        </w:rPr>
      </w:pPr>
    </w:p>
    <w:p w:rsidR="00650BC9" w:rsidRPr="00A968B1" w:rsidRDefault="00650BC9" w:rsidP="00650BC9">
      <w:pPr>
        <w:rPr>
          <w:szCs w:val="24"/>
        </w:rPr>
      </w:pPr>
      <w:r w:rsidRPr="00A968B1">
        <w:rPr>
          <w:szCs w:val="24"/>
        </w:rPr>
        <w:t>____________________________________</w:t>
      </w:r>
    </w:p>
    <w:p w:rsidR="00650BC9" w:rsidRPr="00A968B1" w:rsidRDefault="00650BC9" w:rsidP="00650BC9">
      <w:pPr>
        <w:ind w:right="3684"/>
        <w:jc w:val="center"/>
        <w:rPr>
          <w:szCs w:val="24"/>
          <w:vertAlign w:val="superscript"/>
        </w:rPr>
      </w:pPr>
      <w:r w:rsidRPr="00A968B1">
        <w:rPr>
          <w:szCs w:val="24"/>
          <w:vertAlign w:val="superscript"/>
        </w:rPr>
        <w:t>(подпись, М.П.)</w:t>
      </w:r>
    </w:p>
    <w:p w:rsidR="00650BC9" w:rsidRPr="00A968B1" w:rsidRDefault="00650BC9" w:rsidP="00650BC9">
      <w:pPr>
        <w:rPr>
          <w:szCs w:val="24"/>
        </w:rPr>
      </w:pPr>
      <w:r w:rsidRPr="00A968B1">
        <w:rPr>
          <w:szCs w:val="24"/>
        </w:rPr>
        <w:t>____________________________________</w:t>
      </w:r>
    </w:p>
    <w:p w:rsidR="00650BC9" w:rsidRPr="00A968B1" w:rsidRDefault="00650BC9" w:rsidP="00650BC9">
      <w:pPr>
        <w:ind w:right="3684"/>
        <w:jc w:val="center"/>
        <w:rPr>
          <w:szCs w:val="24"/>
          <w:vertAlign w:val="superscript"/>
        </w:rPr>
      </w:pPr>
      <w:r w:rsidRPr="00A968B1">
        <w:rPr>
          <w:szCs w:val="24"/>
          <w:vertAlign w:val="superscript"/>
        </w:rPr>
        <w:t>(фамилия, имя, отчество подписавшего, должность)</w:t>
      </w:r>
    </w:p>
    <w:p w:rsidR="00650BC9" w:rsidRPr="00A968B1" w:rsidRDefault="00650BC9" w:rsidP="00650BC9">
      <w:pPr>
        <w:pBdr>
          <w:bottom w:val="single" w:sz="4" w:space="1" w:color="auto"/>
        </w:pBdr>
        <w:shd w:val="clear" w:color="auto" w:fill="E0E0E0"/>
        <w:ind w:right="21" w:firstLine="0"/>
        <w:jc w:val="center"/>
        <w:rPr>
          <w:b/>
          <w:spacing w:val="36"/>
          <w:szCs w:val="24"/>
        </w:rPr>
      </w:pPr>
      <w:r w:rsidRPr="00A968B1">
        <w:rPr>
          <w:b/>
          <w:spacing w:val="36"/>
          <w:szCs w:val="24"/>
        </w:rPr>
        <w:t>конец формы</w:t>
      </w:r>
    </w:p>
    <w:p w:rsidR="00650BC9" w:rsidRPr="00A968B1" w:rsidRDefault="00650BC9" w:rsidP="00650BC9">
      <w:pPr>
        <w:ind w:firstLine="0"/>
        <w:jc w:val="left"/>
        <w:rPr>
          <w:sz w:val="2"/>
          <w:szCs w:val="2"/>
        </w:rPr>
      </w:pPr>
      <w:r w:rsidRPr="00A968B1">
        <w:rPr>
          <w:b/>
          <w:sz w:val="2"/>
          <w:szCs w:val="2"/>
        </w:rPr>
        <w:br w:type="page"/>
      </w:r>
    </w:p>
    <w:p w:rsidR="00650BC9" w:rsidRPr="00A968B1" w:rsidRDefault="00650BC9" w:rsidP="00F60D51">
      <w:pPr>
        <w:pStyle w:val="3"/>
        <w:numPr>
          <w:ilvl w:val="2"/>
          <w:numId w:val="23"/>
        </w:numPr>
        <w:tabs>
          <w:tab w:val="left" w:pos="567"/>
          <w:tab w:val="left" w:pos="1985"/>
        </w:tabs>
        <w:ind w:left="567" w:right="34" w:firstLine="0"/>
        <w:rPr>
          <w:sz w:val="24"/>
          <w:szCs w:val="24"/>
        </w:rPr>
      </w:pPr>
      <w:bookmarkStart w:id="456" w:name="_Toc503263121"/>
      <w:bookmarkStart w:id="457" w:name="_Toc530044898"/>
      <w:bookmarkStart w:id="458" w:name="_Toc90049553"/>
      <w:r w:rsidRPr="00A968B1">
        <w:rPr>
          <w:sz w:val="24"/>
          <w:szCs w:val="24"/>
        </w:rPr>
        <w:lastRenderedPageBreak/>
        <w:t>Инструкции по заполнению</w:t>
      </w:r>
      <w:bookmarkEnd w:id="456"/>
      <w:bookmarkEnd w:id="457"/>
      <w:bookmarkEnd w:id="458"/>
    </w:p>
    <w:p w:rsidR="00650BC9" w:rsidRPr="00A968B1" w:rsidRDefault="00650BC9"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A968B1">
        <w:rPr>
          <w:sz w:val="24"/>
          <w:szCs w:val="24"/>
        </w:rPr>
        <w:t xml:space="preserve">Участник приводит номер и дату письма о подаче оферты, приложением к которому является данная справка (подраздел </w:t>
      </w:r>
      <w:r w:rsidRPr="00A968B1">
        <w:rPr>
          <w:sz w:val="24"/>
          <w:szCs w:val="24"/>
        </w:rPr>
        <w:fldChar w:fldCharType="begin"/>
      </w:r>
      <w:r w:rsidRPr="00A968B1">
        <w:rPr>
          <w:sz w:val="24"/>
          <w:szCs w:val="24"/>
        </w:rPr>
        <w:instrText xml:space="preserve"> REF _Ref55336310 \r \h  \* MERGEFORMAT </w:instrText>
      </w:r>
      <w:r w:rsidRPr="00A968B1">
        <w:rPr>
          <w:sz w:val="24"/>
          <w:szCs w:val="24"/>
        </w:rPr>
      </w:r>
      <w:r w:rsidRPr="00A968B1">
        <w:rPr>
          <w:sz w:val="24"/>
          <w:szCs w:val="24"/>
        </w:rPr>
        <w:fldChar w:fldCharType="separate"/>
      </w:r>
      <w:r w:rsidR="002C2362" w:rsidRPr="00A968B1">
        <w:rPr>
          <w:sz w:val="24"/>
          <w:szCs w:val="24"/>
        </w:rPr>
        <w:t>1.1</w:t>
      </w:r>
      <w:r w:rsidRPr="00A968B1">
        <w:rPr>
          <w:sz w:val="24"/>
          <w:szCs w:val="24"/>
        </w:rPr>
        <w:fldChar w:fldCharType="end"/>
      </w:r>
      <w:r w:rsidRPr="00A968B1">
        <w:rPr>
          <w:sz w:val="24"/>
          <w:szCs w:val="24"/>
        </w:rPr>
        <w:t>).</w:t>
      </w:r>
    </w:p>
    <w:p w:rsidR="00650BC9" w:rsidRPr="00A968B1" w:rsidRDefault="00650BC9"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A968B1">
        <w:rPr>
          <w:sz w:val="24"/>
          <w:szCs w:val="24"/>
        </w:rPr>
        <w:t xml:space="preserve">Участник указывает свое фирменное наименование (в </w:t>
      </w:r>
      <w:proofErr w:type="spellStart"/>
      <w:r w:rsidRPr="00A968B1">
        <w:rPr>
          <w:sz w:val="24"/>
          <w:szCs w:val="24"/>
        </w:rPr>
        <w:t>т.ч</w:t>
      </w:r>
      <w:proofErr w:type="spellEnd"/>
      <w:r w:rsidRPr="00A968B1">
        <w:rPr>
          <w:sz w:val="24"/>
          <w:szCs w:val="24"/>
        </w:rPr>
        <w:t>. организационно-правовую форму) и свой адрес.</w:t>
      </w:r>
    </w:p>
    <w:p w:rsidR="00650BC9" w:rsidRPr="00A968B1" w:rsidRDefault="00650BC9"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A968B1">
        <w:rPr>
          <w:sz w:val="24"/>
          <w:szCs w:val="24"/>
          <w:lang w:val="ru-RU"/>
        </w:rPr>
        <w:t>Участник заполняет справку.</w:t>
      </w:r>
    </w:p>
    <w:p w:rsidR="00650BC9" w:rsidRPr="0052266B" w:rsidRDefault="00650BC9" w:rsidP="00F60D51">
      <w:pPr>
        <w:pStyle w:val="aff"/>
        <w:numPr>
          <w:ilvl w:val="3"/>
          <w:numId w:val="23"/>
        </w:numPr>
        <w:tabs>
          <w:tab w:val="left" w:pos="567"/>
          <w:tab w:val="left" w:pos="1985"/>
        </w:tabs>
        <w:spacing w:before="100" w:beforeAutospacing="1" w:line="240" w:lineRule="auto"/>
        <w:ind w:left="0" w:right="34" w:firstLine="1134"/>
        <w:rPr>
          <w:color w:val="FF0000"/>
          <w:sz w:val="24"/>
          <w:szCs w:val="24"/>
        </w:rPr>
      </w:pPr>
      <w:r w:rsidRPr="0052266B">
        <w:rPr>
          <w:color w:val="FF0000"/>
          <w:sz w:val="24"/>
          <w:szCs w:val="24"/>
        </w:rPr>
        <w:t xml:space="preserve">Участник предоставляет документы, </w:t>
      </w:r>
      <w:r w:rsidR="00DE6249" w:rsidRPr="0052266B">
        <w:rPr>
          <w:color w:val="FF0000"/>
          <w:sz w:val="24"/>
          <w:szCs w:val="24"/>
          <w:lang w:val="ru-RU"/>
        </w:rPr>
        <w:t>указанны</w:t>
      </w:r>
      <w:r w:rsidR="00DE6249">
        <w:rPr>
          <w:color w:val="FF0000"/>
          <w:sz w:val="24"/>
          <w:szCs w:val="24"/>
          <w:lang w:val="ru-RU"/>
        </w:rPr>
        <w:t>е</w:t>
      </w:r>
      <w:r w:rsidR="00DE6249" w:rsidRPr="0052266B">
        <w:rPr>
          <w:color w:val="FF0000"/>
          <w:sz w:val="24"/>
          <w:szCs w:val="24"/>
          <w:lang w:val="ru-RU"/>
        </w:rPr>
        <w:t xml:space="preserve"> в Приложении 1 к Техническому заданию</w:t>
      </w:r>
      <w:r w:rsidR="00DE6249">
        <w:rPr>
          <w:color w:val="FF0000"/>
          <w:sz w:val="24"/>
          <w:szCs w:val="24"/>
          <w:lang w:val="ru-RU"/>
        </w:rPr>
        <w:t>,</w:t>
      </w:r>
      <w:r w:rsidR="00DE6249" w:rsidRPr="0052266B">
        <w:rPr>
          <w:color w:val="FF0000"/>
          <w:sz w:val="24"/>
          <w:szCs w:val="24"/>
        </w:rPr>
        <w:t xml:space="preserve"> </w:t>
      </w:r>
      <w:r w:rsidRPr="0052266B">
        <w:rPr>
          <w:color w:val="FF0000"/>
          <w:sz w:val="24"/>
          <w:szCs w:val="24"/>
        </w:rPr>
        <w:t>подтверждающие наличие привлекаемого персонала, указанног</w:t>
      </w:r>
      <w:r w:rsidR="0052266B" w:rsidRPr="0052266B">
        <w:rPr>
          <w:color w:val="FF0000"/>
          <w:sz w:val="24"/>
          <w:szCs w:val="24"/>
        </w:rPr>
        <w:t>о в справке о кадровых ресурсах</w:t>
      </w:r>
      <w:r w:rsidR="0052266B" w:rsidRPr="0052266B">
        <w:rPr>
          <w:color w:val="FF0000"/>
          <w:sz w:val="24"/>
          <w:szCs w:val="24"/>
          <w:lang w:val="ru-RU"/>
        </w:rPr>
        <w:t>.</w:t>
      </w:r>
    </w:p>
    <w:p w:rsidR="00650BC9" w:rsidRPr="0054313E" w:rsidRDefault="00650BC9" w:rsidP="00650BC9">
      <w:pPr>
        <w:pStyle w:val="aff"/>
        <w:tabs>
          <w:tab w:val="clear" w:pos="360"/>
          <w:tab w:val="left" w:pos="567"/>
          <w:tab w:val="left" w:pos="1985"/>
        </w:tabs>
        <w:spacing w:before="100" w:beforeAutospacing="1" w:after="100" w:afterAutospacing="1" w:line="240" w:lineRule="auto"/>
        <w:ind w:left="0" w:right="34" w:firstLine="0"/>
        <w:rPr>
          <w:lang w:val="ru-RU"/>
        </w:rPr>
      </w:pPr>
    </w:p>
    <w:p w:rsidR="00650BC9" w:rsidRPr="0054313E" w:rsidRDefault="00650BC9" w:rsidP="00650BC9">
      <w:pPr>
        <w:pStyle w:val="2"/>
        <w:keepNext/>
        <w:pageBreakBefore/>
        <w:tabs>
          <w:tab w:val="left" w:pos="567"/>
          <w:tab w:val="left" w:pos="1985"/>
          <w:tab w:val="num" w:pos="5104"/>
        </w:tabs>
        <w:suppressAutoHyphens/>
        <w:spacing w:before="100" w:beforeAutospacing="1" w:after="100" w:afterAutospacing="1" w:line="240" w:lineRule="auto"/>
        <w:ind w:right="34"/>
        <w:jc w:val="left"/>
        <w:rPr>
          <w:color w:val="00B0F0"/>
          <w:lang w:val="ru-RU"/>
        </w:rPr>
        <w:sectPr w:rsidR="00650BC9" w:rsidRPr="0054313E" w:rsidSect="00650BC9">
          <w:pgSz w:w="16838" w:h="11906" w:orient="landscape" w:code="9"/>
          <w:pgMar w:top="1134" w:right="680" w:bottom="567" w:left="539" w:header="680" w:footer="278" w:gutter="0"/>
          <w:cols w:space="708"/>
          <w:titlePg/>
          <w:docGrid w:linePitch="360"/>
        </w:sectPr>
      </w:pPr>
    </w:p>
    <w:p w:rsidR="00650BC9" w:rsidRPr="0054313E" w:rsidRDefault="00650BC9" w:rsidP="00EF11E5">
      <w:pPr>
        <w:pStyle w:val="2"/>
        <w:widowControl w:val="0"/>
        <w:numPr>
          <w:ilvl w:val="1"/>
          <w:numId w:val="23"/>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459" w:name="_Ref502071805"/>
      <w:bookmarkStart w:id="460" w:name="_Toc530044893"/>
      <w:bookmarkStart w:id="461" w:name="_Toc90049554"/>
      <w:r w:rsidRPr="0054313E">
        <w:rPr>
          <w:sz w:val="24"/>
          <w:szCs w:val="24"/>
        </w:rPr>
        <w:lastRenderedPageBreak/>
        <w:t xml:space="preserve">Справка о материально-технических ресурсах (форма </w:t>
      </w:r>
      <w:r w:rsidRPr="0054313E">
        <w:rPr>
          <w:sz w:val="24"/>
          <w:szCs w:val="24"/>
          <w:lang w:val="ru-RU"/>
        </w:rPr>
        <w:t>12</w:t>
      </w:r>
      <w:r w:rsidRPr="0054313E">
        <w:rPr>
          <w:sz w:val="24"/>
          <w:szCs w:val="24"/>
        </w:rPr>
        <w:t>)</w:t>
      </w:r>
      <w:bookmarkEnd w:id="459"/>
      <w:bookmarkEnd w:id="460"/>
      <w:bookmarkEnd w:id="461"/>
    </w:p>
    <w:p w:rsidR="00650BC9" w:rsidRPr="0054313E" w:rsidRDefault="00650BC9" w:rsidP="00650BC9">
      <w:pPr>
        <w:tabs>
          <w:tab w:val="left" w:pos="567"/>
          <w:tab w:val="left" w:pos="1985"/>
        </w:tabs>
        <w:ind w:right="34" w:firstLine="0"/>
        <w:rPr>
          <w:szCs w:val="24"/>
        </w:rPr>
      </w:pPr>
      <w:r w:rsidRPr="0054313E">
        <w:rPr>
          <w:szCs w:val="24"/>
        </w:rPr>
        <w:t>(</w:t>
      </w:r>
      <w:r w:rsidRPr="0054313E">
        <w:rPr>
          <w:szCs w:val="24"/>
          <w:shd w:val="clear" w:color="auto" w:fill="FFFF99"/>
        </w:rPr>
        <w:t>заполняется отдельно по каждому из лотов с указанием номера и названия лота</w:t>
      </w:r>
      <w:r w:rsidRPr="0054313E">
        <w:rPr>
          <w:szCs w:val="24"/>
        </w:rPr>
        <w:t>)</w:t>
      </w:r>
    </w:p>
    <w:p w:rsidR="00650BC9" w:rsidRPr="0054313E" w:rsidRDefault="00650BC9" w:rsidP="00F60D51">
      <w:pPr>
        <w:pStyle w:val="3"/>
        <w:numPr>
          <w:ilvl w:val="2"/>
          <w:numId w:val="23"/>
        </w:numPr>
        <w:tabs>
          <w:tab w:val="left" w:pos="567"/>
          <w:tab w:val="num" w:pos="1134"/>
          <w:tab w:val="left" w:pos="1985"/>
        </w:tabs>
        <w:ind w:left="0" w:right="34" w:firstLine="0"/>
        <w:rPr>
          <w:sz w:val="24"/>
          <w:szCs w:val="24"/>
        </w:rPr>
      </w:pPr>
      <w:bookmarkStart w:id="462" w:name="_Toc503263117"/>
      <w:bookmarkStart w:id="463" w:name="_Toc530044894"/>
      <w:bookmarkStart w:id="464" w:name="_Toc90049555"/>
      <w:r w:rsidRPr="0054313E">
        <w:rPr>
          <w:sz w:val="24"/>
          <w:szCs w:val="24"/>
        </w:rPr>
        <w:t>Форма Справки о материально-технических ресурсах</w:t>
      </w:r>
      <w:bookmarkEnd w:id="462"/>
      <w:bookmarkEnd w:id="463"/>
      <w:bookmarkEnd w:id="464"/>
    </w:p>
    <w:p w:rsidR="00650BC9" w:rsidRPr="0054313E" w:rsidRDefault="00650BC9" w:rsidP="005E46B4">
      <w:pPr>
        <w:pBdr>
          <w:top w:val="single" w:sz="4" w:space="0" w:color="auto"/>
        </w:pBdr>
        <w:shd w:val="clear" w:color="auto" w:fill="E0E0E0"/>
        <w:tabs>
          <w:tab w:val="left" w:pos="567"/>
          <w:tab w:val="left" w:pos="1985"/>
        </w:tabs>
        <w:ind w:right="34" w:firstLine="0"/>
        <w:jc w:val="center"/>
        <w:rPr>
          <w:b/>
          <w:spacing w:val="36"/>
        </w:rPr>
      </w:pPr>
      <w:r w:rsidRPr="0054313E">
        <w:rPr>
          <w:b/>
          <w:spacing w:val="36"/>
        </w:rPr>
        <w:t>начало формы</w:t>
      </w:r>
    </w:p>
    <w:p w:rsidR="00650BC9" w:rsidRPr="0054313E" w:rsidRDefault="00650BC9" w:rsidP="00650BC9">
      <w:pPr>
        <w:ind w:firstLine="0"/>
        <w:jc w:val="left"/>
        <w:rPr>
          <w:szCs w:val="24"/>
        </w:rPr>
      </w:pPr>
      <w:r w:rsidRPr="0054313E">
        <w:rPr>
          <w:szCs w:val="24"/>
        </w:rPr>
        <w:t>Приложение 12 к письму о подаче оферты</w:t>
      </w:r>
      <w:r w:rsidRPr="0054313E">
        <w:rPr>
          <w:szCs w:val="24"/>
        </w:rPr>
        <w:br/>
        <w:t>от «____»_____________ г. №__________</w:t>
      </w:r>
    </w:p>
    <w:p w:rsidR="00650BC9" w:rsidRPr="00A968B1" w:rsidRDefault="00650BC9" w:rsidP="00650BC9">
      <w:pPr>
        <w:tabs>
          <w:tab w:val="left" w:pos="567"/>
          <w:tab w:val="left" w:pos="1985"/>
        </w:tabs>
        <w:ind w:right="34" w:firstLine="0"/>
        <w:jc w:val="center"/>
        <w:rPr>
          <w:b/>
          <w:szCs w:val="24"/>
        </w:rPr>
      </w:pPr>
      <w:r w:rsidRPr="00A968B1">
        <w:rPr>
          <w:b/>
          <w:szCs w:val="24"/>
        </w:rPr>
        <w:t>Справка о материально-технических ресурсах</w:t>
      </w:r>
    </w:p>
    <w:p w:rsidR="00650BC9" w:rsidRPr="00A968B1" w:rsidRDefault="00650BC9" w:rsidP="00650BC9">
      <w:pPr>
        <w:tabs>
          <w:tab w:val="left" w:pos="567"/>
          <w:tab w:val="left" w:pos="1985"/>
        </w:tabs>
        <w:ind w:right="34" w:firstLine="0"/>
        <w:jc w:val="center"/>
        <w:rPr>
          <w:b/>
          <w:szCs w:val="24"/>
        </w:rPr>
      </w:pPr>
    </w:p>
    <w:p w:rsidR="00650BC9" w:rsidRPr="00A968B1" w:rsidRDefault="00650BC9" w:rsidP="00650BC9">
      <w:pPr>
        <w:ind w:firstLine="0"/>
        <w:rPr>
          <w:szCs w:val="24"/>
        </w:rPr>
      </w:pPr>
      <w:r w:rsidRPr="00A968B1">
        <w:rPr>
          <w:szCs w:val="24"/>
        </w:rPr>
        <w:t>Наименование и адрес Участника: _________________________________</w:t>
      </w:r>
    </w:p>
    <w:p w:rsidR="00650BC9" w:rsidRPr="00A968B1" w:rsidRDefault="00650BC9" w:rsidP="00650BC9">
      <w:pPr>
        <w:ind w:firstLine="0"/>
        <w:rPr>
          <w:sz w:val="10"/>
          <w:szCs w:val="10"/>
        </w:rPr>
      </w:pPr>
    </w:p>
    <w:tbl>
      <w:tblPr>
        <w:tblW w:w="4889" w:type="pct"/>
        <w:tblInd w:w="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1"/>
        <w:gridCol w:w="1981"/>
        <w:gridCol w:w="1383"/>
        <w:gridCol w:w="1804"/>
        <w:gridCol w:w="1719"/>
        <w:gridCol w:w="2735"/>
        <w:gridCol w:w="1395"/>
        <w:gridCol w:w="1636"/>
        <w:gridCol w:w="2133"/>
      </w:tblGrid>
      <w:tr w:rsidR="00650BC9" w:rsidRPr="00A968B1" w:rsidTr="00650BC9">
        <w:trPr>
          <w:cantSplit/>
          <w:trHeight w:val="1563"/>
          <w:tblHeader/>
        </w:trPr>
        <w:tc>
          <w:tcPr>
            <w:tcW w:w="154" w:type="pct"/>
            <w:tcMar>
              <w:top w:w="57" w:type="dxa"/>
              <w:bottom w:w="57" w:type="dxa"/>
            </w:tcMar>
            <w:vAlign w:val="center"/>
          </w:tcPr>
          <w:p w:rsidR="00650BC9" w:rsidRPr="00A968B1" w:rsidRDefault="00650BC9" w:rsidP="00650BC9">
            <w:pPr>
              <w:pStyle w:val="af4"/>
              <w:keepNext w:val="0"/>
              <w:widowControl w:val="0"/>
              <w:ind w:left="-141" w:right="-135"/>
              <w:jc w:val="center"/>
            </w:pPr>
            <w:r w:rsidRPr="00A968B1">
              <w:t>№ п/п</w:t>
            </w:r>
          </w:p>
          <w:p w:rsidR="00650BC9" w:rsidRPr="00A968B1" w:rsidRDefault="00650BC9" w:rsidP="00650BC9">
            <w:pPr>
              <w:pStyle w:val="af4"/>
              <w:jc w:val="center"/>
            </w:pPr>
          </w:p>
        </w:tc>
        <w:tc>
          <w:tcPr>
            <w:tcW w:w="649" w:type="pct"/>
            <w:tcMar>
              <w:top w:w="57" w:type="dxa"/>
              <w:bottom w:w="57" w:type="dxa"/>
            </w:tcMar>
            <w:vAlign w:val="center"/>
          </w:tcPr>
          <w:p w:rsidR="00650BC9" w:rsidRPr="00A968B1" w:rsidRDefault="00650BC9" w:rsidP="00650BC9">
            <w:pPr>
              <w:pStyle w:val="af4"/>
              <w:jc w:val="center"/>
            </w:pPr>
            <w:r w:rsidRPr="00A968B1">
              <w:t>Наименование МТР</w:t>
            </w:r>
          </w:p>
        </w:tc>
        <w:tc>
          <w:tcPr>
            <w:tcW w:w="453" w:type="pct"/>
            <w:tcMar>
              <w:top w:w="57" w:type="dxa"/>
              <w:bottom w:w="57" w:type="dxa"/>
            </w:tcMar>
            <w:vAlign w:val="center"/>
          </w:tcPr>
          <w:p w:rsidR="00650BC9" w:rsidRPr="00A968B1" w:rsidRDefault="00650BC9" w:rsidP="00650BC9">
            <w:pPr>
              <w:pStyle w:val="af4"/>
              <w:ind w:left="-27" w:right="-10"/>
              <w:jc w:val="center"/>
            </w:pPr>
            <w:r w:rsidRPr="00A968B1">
              <w:t>Местонахождение</w:t>
            </w:r>
          </w:p>
        </w:tc>
        <w:tc>
          <w:tcPr>
            <w:tcW w:w="591" w:type="pct"/>
            <w:tcMar>
              <w:top w:w="57" w:type="dxa"/>
              <w:bottom w:w="57" w:type="dxa"/>
            </w:tcMar>
            <w:vAlign w:val="center"/>
          </w:tcPr>
          <w:p w:rsidR="00650BC9" w:rsidRPr="00A968B1" w:rsidRDefault="00650BC9" w:rsidP="00650BC9">
            <w:pPr>
              <w:pStyle w:val="af4"/>
              <w:jc w:val="center"/>
            </w:pPr>
            <w:r w:rsidRPr="00A968B1">
              <w:t>Марка</w:t>
            </w:r>
          </w:p>
        </w:tc>
        <w:tc>
          <w:tcPr>
            <w:tcW w:w="563" w:type="pct"/>
            <w:tcMar>
              <w:top w:w="57" w:type="dxa"/>
              <w:bottom w:w="57" w:type="dxa"/>
            </w:tcMar>
            <w:vAlign w:val="center"/>
          </w:tcPr>
          <w:p w:rsidR="00650BC9" w:rsidRPr="00A968B1" w:rsidRDefault="00650BC9" w:rsidP="00650BC9">
            <w:pPr>
              <w:pStyle w:val="af4"/>
              <w:ind w:left="-135" w:right="-95"/>
              <w:jc w:val="center"/>
            </w:pPr>
            <w:r w:rsidRPr="00A968B1">
              <w:t>Основные технические характеристики</w:t>
            </w:r>
          </w:p>
        </w:tc>
        <w:tc>
          <w:tcPr>
            <w:tcW w:w="896" w:type="pct"/>
            <w:tcMar>
              <w:top w:w="57" w:type="dxa"/>
              <w:bottom w:w="57" w:type="dxa"/>
            </w:tcMar>
            <w:vAlign w:val="center"/>
          </w:tcPr>
          <w:p w:rsidR="00650BC9" w:rsidRPr="00A968B1" w:rsidRDefault="00650BC9" w:rsidP="00650BC9">
            <w:pPr>
              <w:pStyle w:val="af4"/>
              <w:ind w:left="-94" w:right="-136"/>
              <w:jc w:val="center"/>
            </w:pPr>
            <w:r w:rsidRPr="00A968B1">
              <w:t xml:space="preserve">Право собственности или иное право (хозяйственного ведения, оперативного управления, </w:t>
            </w:r>
            <w:r w:rsidRPr="00A968B1">
              <w:br/>
              <w:t>№ договора аренды в случае аренды МТР)</w:t>
            </w:r>
          </w:p>
        </w:tc>
        <w:tc>
          <w:tcPr>
            <w:tcW w:w="457" w:type="pct"/>
            <w:tcMar>
              <w:top w:w="57" w:type="dxa"/>
              <w:bottom w:w="57" w:type="dxa"/>
            </w:tcMar>
            <w:vAlign w:val="center"/>
          </w:tcPr>
          <w:p w:rsidR="00650BC9" w:rsidRPr="00A968B1" w:rsidRDefault="00650BC9" w:rsidP="00650BC9">
            <w:pPr>
              <w:pStyle w:val="af4"/>
              <w:ind w:left="-108" w:right="-108"/>
              <w:jc w:val="center"/>
            </w:pPr>
            <w:r w:rsidRPr="00A968B1">
              <w:t>Собственник (арендатор)</w:t>
            </w:r>
          </w:p>
        </w:tc>
        <w:tc>
          <w:tcPr>
            <w:tcW w:w="536" w:type="pct"/>
            <w:tcMar>
              <w:top w:w="57" w:type="dxa"/>
              <w:bottom w:w="57" w:type="dxa"/>
            </w:tcMar>
            <w:vAlign w:val="center"/>
          </w:tcPr>
          <w:p w:rsidR="00650BC9" w:rsidRPr="00A968B1" w:rsidRDefault="00650BC9" w:rsidP="00650BC9">
            <w:pPr>
              <w:pStyle w:val="af4"/>
              <w:ind w:left="-108" w:right="-108"/>
              <w:jc w:val="center"/>
            </w:pPr>
            <w:r w:rsidRPr="00A968B1">
              <w:t>Идентификационные учетные данные МТР (инв. №, № гос. регистрации и т.п.)</w:t>
            </w:r>
          </w:p>
        </w:tc>
        <w:tc>
          <w:tcPr>
            <w:tcW w:w="699" w:type="pct"/>
            <w:tcMar>
              <w:top w:w="57" w:type="dxa"/>
              <w:bottom w:w="57" w:type="dxa"/>
            </w:tcMar>
            <w:vAlign w:val="center"/>
          </w:tcPr>
          <w:p w:rsidR="00650BC9" w:rsidRPr="00A968B1" w:rsidRDefault="00650BC9" w:rsidP="00650BC9">
            <w:pPr>
              <w:pStyle w:val="af4"/>
              <w:ind w:left="-108" w:right="-108"/>
              <w:jc w:val="center"/>
            </w:pPr>
            <w:r w:rsidRPr="00A968B1">
              <w:t>Предназначение (с точки зрения выполнения соглашения и договоров подряда)</w:t>
            </w:r>
          </w:p>
        </w:tc>
      </w:tr>
      <w:tr w:rsidR="00650BC9" w:rsidRPr="00A968B1" w:rsidTr="00650BC9">
        <w:trPr>
          <w:cantSplit/>
          <w:trHeight w:val="113"/>
        </w:trPr>
        <w:tc>
          <w:tcPr>
            <w:tcW w:w="154" w:type="pct"/>
            <w:tcMar>
              <w:top w:w="57" w:type="dxa"/>
              <w:bottom w:w="57" w:type="dxa"/>
            </w:tcMar>
            <w:vAlign w:val="center"/>
          </w:tcPr>
          <w:p w:rsidR="00650BC9" w:rsidRPr="00A968B1" w:rsidRDefault="00650BC9" w:rsidP="00F60D51">
            <w:pPr>
              <w:widowControl/>
              <w:numPr>
                <w:ilvl w:val="0"/>
                <w:numId w:val="28"/>
              </w:numPr>
              <w:jc w:val="center"/>
            </w:pPr>
          </w:p>
        </w:tc>
        <w:tc>
          <w:tcPr>
            <w:tcW w:w="649" w:type="pct"/>
            <w:tcMar>
              <w:top w:w="57" w:type="dxa"/>
              <w:bottom w:w="57" w:type="dxa"/>
            </w:tcMar>
            <w:vAlign w:val="center"/>
          </w:tcPr>
          <w:p w:rsidR="00650BC9" w:rsidRPr="00A968B1" w:rsidRDefault="00650BC9" w:rsidP="00650BC9">
            <w:pPr>
              <w:autoSpaceDE w:val="0"/>
              <w:autoSpaceDN w:val="0"/>
              <w:adjustRightInd w:val="0"/>
              <w:ind w:firstLine="540"/>
              <w:jc w:val="center"/>
              <w:rPr>
                <w:rStyle w:val="aff1"/>
                <w:b w:val="0"/>
              </w:rPr>
            </w:pPr>
          </w:p>
        </w:tc>
        <w:tc>
          <w:tcPr>
            <w:tcW w:w="453" w:type="pct"/>
            <w:tcMar>
              <w:top w:w="57" w:type="dxa"/>
              <w:bottom w:w="57" w:type="dxa"/>
            </w:tcMar>
            <w:vAlign w:val="center"/>
          </w:tcPr>
          <w:p w:rsidR="00650BC9" w:rsidRPr="00A968B1" w:rsidRDefault="00650BC9" w:rsidP="00650BC9">
            <w:pPr>
              <w:autoSpaceDE w:val="0"/>
              <w:autoSpaceDN w:val="0"/>
              <w:adjustRightInd w:val="0"/>
              <w:ind w:firstLine="540"/>
              <w:jc w:val="center"/>
              <w:rPr>
                <w:rStyle w:val="aff1"/>
                <w:b w:val="0"/>
              </w:rPr>
            </w:pPr>
          </w:p>
        </w:tc>
        <w:tc>
          <w:tcPr>
            <w:tcW w:w="591" w:type="pct"/>
            <w:tcMar>
              <w:top w:w="57" w:type="dxa"/>
              <w:bottom w:w="57" w:type="dxa"/>
            </w:tcMar>
            <w:vAlign w:val="center"/>
          </w:tcPr>
          <w:p w:rsidR="00650BC9" w:rsidRPr="00A968B1" w:rsidRDefault="00650BC9" w:rsidP="00650BC9">
            <w:pPr>
              <w:autoSpaceDE w:val="0"/>
              <w:autoSpaceDN w:val="0"/>
              <w:adjustRightInd w:val="0"/>
              <w:ind w:firstLine="540"/>
              <w:jc w:val="center"/>
              <w:rPr>
                <w:rStyle w:val="aff1"/>
                <w:b w:val="0"/>
              </w:rPr>
            </w:pPr>
          </w:p>
        </w:tc>
        <w:tc>
          <w:tcPr>
            <w:tcW w:w="563" w:type="pct"/>
            <w:tcMar>
              <w:top w:w="57" w:type="dxa"/>
              <w:bottom w:w="57" w:type="dxa"/>
            </w:tcMar>
            <w:vAlign w:val="center"/>
          </w:tcPr>
          <w:p w:rsidR="00650BC9" w:rsidRPr="00A968B1" w:rsidRDefault="00650BC9" w:rsidP="00650BC9">
            <w:pPr>
              <w:autoSpaceDE w:val="0"/>
              <w:autoSpaceDN w:val="0"/>
              <w:adjustRightInd w:val="0"/>
              <w:ind w:firstLine="540"/>
              <w:jc w:val="center"/>
              <w:rPr>
                <w:rStyle w:val="aff1"/>
                <w:b w:val="0"/>
              </w:rPr>
            </w:pPr>
          </w:p>
        </w:tc>
        <w:tc>
          <w:tcPr>
            <w:tcW w:w="896" w:type="pct"/>
            <w:tcMar>
              <w:top w:w="57" w:type="dxa"/>
              <w:bottom w:w="57" w:type="dxa"/>
            </w:tcMar>
            <w:vAlign w:val="center"/>
          </w:tcPr>
          <w:p w:rsidR="00650BC9" w:rsidRPr="00A968B1" w:rsidRDefault="00650BC9" w:rsidP="00650BC9">
            <w:pPr>
              <w:autoSpaceDE w:val="0"/>
              <w:autoSpaceDN w:val="0"/>
              <w:adjustRightInd w:val="0"/>
              <w:ind w:firstLine="540"/>
              <w:jc w:val="center"/>
              <w:rPr>
                <w:rStyle w:val="aff1"/>
                <w:b w:val="0"/>
              </w:rPr>
            </w:pPr>
          </w:p>
        </w:tc>
        <w:tc>
          <w:tcPr>
            <w:tcW w:w="457" w:type="pct"/>
            <w:tcMar>
              <w:top w:w="57" w:type="dxa"/>
              <w:bottom w:w="57" w:type="dxa"/>
            </w:tcMar>
            <w:vAlign w:val="center"/>
          </w:tcPr>
          <w:p w:rsidR="00650BC9" w:rsidRPr="00A968B1" w:rsidRDefault="00650BC9" w:rsidP="00650BC9">
            <w:pPr>
              <w:autoSpaceDE w:val="0"/>
              <w:autoSpaceDN w:val="0"/>
              <w:adjustRightInd w:val="0"/>
              <w:ind w:firstLine="540"/>
              <w:jc w:val="center"/>
              <w:rPr>
                <w:rStyle w:val="aff1"/>
                <w:b w:val="0"/>
              </w:rPr>
            </w:pPr>
          </w:p>
        </w:tc>
        <w:tc>
          <w:tcPr>
            <w:tcW w:w="536" w:type="pct"/>
            <w:tcMar>
              <w:top w:w="57" w:type="dxa"/>
              <w:bottom w:w="57" w:type="dxa"/>
            </w:tcMar>
            <w:vAlign w:val="center"/>
          </w:tcPr>
          <w:p w:rsidR="00650BC9" w:rsidRPr="00A968B1" w:rsidRDefault="00650BC9" w:rsidP="00650BC9">
            <w:pPr>
              <w:autoSpaceDE w:val="0"/>
              <w:autoSpaceDN w:val="0"/>
              <w:adjustRightInd w:val="0"/>
              <w:ind w:firstLine="540"/>
              <w:jc w:val="center"/>
              <w:rPr>
                <w:rStyle w:val="aff1"/>
                <w:b w:val="0"/>
              </w:rPr>
            </w:pPr>
          </w:p>
        </w:tc>
        <w:tc>
          <w:tcPr>
            <w:tcW w:w="699" w:type="pct"/>
            <w:tcMar>
              <w:top w:w="57" w:type="dxa"/>
              <w:bottom w:w="57" w:type="dxa"/>
            </w:tcMar>
            <w:vAlign w:val="center"/>
          </w:tcPr>
          <w:p w:rsidR="00650BC9" w:rsidRPr="00A968B1" w:rsidRDefault="00650BC9" w:rsidP="00650BC9">
            <w:pPr>
              <w:autoSpaceDE w:val="0"/>
              <w:autoSpaceDN w:val="0"/>
              <w:adjustRightInd w:val="0"/>
              <w:ind w:firstLine="540"/>
              <w:jc w:val="center"/>
              <w:rPr>
                <w:rStyle w:val="aff1"/>
                <w:b w:val="0"/>
              </w:rPr>
            </w:pPr>
          </w:p>
        </w:tc>
      </w:tr>
      <w:tr w:rsidR="00650BC9" w:rsidRPr="00A968B1" w:rsidTr="00650BC9">
        <w:trPr>
          <w:cantSplit/>
          <w:trHeight w:val="113"/>
        </w:trPr>
        <w:tc>
          <w:tcPr>
            <w:tcW w:w="154" w:type="pct"/>
            <w:tcMar>
              <w:top w:w="57" w:type="dxa"/>
              <w:bottom w:w="57" w:type="dxa"/>
            </w:tcMar>
            <w:vAlign w:val="center"/>
          </w:tcPr>
          <w:p w:rsidR="00650BC9" w:rsidRPr="00A968B1" w:rsidRDefault="00650BC9" w:rsidP="00650BC9">
            <w:pPr>
              <w:ind w:firstLine="0"/>
            </w:pPr>
            <w:r w:rsidRPr="00A968B1">
              <w:t>…</w:t>
            </w:r>
          </w:p>
        </w:tc>
        <w:tc>
          <w:tcPr>
            <w:tcW w:w="649" w:type="pct"/>
            <w:tcMar>
              <w:top w:w="57" w:type="dxa"/>
              <w:bottom w:w="57" w:type="dxa"/>
            </w:tcMar>
            <w:vAlign w:val="center"/>
          </w:tcPr>
          <w:p w:rsidR="00650BC9" w:rsidRPr="00A968B1" w:rsidRDefault="00650BC9" w:rsidP="00650BC9">
            <w:pPr>
              <w:pStyle w:val="af7"/>
              <w:spacing w:before="0" w:after="0"/>
              <w:jc w:val="center"/>
              <w:rPr>
                <w:sz w:val="22"/>
              </w:rPr>
            </w:pPr>
          </w:p>
        </w:tc>
        <w:tc>
          <w:tcPr>
            <w:tcW w:w="453" w:type="pct"/>
            <w:tcMar>
              <w:top w:w="57" w:type="dxa"/>
              <w:bottom w:w="57" w:type="dxa"/>
            </w:tcMar>
            <w:vAlign w:val="center"/>
          </w:tcPr>
          <w:p w:rsidR="00650BC9" w:rsidRPr="00A968B1" w:rsidRDefault="00650BC9" w:rsidP="00650BC9">
            <w:pPr>
              <w:pStyle w:val="af7"/>
              <w:spacing w:before="0" w:after="0"/>
              <w:jc w:val="center"/>
              <w:rPr>
                <w:sz w:val="22"/>
              </w:rPr>
            </w:pPr>
          </w:p>
        </w:tc>
        <w:tc>
          <w:tcPr>
            <w:tcW w:w="591" w:type="pct"/>
            <w:tcMar>
              <w:top w:w="57" w:type="dxa"/>
              <w:bottom w:w="57" w:type="dxa"/>
            </w:tcMar>
            <w:vAlign w:val="center"/>
          </w:tcPr>
          <w:p w:rsidR="00650BC9" w:rsidRPr="00A968B1" w:rsidRDefault="00650BC9" w:rsidP="00650BC9">
            <w:pPr>
              <w:pStyle w:val="af7"/>
              <w:spacing w:before="0" w:after="0"/>
              <w:jc w:val="center"/>
              <w:rPr>
                <w:sz w:val="22"/>
              </w:rPr>
            </w:pPr>
          </w:p>
        </w:tc>
        <w:tc>
          <w:tcPr>
            <w:tcW w:w="563" w:type="pct"/>
            <w:tcMar>
              <w:top w:w="57" w:type="dxa"/>
              <w:bottom w:w="57" w:type="dxa"/>
            </w:tcMar>
            <w:vAlign w:val="center"/>
          </w:tcPr>
          <w:p w:rsidR="00650BC9" w:rsidRPr="00A968B1" w:rsidRDefault="00650BC9" w:rsidP="00650BC9">
            <w:pPr>
              <w:pStyle w:val="af7"/>
              <w:spacing w:before="0" w:after="0"/>
              <w:jc w:val="center"/>
              <w:rPr>
                <w:sz w:val="22"/>
              </w:rPr>
            </w:pPr>
          </w:p>
        </w:tc>
        <w:tc>
          <w:tcPr>
            <w:tcW w:w="896" w:type="pct"/>
            <w:tcMar>
              <w:top w:w="57" w:type="dxa"/>
              <w:bottom w:w="57" w:type="dxa"/>
            </w:tcMar>
            <w:vAlign w:val="center"/>
          </w:tcPr>
          <w:p w:rsidR="00650BC9" w:rsidRPr="00A968B1" w:rsidRDefault="00650BC9" w:rsidP="00650BC9">
            <w:pPr>
              <w:pStyle w:val="af7"/>
              <w:spacing w:before="0" w:after="0"/>
              <w:jc w:val="center"/>
              <w:rPr>
                <w:sz w:val="22"/>
              </w:rPr>
            </w:pPr>
          </w:p>
        </w:tc>
        <w:tc>
          <w:tcPr>
            <w:tcW w:w="457" w:type="pct"/>
            <w:tcMar>
              <w:top w:w="57" w:type="dxa"/>
              <w:bottom w:w="57" w:type="dxa"/>
            </w:tcMar>
            <w:vAlign w:val="center"/>
          </w:tcPr>
          <w:p w:rsidR="00650BC9" w:rsidRPr="00A968B1" w:rsidRDefault="00650BC9" w:rsidP="00650BC9">
            <w:pPr>
              <w:pStyle w:val="af7"/>
              <w:spacing w:before="0" w:after="0"/>
              <w:jc w:val="center"/>
              <w:rPr>
                <w:sz w:val="22"/>
              </w:rPr>
            </w:pPr>
          </w:p>
        </w:tc>
        <w:tc>
          <w:tcPr>
            <w:tcW w:w="536" w:type="pct"/>
            <w:tcMar>
              <w:top w:w="57" w:type="dxa"/>
              <w:bottom w:w="57" w:type="dxa"/>
            </w:tcMar>
            <w:vAlign w:val="center"/>
          </w:tcPr>
          <w:p w:rsidR="00650BC9" w:rsidRPr="00A968B1" w:rsidRDefault="00650BC9" w:rsidP="00650BC9">
            <w:pPr>
              <w:pStyle w:val="af7"/>
              <w:spacing w:before="0" w:after="0"/>
              <w:jc w:val="center"/>
              <w:rPr>
                <w:sz w:val="22"/>
              </w:rPr>
            </w:pPr>
          </w:p>
        </w:tc>
        <w:tc>
          <w:tcPr>
            <w:tcW w:w="699" w:type="pct"/>
            <w:tcMar>
              <w:top w:w="57" w:type="dxa"/>
              <w:bottom w:w="57" w:type="dxa"/>
            </w:tcMar>
            <w:vAlign w:val="center"/>
          </w:tcPr>
          <w:p w:rsidR="00650BC9" w:rsidRPr="00A968B1" w:rsidRDefault="00650BC9" w:rsidP="00650BC9">
            <w:pPr>
              <w:pStyle w:val="af7"/>
              <w:jc w:val="center"/>
              <w:rPr>
                <w:sz w:val="22"/>
              </w:rPr>
            </w:pPr>
          </w:p>
        </w:tc>
      </w:tr>
      <w:tr w:rsidR="00650BC9" w:rsidRPr="00A968B1" w:rsidTr="00650BC9">
        <w:trPr>
          <w:cantSplit/>
          <w:trHeight w:val="23"/>
        </w:trPr>
        <w:tc>
          <w:tcPr>
            <w:tcW w:w="154" w:type="pct"/>
            <w:tcMar>
              <w:top w:w="57" w:type="dxa"/>
              <w:bottom w:w="57" w:type="dxa"/>
            </w:tcMar>
            <w:vAlign w:val="center"/>
          </w:tcPr>
          <w:p w:rsidR="00650BC9" w:rsidRPr="00A968B1" w:rsidRDefault="00650BC9" w:rsidP="00650BC9">
            <w:pPr>
              <w:ind w:firstLine="0"/>
              <w:jc w:val="center"/>
            </w:pPr>
          </w:p>
        </w:tc>
        <w:tc>
          <w:tcPr>
            <w:tcW w:w="649" w:type="pct"/>
            <w:tcMar>
              <w:top w:w="57" w:type="dxa"/>
              <w:bottom w:w="57" w:type="dxa"/>
            </w:tcMar>
            <w:vAlign w:val="center"/>
          </w:tcPr>
          <w:p w:rsidR="00650BC9" w:rsidRPr="00A968B1" w:rsidRDefault="00650BC9" w:rsidP="00650BC9">
            <w:pPr>
              <w:pStyle w:val="af7"/>
              <w:spacing w:before="0" w:after="0"/>
              <w:jc w:val="center"/>
              <w:rPr>
                <w:sz w:val="22"/>
              </w:rPr>
            </w:pPr>
          </w:p>
        </w:tc>
        <w:tc>
          <w:tcPr>
            <w:tcW w:w="453" w:type="pct"/>
            <w:tcMar>
              <w:top w:w="57" w:type="dxa"/>
              <w:bottom w:w="57" w:type="dxa"/>
            </w:tcMar>
            <w:vAlign w:val="center"/>
          </w:tcPr>
          <w:p w:rsidR="00650BC9" w:rsidRPr="00A968B1" w:rsidRDefault="00650BC9" w:rsidP="00650BC9">
            <w:pPr>
              <w:pStyle w:val="af7"/>
              <w:spacing w:before="0" w:after="0"/>
              <w:jc w:val="center"/>
              <w:rPr>
                <w:sz w:val="22"/>
              </w:rPr>
            </w:pPr>
          </w:p>
        </w:tc>
        <w:tc>
          <w:tcPr>
            <w:tcW w:w="591" w:type="pct"/>
            <w:tcMar>
              <w:top w:w="57" w:type="dxa"/>
              <w:bottom w:w="57" w:type="dxa"/>
            </w:tcMar>
            <w:vAlign w:val="center"/>
          </w:tcPr>
          <w:p w:rsidR="00650BC9" w:rsidRPr="00A968B1" w:rsidRDefault="00650BC9" w:rsidP="00650BC9">
            <w:pPr>
              <w:pStyle w:val="af7"/>
              <w:spacing w:before="0" w:after="0"/>
              <w:jc w:val="center"/>
              <w:rPr>
                <w:sz w:val="22"/>
              </w:rPr>
            </w:pPr>
          </w:p>
        </w:tc>
        <w:tc>
          <w:tcPr>
            <w:tcW w:w="563" w:type="pct"/>
            <w:tcMar>
              <w:top w:w="57" w:type="dxa"/>
              <w:bottom w:w="57" w:type="dxa"/>
            </w:tcMar>
            <w:vAlign w:val="center"/>
          </w:tcPr>
          <w:p w:rsidR="00650BC9" w:rsidRPr="00A968B1" w:rsidRDefault="00650BC9" w:rsidP="00650BC9">
            <w:pPr>
              <w:pStyle w:val="af7"/>
              <w:spacing w:before="0" w:after="0"/>
              <w:jc w:val="center"/>
              <w:rPr>
                <w:sz w:val="22"/>
              </w:rPr>
            </w:pPr>
          </w:p>
        </w:tc>
        <w:tc>
          <w:tcPr>
            <w:tcW w:w="896" w:type="pct"/>
            <w:tcMar>
              <w:top w:w="57" w:type="dxa"/>
              <w:bottom w:w="57" w:type="dxa"/>
            </w:tcMar>
            <w:vAlign w:val="center"/>
          </w:tcPr>
          <w:p w:rsidR="00650BC9" w:rsidRPr="00A968B1" w:rsidRDefault="00650BC9" w:rsidP="00650BC9">
            <w:pPr>
              <w:pStyle w:val="af7"/>
              <w:spacing w:before="0" w:after="0"/>
              <w:jc w:val="center"/>
              <w:rPr>
                <w:sz w:val="22"/>
              </w:rPr>
            </w:pPr>
          </w:p>
        </w:tc>
        <w:tc>
          <w:tcPr>
            <w:tcW w:w="457" w:type="pct"/>
            <w:tcMar>
              <w:top w:w="57" w:type="dxa"/>
              <w:bottom w:w="57" w:type="dxa"/>
            </w:tcMar>
            <w:vAlign w:val="center"/>
          </w:tcPr>
          <w:p w:rsidR="00650BC9" w:rsidRPr="00A968B1" w:rsidRDefault="00650BC9" w:rsidP="00650BC9">
            <w:pPr>
              <w:pStyle w:val="af7"/>
              <w:spacing w:before="0" w:after="0"/>
              <w:jc w:val="center"/>
              <w:rPr>
                <w:sz w:val="22"/>
              </w:rPr>
            </w:pPr>
          </w:p>
        </w:tc>
        <w:tc>
          <w:tcPr>
            <w:tcW w:w="536" w:type="pct"/>
            <w:tcMar>
              <w:top w:w="57" w:type="dxa"/>
              <w:bottom w:w="57" w:type="dxa"/>
            </w:tcMar>
            <w:vAlign w:val="center"/>
          </w:tcPr>
          <w:p w:rsidR="00650BC9" w:rsidRPr="00A968B1" w:rsidRDefault="00650BC9" w:rsidP="00650BC9">
            <w:pPr>
              <w:pStyle w:val="af7"/>
              <w:spacing w:before="0" w:after="0"/>
              <w:jc w:val="center"/>
              <w:rPr>
                <w:sz w:val="22"/>
              </w:rPr>
            </w:pPr>
          </w:p>
        </w:tc>
        <w:tc>
          <w:tcPr>
            <w:tcW w:w="699" w:type="pct"/>
            <w:tcMar>
              <w:top w:w="57" w:type="dxa"/>
              <w:bottom w:w="57" w:type="dxa"/>
            </w:tcMar>
            <w:vAlign w:val="center"/>
          </w:tcPr>
          <w:p w:rsidR="00650BC9" w:rsidRPr="00A968B1" w:rsidRDefault="00650BC9" w:rsidP="00650BC9">
            <w:pPr>
              <w:pStyle w:val="af7"/>
              <w:spacing w:before="0" w:after="0"/>
              <w:jc w:val="center"/>
              <w:rPr>
                <w:sz w:val="22"/>
              </w:rPr>
            </w:pPr>
          </w:p>
        </w:tc>
      </w:tr>
      <w:tr w:rsidR="00650BC9" w:rsidRPr="00A968B1" w:rsidTr="00650BC9">
        <w:trPr>
          <w:cantSplit/>
          <w:trHeight w:val="256"/>
        </w:trPr>
        <w:tc>
          <w:tcPr>
            <w:tcW w:w="154" w:type="pct"/>
            <w:tcMar>
              <w:top w:w="57" w:type="dxa"/>
              <w:bottom w:w="57" w:type="dxa"/>
            </w:tcMar>
            <w:vAlign w:val="center"/>
          </w:tcPr>
          <w:p w:rsidR="00650BC9" w:rsidRPr="00A968B1" w:rsidRDefault="00650BC9" w:rsidP="00650BC9">
            <w:pPr>
              <w:ind w:firstLine="0"/>
            </w:pPr>
          </w:p>
        </w:tc>
        <w:tc>
          <w:tcPr>
            <w:tcW w:w="649" w:type="pct"/>
            <w:tcMar>
              <w:top w:w="57" w:type="dxa"/>
              <w:bottom w:w="57" w:type="dxa"/>
            </w:tcMar>
            <w:vAlign w:val="center"/>
          </w:tcPr>
          <w:p w:rsidR="00650BC9" w:rsidRPr="00A968B1" w:rsidRDefault="00650BC9" w:rsidP="00650BC9">
            <w:pPr>
              <w:pStyle w:val="af7"/>
              <w:spacing w:before="0" w:after="0"/>
              <w:jc w:val="center"/>
              <w:rPr>
                <w:sz w:val="22"/>
              </w:rPr>
            </w:pPr>
          </w:p>
        </w:tc>
        <w:tc>
          <w:tcPr>
            <w:tcW w:w="453" w:type="pct"/>
            <w:tcMar>
              <w:top w:w="57" w:type="dxa"/>
              <w:bottom w:w="57" w:type="dxa"/>
            </w:tcMar>
            <w:vAlign w:val="center"/>
          </w:tcPr>
          <w:p w:rsidR="00650BC9" w:rsidRPr="00A968B1" w:rsidRDefault="00650BC9" w:rsidP="00650BC9">
            <w:pPr>
              <w:pStyle w:val="af7"/>
              <w:jc w:val="center"/>
              <w:rPr>
                <w:sz w:val="22"/>
              </w:rPr>
            </w:pPr>
          </w:p>
        </w:tc>
        <w:tc>
          <w:tcPr>
            <w:tcW w:w="591" w:type="pct"/>
            <w:tcMar>
              <w:top w:w="57" w:type="dxa"/>
              <w:bottom w:w="57" w:type="dxa"/>
            </w:tcMar>
            <w:vAlign w:val="center"/>
          </w:tcPr>
          <w:p w:rsidR="00650BC9" w:rsidRPr="00A968B1" w:rsidRDefault="00650BC9" w:rsidP="00650BC9">
            <w:pPr>
              <w:pStyle w:val="af7"/>
              <w:jc w:val="center"/>
              <w:rPr>
                <w:sz w:val="22"/>
              </w:rPr>
            </w:pPr>
          </w:p>
        </w:tc>
        <w:tc>
          <w:tcPr>
            <w:tcW w:w="563" w:type="pct"/>
            <w:tcMar>
              <w:top w:w="57" w:type="dxa"/>
              <w:bottom w:w="57" w:type="dxa"/>
            </w:tcMar>
            <w:vAlign w:val="center"/>
          </w:tcPr>
          <w:p w:rsidR="00650BC9" w:rsidRPr="00A968B1" w:rsidRDefault="00650BC9" w:rsidP="00650BC9">
            <w:pPr>
              <w:pStyle w:val="af7"/>
              <w:jc w:val="center"/>
              <w:rPr>
                <w:sz w:val="22"/>
              </w:rPr>
            </w:pPr>
          </w:p>
        </w:tc>
        <w:tc>
          <w:tcPr>
            <w:tcW w:w="896" w:type="pct"/>
            <w:tcMar>
              <w:top w:w="57" w:type="dxa"/>
              <w:bottom w:w="57" w:type="dxa"/>
            </w:tcMar>
            <w:vAlign w:val="center"/>
          </w:tcPr>
          <w:p w:rsidR="00650BC9" w:rsidRPr="00A968B1" w:rsidRDefault="00650BC9" w:rsidP="00650BC9">
            <w:pPr>
              <w:pStyle w:val="af7"/>
              <w:jc w:val="center"/>
              <w:rPr>
                <w:sz w:val="22"/>
              </w:rPr>
            </w:pPr>
          </w:p>
        </w:tc>
        <w:tc>
          <w:tcPr>
            <w:tcW w:w="457" w:type="pct"/>
            <w:tcMar>
              <w:top w:w="57" w:type="dxa"/>
              <w:bottom w:w="57" w:type="dxa"/>
            </w:tcMar>
            <w:vAlign w:val="center"/>
          </w:tcPr>
          <w:p w:rsidR="00650BC9" w:rsidRPr="00A968B1" w:rsidRDefault="00650BC9" w:rsidP="00650BC9">
            <w:pPr>
              <w:pStyle w:val="af7"/>
              <w:jc w:val="center"/>
              <w:rPr>
                <w:sz w:val="22"/>
              </w:rPr>
            </w:pPr>
          </w:p>
        </w:tc>
        <w:tc>
          <w:tcPr>
            <w:tcW w:w="536" w:type="pct"/>
            <w:tcMar>
              <w:top w:w="57" w:type="dxa"/>
              <w:bottom w:w="57" w:type="dxa"/>
            </w:tcMar>
            <w:vAlign w:val="center"/>
          </w:tcPr>
          <w:p w:rsidR="00650BC9" w:rsidRPr="00A968B1" w:rsidRDefault="00650BC9" w:rsidP="00650BC9">
            <w:pPr>
              <w:pStyle w:val="af7"/>
              <w:jc w:val="center"/>
              <w:rPr>
                <w:sz w:val="22"/>
              </w:rPr>
            </w:pPr>
          </w:p>
        </w:tc>
        <w:tc>
          <w:tcPr>
            <w:tcW w:w="699" w:type="pct"/>
            <w:tcMar>
              <w:top w:w="57" w:type="dxa"/>
              <w:bottom w:w="57" w:type="dxa"/>
            </w:tcMar>
            <w:vAlign w:val="center"/>
          </w:tcPr>
          <w:p w:rsidR="00650BC9" w:rsidRPr="00A968B1" w:rsidRDefault="00650BC9" w:rsidP="00650BC9">
            <w:pPr>
              <w:pStyle w:val="af7"/>
              <w:jc w:val="center"/>
              <w:rPr>
                <w:sz w:val="22"/>
              </w:rPr>
            </w:pPr>
          </w:p>
        </w:tc>
      </w:tr>
    </w:tbl>
    <w:p w:rsidR="00650BC9" w:rsidRPr="00A968B1" w:rsidRDefault="00650BC9" w:rsidP="00650BC9">
      <w:pPr>
        <w:ind w:firstLine="0"/>
        <w:rPr>
          <w:sz w:val="10"/>
          <w:szCs w:val="10"/>
        </w:rPr>
      </w:pPr>
    </w:p>
    <w:p w:rsidR="00650BC9" w:rsidRPr="00A968B1" w:rsidRDefault="00650BC9" w:rsidP="00650BC9">
      <w:pPr>
        <w:rPr>
          <w:szCs w:val="24"/>
        </w:rPr>
      </w:pPr>
      <w:r w:rsidRPr="00A968B1">
        <w:rPr>
          <w:szCs w:val="24"/>
        </w:rPr>
        <w:t>____________________________________</w:t>
      </w:r>
    </w:p>
    <w:p w:rsidR="00650BC9" w:rsidRPr="00A968B1" w:rsidRDefault="00650BC9" w:rsidP="00650BC9">
      <w:pPr>
        <w:ind w:right="3684"/>
        <w:jc w:val="center"/>
        <w:rPr>
          <w:szCs w:val="24"/>
          <w:vertAlign w:val="superscript"/>
        </w:rPr>
      </w:pPr>
      <w:r w:rsidRPr="00A968B1">
        <w:rPr>
          <w:szCs w:val="24"/>
          <w:vertAlign w:val="superscript"/>
        </w:rPr>
        <w:t>(подпись, М.П.)</w:t>
      </w:r>
    </w:p>
    <w:p w:rsidR="00650BC9" w:rsidRPr="00A968B1" w:rsidRDefault="00650BC9" w:rsidP="00650BC9">
      <w:pPr>
        <w:rPr>
          <w:szCs w:val="24"/>
        </w:rPr>
      </w:pPr>
      <w:r w:rsidRPr="00A968B1">
        <w:rPr>
          <w:szCs w:val="24"/>
        </w:rPr>
        <w:t>____________________________________</w:t>
      </w:r>
    </w:p>
    <w:p w:rsidR="00650BC9" w:rsidRPr="00A968B1" w:rsidRDefault="00650BC9" w:rsidP="00650BC9">
      <w:pPr>
        <w:ind w:right="3684"/>
        <w:jc w:val="center"/>
        <w:rPr>
          <w:sz w:val="2"/>
          <w:szCs w:val="2"/>
          <w:vertAlign w:val="superscript"/>
        </w:rPr>
      </w:pPr>
      <w:r w:rsidRPr="00A968B1">
        <w:rPr>
          <w:szCs w:val="24"/>
          <w:vertAlign w:val="superscript"/>
        </w:rPr>
        <w:t>(фамилия, имя, отчество подписавшего, должность)</w:t>
      </w:r>
    </w:p>
    <w:p w:rsidR="00650BC9" w:rsidRPr="00A968B1" w:rsidRDefault="00650BC9" w:rsidP="00650BC9">
      <w:pPr>
        <w:pBdr>
          <w:bottom w:val="single" w:sz="4" w:space="1" w:color="auto"/>
        </w:pBdr>
        <w:shd w:val="clear" w:color="auto" w:fill="E0E0E0"/>
        <w:ind w:right="21" w:firstLine="0"/>
        <w:jc w:val="center"/>
        <w:rPr>
          <w:b/>
          <w:spacing w:val="36"/>
          <w:szCs w:val="24"/>
        </w:rPr>
      </w:pPr>
      <w:r w:rsidRPr="00A968B1">
        <w:rPr>
          <w:b/>
          <w:spacing w:val="36"/>
          <w:szCs w:val="24"/>
        </w:rPr>
        <w:t>конец формы</w:t>
      </w:r>
    </w:p>
    <w:p w:rsidR="00650BC9" w:rsidRPr="00A968B1" w:rsidRDefault="00650BC9" w:rsidP="00650BC9">
      <w:pPr>
        <w:pStyle w:val="afd"/>
        <w:tabs>
          <w:tab w:val="clear" w:pos="360"/>
        </w:tabs>
        <w:ind w:left="567" w:firstLine="0"/>
        <w:rPr>
          <w:b/>
          <w:sz w:val="2"/>
          <w:szCs w:val="2"/>
        </w:rPr>
      </w:pPr>
    </w:p>
    <w:p w:rsidR="00650BC9" w:rsidRPr="00A968B1" w:rsidRDefault="00650BC9" w:rsidP="00650BC9">
      <w:pPr>
        <w:ind w:firstLine="0"/>
        <w:jc w:val="left"/>
        <w:rPr>
          <w:b/>
          <w:sz w:val="2"/>
          <w:szCs w:val="2"/>
        </w:rPr>
      </w:pPr>
      <w:r w:rsidRPr="00A968B1">
        <w:rPr>
          <w:b/>
          <w:sz w:val="2"/>
          <w:szCs w:val="2"/>
        </w:rPr>
        <w:br w:type="page"/>
      </w:r>
    </w:p>
    <w:p w:rsidR="00650BC9" w:rsidRPr="00A968B1" w:rsidRDefault="00650BC9" w:rsidP="00F60D51">
      <w:pPr>
        <w:pStyle w:val="3"/>
        <w:numPr>
          <w:ilvl w:val="2"/>
          <w:numId w:val="23"/>
        </w:numPr>
        <w:tabs>
          <w:tab w:val="left" w:pos="567"/>
          <w:tab w:val="left" w:pos="1985"/>
        </w:tabs>
        <w:ind w:left="567" w:right="34" w:firstLine="0"/>
        <w:rPr>
          <w:sz w:val="24"/>
          <w:szCs w:val="24"/>
        </w:rPr>
      </w:pPr>
      <w:bookmarkStart w:id="465" w:name="_Toc503263118"/>
      <w:bookmarkStart w:id="466" w:name="_Toc530044895"/>
      <w:bookmarkStart w:id="467" w:name="_Toc90049556"/>
      <w:r w:rsidRPr="00A968B1">
        <w:rPr>
          <w:sz w:val="24"/>
          <w:szCs w:val="24"/>
        </w:rPr>
        <w:lastRenderedPageBreak/>
        <w:t>Инструкции по заполнению</w:t>
      </w:r>
      <w:bookmarkEnd w:id="465"/>
      <w:bookmarkEnd w:id="466"/>
      <w:bookmarkEnd w:id="467"/>
    </w:p>
    <w:p w:rsidR="00650BC9" w:rsidRPr="00A968B1" w:rsidRDefault="00650BC9"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A968B1">
        <w:rPr>
          <w:sz w:val="24"/>
          <w:szCs w:val="24"/>
        </w:rPr>
        <w:t xml:space="preserve">Участник приводит номер и дату письма о подаче оферты, приложением к которому является данная справка (подраздел </w:t>
      </w:r>
      <w:r w:rsidRPr="00A968B1">
        <w:rPr>
          <w:sz w:val="24"/>
          <w:szCs w:val="24"/>
        </w:rPr>
        <w:fldChar w:fldCharType="begin"/>
      </w:r>
      <w:r w:rsidRPr="00A968B1">
        <w:rPr>
          <w:sz w:val="24"/>
          <w:szCs w:val="24"/>
        </w:rPr>
        <w:instrText xml:space="preserve"> REF _Ref55336310 \r \h  \* MERGEFORMAT </w:instrText>
      </w:r>
      <w:r w:rsidRPr="00A968B1">
        <w:rPr>
          <w:sz w:val="24"/>
          <w:szCs w:val="24"/>
        </w:rPr>
      </w:r>
      <w:r w:rsidRPr="00A968B1">
        <w:rPr>
          <w:sz w:val="24"/>
          <w:szCs w:val="24"/>
        </w:rPr>
        <w:fldChar w:fldCharType="separate"/>
      </w:r>
      <w:r w:rsidR="002C2362" w:rsidRPr="00A968B1">
        <w:rPr>
          <w:sz w:val="24"/>
          <w:szCs w:val="24"/>
        </w:rPr>
        <w:t>1.1</w:t>
      </w:r>
      <w:r w:rsidRPr="00A968B1">
        <w:rPr>
          <w:sz w:val="24"/>
          <w:szCs w:val="24"/>
        </w:rPr>
        <w:fldChar w:fldCharType="end"/>
      </w:r>
      <w:r w:rsidRPr="00A968B1">
        <w:rPr>
          <w:sz w:val="24"/>
          <w:szCs w:val="24"/>
        </w:rPr>
        <w:t>).</w:t>
      </w:r>
    </w:p>
    <w:p w:rsidR="00650BC9" w:rsidRPr="00A968B1" w:rsidRDefault="00650BC9" w:rsidP="00C544DA">
      <w:pPr>
        <w:pStyle w:val="aff"/>
        <w:numPr>
          <w:ilvl w:val="3"/>
          <w:numId w:val="23"/>
        </w:numPr>
        <w:tabs>
          <w:tab w:val="left" w:pos="567"/>
          <w:tab w:val="left" w:pos="1985"/>
        </w:tabs>
        <w:spacing w:before="100" w:beforeAutospacing="1" w:line="240" w:lineRule="auto"/>
        <w:ind w:left="0" w:right="34" w:firstLine="1134"/>
        <w:rPr>
          <w:sz w:val="24"/>
          <w:szCs w:val="24"/>
        </w:rPr>
      </w:pPr>
      <w:r w:rsidRPr="00A968B1">
        <w:rPr>
          <w:sz w:val="24"/>
          <w:szCs w:val="24"/>
        </w:rPr>
        <w:t xml:space="preserve">Участник указывает свое фирменное наименование (в </w:t>
      </w:r>
      <w:proofErr w:type="spellStart"/>
      <w:r w:rsidRPr="00A968B1">
        <w:rPr>
          <w:sz w:val="24"/>
          <w:szCs w:val="24"/>
        </w:rPr>
        <w:t>т.ч</w:t>
      </w:r>
      <w:proofErr w:type="spellEnd"/>
      <w:r w:rsidRPr="00A968B1">
        <w:rPr>
          <w:sz w:val="24"/>
          <w:szCs w:val="24"/>
        </w:rPr>
        <w:t>. организационно-правовую форму) и свой адрес.</w:t>
      </w:r>
    </w:p>
    <w:p w:rsidR="00650BC9" w:rsidRPr="00A968B1" w:rsidRDefault="00650BC9" w:rsidP="00F60D51">
      <w:pPr>
        <w:pStyle w:val="aff"/>
        <w:numPr>
          <w:ilvl w:val="3"/>
          <w:numId w:val="23"/>
        </w:numPr>
        <w:tabs>
          <w:tab w:val="left" w:pos="567"/>
          <w:tab w:val="left" w:pos="1985"/>
        </w:tabs>
        <w:spacing w:before="100" w:beforeAutospacing="1" w:line="240" w:lineRule="auto"/>
        <w:ind w:left="0" w:right="34" w:firstLine="1134"/>
        <w:rPr>
          <w:sz w:val="24"/>
          <w:szCs w:val="24"/>
        </w:rPr>
      </w:pPr>
      <w:r w:rsidRPr="00A968B1">
        <w:rPr>
          <w:sz w:val="24"/>
          <w:szCs w:val="24"/>
          <w:lang w:val="ru-RU"/>
        </w:rPr>
        <w:t>Участник заполняет справку.</w:t>
      </w:r>
    </w:p>
    <w:p w:rsidR="00650BC9" w:rsidRPr="00DA6911" w:rsidRDefault="00650BC9" w:rsidP="00F60D51">
      <w:pPr>
        <w:pStyle w:val="aff"/>
        <w:numPr>
          <w:ilvl w:val="3"/>
          <w:numId w:val="23"/>
        </w:numPr>
        <w:tabs>
          <w:tab w:val="left" w:pos="567"/>
          <w:tab w:val="left" w:pos="1985"/>
        </w:tabs>
        <w:spacing w:before="100" w:beforeAutospacing="1" w:line="240" w:lineRule="auto"/>
        <w:ind w:left="0" w:right="34" w:firstLine="1134"/>
        <w:rPr>
          <w:color w:val="FF0000"/>
          <w:sz w:val="24"/>
          <w:szCs w:val="24"/>
        </w:rPr>
      </w:pPr>
      <w:r w:rsidRPr="00DA6911">
        <w:rPr>
          <w:color w:val="FF0000"/>
          <w:sz w:val="24"/>
          <w:szCs w:val="24"/>
        </w:rPr>
        <w:t xml:space="preserve">Участник </w:t>
      </w:r>
      <w:r w:rsidRPr="00DA6911">
        <w:rPr>
          <w:color w:val="FF0000"/>
          <w:sz w:val="24"/>
          <w:szCs w:val="24"/>
          <w:lang w:val="ru-RU"/>
        </w:rPr>
        <w:t xml:space="preserve">предоставляет документы, </w:t>
      </w:r>
      <w:r w:rsidR="00BF2C45" w:rsidRPr="00DA6911">
        <w:rPr>
          <w:color w:val="FF0000"/>
          <w:sz w:val="24"/>
          <w:szCs w:val="24"/>
          <w:lang w:val="ru-RU"/>
        </w:rPr>
        <w:t>указанны</w:t>
      </w:r>
      <w:r w:rsidR="00BF2C45">
        <w:rPr>
          <w:color w:val="FF0000"/>
          <w:sz w:val="24"/>
          <w:szCs w:val="24"/>
          <w:lang w:val="ru-RU"/>
        </w:rPr>
        <w:t>е</w:t>
      </w:r>
      <w:r w:rsidR="00BF2C45" w:rsidRPr="00DA6911">
        <w:rPr>
          <w:color w:val="FF0000"/>
          <w:sz w:val="24"/>
          <w:szCs w:val="24"/>
          <w:lang w:val="ru-RU"/>
        </w:rPr>
        <w:t xml:space="preserve"> в Приложении 1 к Техническому заданию</w:t>
      </w:r>
      <w:r w:rsidR="00BF2C45">
        <w:rPr>
          <w:color w:val="FF0000"/>
          <w:sz w:val="24"/>
          <w:szCs w:val="24"/>
          <w:lang w:val="ru-RU"/>
        </w:rPr>
        <w:t>,</w:t>
      </w:r>
      <w:r w:rsidR="00BF2C45" w:rsidRPr="00DA6911">
        <w:rPr>
          <w:color w:val="FF0000"/>
          <w:sz w:val="24"/>
          <w:szCs w:val="24"/>
          <w:lang w:val="ru-RU"/>
        </w:rPr>
        <w:t xml:space="preserve"> </w:t>
      </w:r>
      <w:r w:rsidRPr="00DA6911">
        <w:rPr>
          <w:color w:val="FF0000"/>
          <w:sz w:val="24"/>
          <w:szCs w:val="24"/>
          <w:lang w:val="ru-RU"/>
        </w:rPr>
        <w:t>подтверждающие наличие у него указанных в справке материально-технических ресурсов</w:t>
      </w:r>
      <w:r w:rsidR="00DA6911" w:rsidRPr="00DA6911">
        <w:rPr>
          <w:color w:val="FF0000"/>
          <w:sz w:val="24"/>
          <w:szCs w:val="24"/>
          <w:lang w:val="ru-RU"/>
        </w:rPr>
        <w:t>.</w:t>
      </w:r>
      <w:r w:rsidRPr="00DA6911">
        <w:rPr>
          <w:color w:val="FF0000"/>
          <w:sz w:val="24"/>
          <w:szCs w:val="24"/>
          <w:lang w:val="ru-RU"/>
        </w:rPr>
        <w:t xml:space="preserve"> </w:t>
      </w:r>
    </w:p>
    <w:p w:rsidR="00650BC9" w:rsidRPr="0054313E" w:rsidRDefault="00650BC9" w:rsidP="00650BC9">
      <w:pPr>
        <w:pStyle w:val="aff"/>
        <w:tabs>
          <w:tab w:val="clear" w:pos="360"/>
          <w:tab w:val="left" w:pos="567"/>
          <w:tab w:val="left" w:pos="1985"/>
        </w:tabs>
        <w:spacing w:before="100" w:beforeAutospacing="1" w:line="240" w:lineRule="auto"/>
        <w:ind w:left="1134" w:right="34" w:firstLine="0"/>
        <w:rPr>
          <w:sz w:val="24"/>
          <w:szCs w:val="24"/>
          <w:lang w:val="ru-RU"/>
        </w:rPr>
      </w:pPr>
    </w:p>
    <w:p w:rsidR="00650BC9" w:rsidRPr="0054313E" w:rsidRDefault="00650BC9" w:rsidP="00B74655">
      <w:pPr>
        <w:pStyle w:val="aff"/>
        <w:numPr>
          <w:ilvl w:val="0"/>
          <w:numId w:val="23"/>
        </w:numPr>
        <w:tabs>
          <w:tab w:val="left" w:pos="567"/>
          <w:tab w:val="left" w:pos="1985"/>
        </w:tabs>
        <w:spacing w:before="100" w:beforeAutospacing="1" w:line="240" w:lineRule="auto"/>
        <w:ind w:right="34"/>
        <w:rPr>
          <w:sz w:val="24"/>
          <w:szCs w:val="24"/>
        </w:rPr>
        <w:sectPr w:rsidR="00650BC9" w:rsidRPr="0054313E" w:rsidSect="008046AE">
          <w:pgSz w:w="16838" w:h="11906" w:orient="landscape" w:code="9"/>
          <w:pgMar w:top="1134" w:right="680" w:bottom="567" w:left="539" w:header="680" w:footer="278" w:gutter="0"/>
          <w:cols w:space="708"/>
          <w:titlePg/>
          <w:docGrid w:linePitch="360"/>
        </w:sectPr>
      </w:pPr>
    </w:p>
    <w:p w:rsidR="00B74655" w:rsidRDefault="00B74655" w:rsidP="00B74655">
      <w:pPr>
        <w:pStyle w:val="2"/>
        <w:keepNext/>
        <w:pageBreakBefore/>
        <w:numPr>
          <w:ilvl w:val="1"/>
          <w:numId w:val="23"/>
        </w:numPr>
        <w:tabs>
          <w:tab w:val="left" w:pos="567"/>
          <w:tab w:val="left" w:pos="1985"/>
        </w:tabs>
        <w:suppressAutoHyphens/>
        <w:spacing w:before="100" w:beforeAutospacing="1" w:after="100" w:afterAutospacing="1" w:line="240" w:lineRule="auto"/>
        <w:ind w:left="0" w:right="34" w:firstLine="0"/>
        <w:jc w:val="left"/>
        <w:rPr>
          <w:szCs w:val="24"/>
          <w:shd w:val="clear" w:color="auto" w:fill="FFFF99"/>
          <w:lang w:val="ru-RU"/>
        </w:rPr>
      </w:pPr>
      <w:bookmarkStart w:id="468" w:name="_Toc90049557"/>
      <w:bookmarkStart w:id="469" w:name="_Ref55336378"/>
      <w:bookmarkStart w:id="470" w:name="_Toc57314676"/>
      <w:bookmarkStart w:id="471" w:name="_Toc69728990"/>
      <w:bookmarkStart w:id="472" w:name="_Toc98253942"/>
      <w:bookmarkStart w:id="473" w:name="_Toc165173868"/>
      <w:bookmarkStart w:id="474" w:name="_Toc423423674"/>
      <w:bookmarkStart w:id="475" w:name="_Toc441131122"/>
      <w:bookmarkStart w:id="476" w:name="_Ref449017298"/>
      <w:bookmarkStart w:id="477" w:name="_Toc26798331"/>
      <w:bookmarkStart w:id="478" w:name="_Toc33105818"/>
      <w:r w:rsidRPr="00B74655">
        <w:rPr>
          <w:sz w:val="24"/>
          <w:szCs w:val="24"/>
        </w:rPr>
        <w:lastRenderedPageBreak/>
        <w:t>Справка об опыте выполнения аналогичных по характеру и объему работ</w:t>
      </w:r>
      <w:r>
        <w:rPr>
          <w:sz w:val="24"/>
          <w:szCs w:val="24"/>
          <w:lang w:val="ru-RU"/>
        </w:rPr>
        <w:t xml:space="preserve"> (форма 13)</w:t>
      </w:r>
      <w:r w:rsidRPr="00B74655">
        <w:rPr>
          <w:szCs w:val="24"/>
          <w:shd w:val="clear" w:color="auto" w:fill="FFFF99"/>
        </w:rPr>
        <w:t xml:space="preserve"> </w:t>
      </w:r>
      <w:r>
        <w:rPr>
          <w:szCs w:val="24"/>
          <w:shd w:val="clear" w:color="auto" w:fill="FFFF99"/>
          <w:lang w:val="ru-RU"/>
        </w:rPr>
        <w:t>(</w:t>
      </w:r>
      <w:r w:rsidRPr="00B74655">
        <w:rPr>
          <w:b w:val="0"/>
          <w:szCs w:val="24"/>
          <w:shd w:val="clear" w:color="auto" w:fill="FFFF99"/>
        </w:rPr>
        <w:t>заполняется отдельно по каждому из лотов с указанием номера и названия лота</w:t>
      </w:r>
      <w:r>
        <w:rPr>
          <w:szCs w:val="24"/>
          <w:shd w:val="clear" w:color="auto" w:fill="FFFF99"/>
          <w:lang w:val="ru-RU"/>
        </w:rPr>
        <w:t>)</w:t>
      </w:r>
    </w:p>
    <w:p w:rsidR="005E46B4" w:rsidRPr="0054313E" w:rsidRDefault="00B74655" w:rsidP="005E46B4">
      <w:pPr>
        <w:pStyle w:val="3"/>
        <w:tabs>
          <w:tab w:val="left" w:pos="567"/>
          <w:tab w:val="left" w:pos="1985"/>
        </w:tabs>
        <w:ind w:right="34"/>
        <w:rPr>
          <w:sz w:val="24"/>
          <w:szCs w:val="24"/>
        </w:rPr>
      </w:pPr>
      <w:r w:rsidRPr="00B74655">
        <w:rPr>
          <w:szCs w:val="24"/>
        </w:rPr>
        <w:t>1.12.1 Форма справки об опыте выполнения аналогичных по характеру и объему работ</w:t>
      </w:r>
      <w:r w:rsidR="005E46B4" w:rsidRPr="005E46B4">
        <w:rPr>
          <w:sz w:val="24"/>
          <w:szCs w:val="24"/>
          <w:lang w:val="ru-RU"/>
        </w:rPr>
        <w:t xml:space="preserve"> </w:t>
      </w:r>
    </w:p>
    <w:p w:rsidR="005E46B4" w:rsidRPr="0054313E" w:rsidRDefault="005E46B4" w:rsidP="005E46B4">
      <w:pPr>
        <w:pBdr>
          <w:top w:val="single" w:sz="4" w:space="1" w:color="auto"/>
        </w:pBdr>
        <w:shd w:val="clear" w:color="auto" w:fill="E0E0E0"/>
        <w:tabs>
          <w:tab w:val="left" w:pos="567"/>
          <w:tab w:val="left" w:pos="1985"/>
        </w:tabs>
        <w:ind w:right="34" w:firstLine="0"/>
        <w:jc w:val="center"/>
        <w:rPr>
          <w:b/>
          <w:color w:val="000000"/>
          <w:spacing w:val="36"/>
          <w:szCs w:val="24"/>
        </w:rPr>
      </w:pPr>
      <w:r w:rsidRPr="0054313E">
        <w:rPr>
          <w:b/>
          <w:color w:val="000000"/>
          <w:spacing w:val="36"/>
          <w:szCs w:val="24"/>
        </w:rPr>
        <w:t>начало формы</w:t>
      </w:r>
    </w:p>
    <w:p w:rsidR="005E46B4" w:rsidRDefault="005E46B4" w:rsidP="005E46B4">
      <w:pPr>
        <w:ind w:firstLine="0"/>
        <w:jc w:val="left"/>
        <w:rPr>
          <w:color w:val="000000"/>
          <w:szCs w:val="24"/>
        </w:rPr>
      </w:pPr>
      <w:r w:rsidRPr="0054313E">
        <w:rPr>
          <w:color w:val="000000"/>
          <w:szCs w:val="24"/>
        </w:rPr>
        <w:t xml:space="preserve">Приложение </w:t>
      </w:r>
      <w:r>
        <w:rPr>
          <w:noProof/>
          <w:color w:val="000000"/>
          <w:szCs w:val="24"/>
        </w:rPr>
        <w:t>12</w:t>
      </w:r>
      <w:r w:rsidRPr="0054313E">
        <w:rPr>
          <w:color w:val="000000"/>
          <w:szCs w:val="24"/>
        </w:rPr>
        <w:t xml:space="preserve"> к письму о подаче оферты</w:t>
      </w:r>
    </w:p>
    <w:p w:rsidR="005E46B4" w:rsidRPr="0054313E" w:rsidRDefault="005E46B4" w:rsidP="005E46B4">
      <w:pPr>
        <w:tabs>
          <w:tab w:val="left" w:pos="567"/>
          <w:tab w:val="left" w:pos="1985"/>
        </w:tabs>
        <w:ind w:right="34" w:firstLine="0"/>
        <w:jc w:val="left"/>
        <w:rPr>
          <w:color w:val="000000"/>
          <w:szCs w:val="24"/>
        </w:rPr>
      </w:pPr>
      <w:r w:rsidRPr="0054313E">
        <w:rPr>
          <w:color w:val="000000"/>
          <w:szCs w:val="24"/>
        </w:rPr>
        <w:t>от «___</w:t>
      </w:r>
      <w:proofErr w:type="gramStart"/>
      <w:r w:rsidRPr="0054313E">
        <w:rPr>
          <w:color w:val="000000"/>
          <w:szCs w:val="24"/>
        </w:rPr>
        <w:t>_»_</w:t>
      </w:r>
      <w:proofErr w:type="gramEnd"/>
      <w:r w:rsidRPr="0054313E">
        <w:rPr>
          <w:color w:val="000000"/>
          <w:szCs w:val="24"/>
        </w:rPr>
        <w:t>____________ г. №__________</w:t>
      </w:r>
    </w:p>
    <w:p w:rsidR="00B74655" w:rsidRDefault="00B74655" w:rsidP="005E46B4">
      <w:pPr>
        <w:ind w:firstLine="0"/>
        <w:jc w:val="left"/>
        <w:rPr>
          <w:szCs w:val="24"/>
          <w:lang w:eastAsia="x-none"/>
        </w:rPr>
      </w:pPr>
    </w:p>
    <w:p w:rsidR="009C29CC" w:rsidRPr="009C29CC" w:rsidRDefault="009C29CC" w:rsidP="009C29CC">
      <w:pPr>
        <w:keepNext/>
        <w:keepLines/>
        <w:widowControl/>
        <w:ind w:firstLine="0"/>
        <w:jc w:val="center"/>
        <w:rPr>
          <w:b/>
          <w:szCs w:val="24"/>
        </w:rPr>
      </w:pPr>
      <w:r w:rsidRPr="009C29CC">
        <w:rPr>
          <w:b/>
          <w:szCs w:val="24"/>
        </w:rPr>
        <w:t>Справка об опыте выполнения аналогичных по характеру и объему работ</w:t>
      </w:r>
    </w:p>
    <w:tbl>
      <w:tblPr>
        <w:tblpPr w:leftFromText="180" w:rightFromText="180" w:vertAnchor="text" w:horzAnchor="margin" w:tblpXSpec="center" w:tblpY="573"/>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5"/>
        <w:gridCol w:w="1276"/>
        <w:gridCol w:w="1276"/>
        <w:gridCol w:w="1276"/>
        <w:gridCol w:w="1701"/>
        <w:gridCol w:w="1417"/>
        <w:gridCol w:w="1418"/>
      </w:tblGrid>
      <w:tr w:rsidR="009C29CC" w:rsidRPr="009C29CC" w:rsidTr="00573DC9">
        <w:trPr>
          <w:cantSplit/>
          <w:trHeight w:val="423"/>
          <w:tblHeader/>
        </w:trPr>
        <w:tc>
          <w:tcPr>
            <w:tcW w:w="527" w:type="dxa"/>
            <w:vMerge w:val="restart"/>
          </w:tcPr>
          <w:p w:rsidR="009C29CC" w:rsidRPr="009C29CC" w:rsidRDefault="009C29CC" w:rsidP="009C29CC">
            <w:pPr>
              <w:keepNext/>
              <w:keepLines/>
              <w:widowControl/>
              <w:ind w:firstLine="0"/>
              <w:rPr>
                <w:szCs w:val="24"/>
              </w:rPr>
            </w:pPr>
            <w:r w:rsidRPr="009C29CC">
              <w:rPr>
                <w:szCs w:val="24"/>
              </w:rPr>
              <w:t>№п/п</w:t>
            </w:r>
          </w:p>
        </w:tc>
        <w:tc>
          <w:tcPr>
            <w:tcW w:w="2025" w:type="dxa"/>
            <w:vMerge w:val="restart"/>
          </w:tcPr>
          <w:p w:rsidR="009C29CC" w:rsidRPr="009C29CC" w:rsidRDefault="009C29CC" w:rsidP="009C29CC">
            <w:pPr>
              <w:keepNext/>
              <w:keepLines/>
              <w:widowControl/>
              <w:ind w:firstLine="0"/>
              <w:rPr>
                <w:szCs w:val="24"/>
              </w:rPr>
            </w:pPr>
            <w:r w:rsidRPr="009C29CC">
              <w:rPr>
                <w:szCs w:val="24"/>
              </w:rPr>
              <w:t>Сроки оказания услуг (год и месяц начала оказания услуг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9C29CC" w:rsidRPr="009C29CC" w:rsidRDefault="009C29CC" w:rsidP="009C29CC">
            <w:pPr>
              <w:keepNext/>
              <w:keepLines/>
              <w:widowControl/>
              <w:ind w:firstLine="0"/>
              <w:rPr>
                <w:szCs w:val="24"/>
              </w:rPr>
            </w:pPr>
            <w:r w:rsidRPr="009C29CC">
              <w:rPr>
                <w:szCs w:val="24"/>
              </w:rPr>
              <w:t>Заказчик (наименование, адрес, контактное лицо, контактные телефоны)</w:t>
            </w:r>
          </w:p>
        </w:tc>
        <w:tc>
          <w:tcPr>
            <w:tcW w:w="1276" w:type="dxa"/>
            <w:vMerge w:val="restart"/>
          </w:tcPr>
          <w:p w:rsidR="009C29CC" w:rsidRPr="009C29CC" w:rsidRDefault="009C29CC" w:rsidP="009C29CC">
            <w:pPr>
              <w:keepNext/>
              <w:keepLines/>
              <w:widowControl/>
              <w:ind w:firstLine="0"/>
              <w:rPr>
                <w:szCs w:val="24"/>
              </w:rPr>
            </w:pPr>
            <w:r w:rsidRPr="009C29CC">
              <w:rPr>
                <w:szCs w:val="24"/>
              </w:rPr>
              <w:t xml:space="preserve">Предмет  договора, вид услуг </w:t>
            </w:r>
            <w:r w:rsidRPr="009C29CC">
              <w:rPr>
                <w:bCs/>
                <w:iCs/>
                <w:szCs w:val="24"/>
              </w:rPr>
              <w:t>(объем и состав работ, описание основных условий договора)</w:t>
            </w:r>
          </w:p>
        </w:tc>
        <w:tc>
          <w:tcPr>
            <w:tcW w:w="4394" w:type="dxa"/>
            <w:gridSpan w:val="3"/>
          </w:tcPr>
          <w:p w:rsidR="009C29CC" w:rsidRPr="009C29CC" w:rsidRDefault="009C29CC" w:rsidP="009C29CC">
            <w:pPr>
              <w:keepNext/>
              <w:keepLines/>
              <w:widowControl/>
              <w:ind w:firstLine="0"/>
              <w:jc w:val="center"/>
              <w:rPr>
                <w:szCs w:val="24"/>
              </w:rPr>
            </w:pPr>
            <w:r w:rsidRPr="009C29CC">
              <w:rPr>
                <w:szCs w:val="24"/>
              </w:rPr>
              <w:t>Сумма по договору, рублей</w:t>
            </w:r>
          </w:p>
        </w:tc>
        <w:tc>
          <w:tcPr>
            <w:tcW w:w="1418" w:type="dxa"/>
            <w:shd w:val="clear" w:color="auto" w:fill="auto"/>
          </w:tcPr>
          <w:p w:rsidR="009C29CC" w:rsidRPr="009C29CC" w:rsidRDefault="009C29CC" w:rsidP="009C29CC">
            <w:pPr>
              <w:keepNext/>
              <w:keepLines/>
              <w:widowControl/>
              <w:ind w:firstLine="0"/>
              <w:jc w:val="left"/>
              <w:rPr>
                <w:szCs w:val="24"/>
              </w:rPr>
            </w:pPr>
          </w:p>
        </w:tc>
      </w:tr>
      <w:tr w:rsidR="009C29CC" w:rsidRPr="009C29CC" w:rsidTr="00573DC9">
        <w:trPr>
          <w:cantSplit/>
          <w:trHeight w:val="1603"/>
          <w:tblHeader/>
        </w:trPr>
        <w:tc>
          <w:tcPr>
            <w:tcW w:w="527" w:type="dxa"/>
            <w:vMerge/>
          </w:tcPr>
          <w:p w:rsidR="009C29CC" w:rsidRPr="009C29CC" w:rsidRDefault="009C29CC" w:rsidP="009C29CC">
            <w:pPr>
              <w:keepNext/>
              <w:keepLines/>
              <w:widowControl/>
              <w:ind w:firstLine="0"/>
              <w:rPr>
                <w:szCs w:val="24"/>
              </w:rPr>
            </w:pPr>
          </w:p>
        </w:tc>
        <w:tc>
          <w:tcPr>
            <w:tcW w:w="2025"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tcPr>
          <w:p w:rsidR="009C29CC" w:rsidRPr="009C29CC" w:rsidRDefault="009C29CC" w:rsidP="009C29CC">
            <w:pPr>
              <w:keepNext/>
              <w:keepLines/>
              <w:widowControl/>
              <w:ind w:firstLine="0"/>
              <w:rPr>
                <w:szCs w:val="24"/>
              </w:rPr>
            </w:pPr>
            <w:r w:rsidRPr="009C29CC">
              <w:rPr>
                <w:szCs w:val="24"/>
              </w:rPr>
              <w:t>Общая сумма по договору</w:t>
            </w:r>
          </w:p>
        </w:tc>
        <w:tc>
          <w:tcPr>
            <w:tcW w:w="1701" w:type="dxa"/>
          </w:tcPr>
          <w:p w:rsidR="009C29CC" w:rsidRPr="009C29CC" w:rsidRDefault="009C29CC" w:rsidP="009C29CC">
            <w:pPr>
              <w:keepNext/>
              <w:keepLines/>
              <w:widowControl/>
              <w:ind w:firstLine="0"/>
              <w:rPr>
                <w:szCs w:val="24"/>
              </w:rPr>
            </w:pPr>
            <w:r w:rsidRPr="009C29CC">
              <w:rPr>
                <w:szCs w:val="24"/>
              </w:rPr>
              <w:t>Номенклатура и объемы услуг соответствующие объемам указанным в ТЗ</w:t>
            </w:r>
          </w:p>
        </w:tc>
        <w:tc>
          <w:tcPr>
            <w:tcW w:w="1417" w:type="dxa"/>
          </w:tcPr>
          <w:p w:rsidR="009C29CC" w:rsidRPr="009C29CC" w:rsidRDefault="009C29CC" w:rsidP="009C29CC">
            <w:pPr>
              <w:keepNext/>
              <w:keepLines/>
              <w:widowControl/>
              <w:ind w:firstLine="0"/>
              <w:rPr>
                <w:szCs w:val="24"/>
              </w:rPr>
            </w:pPr>
            <w:r w:rsidRPr="009C29CC">
              <w:rPr>
                <w:szCs w:val="24"/>
              </w:rPr>
              <w:t>Сумма работ</w:t>
            </w:r>
          </w:p>
        </w:tc>
        <w:tc>
          <w:tcPr>
            <w:tcW w:w="1418" w:type="dxa"/>
          </w:tcPr>
          <w:p w:rsidR="009C29CC" w:rsidRPr="009C29CC" w:rsidRDefault="009C29CC" w:rsidP="009C29CC">
            <w:pPr>
              <w:keepNext/>
              <w:keepLines/>
              <w:widowControl/>
              <w:ind w:firstLine="0"/>
              <w:rPr>
                <w:szCs w:val="24"/>
              </w:rPr>
            </w:pPr>
            <w:r w:rsidRPr="009C29CC">
              <w:rPr>
                <w:szCs w:val="24"/>
              </w:rPr>
              <w:t>Примечания</w:t>
            </w:r>
          </w:p>
        </w:tc>
      </w:tr>
      <w:tr w:rsidR="009C29CC" w:rsidRPr="009C29CC" w:rsidTr="00573DC9">
        <w:trPr>
          <w:cantSplit/>
          <w:trHeight w:val="138"/>
        </w:trPr>
        <w:tc>
          <w:tcPr>
            <w:tcW w:w="527" w:type="dxa"/>
            <w:vMerge w:val="restart"/>
          </w:tcPr>
          <w:p w:rsidR="009C29CC" w:rsidRPr="009C29CC" w:rsidRDefault="009C29CC" w:rsidP="009C29CC">
            <w:pPr>
              <w:keepNext/>
              <w:keepLines/>
              <w:widowControl/>
              <w:ind w:firstLine="0"/>
              <w:rPr>
                <w:szCs w:val="24"/>
              </w:rPr>
            </w:pPr>
            <w:r w:rsidRPr="009C29CC">
              <w:rPr>
                <w:szCs w:val="24"/>
              </w:rPr>
              <w:t>1</w:t>
            </w:r>
          </w:p>
        </w:tc>
        <w:tc>
          <w:tcPr>
            <w:tcW w:w="2025"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vMerge w:val="restart"/>
          </w:tcPr>
          <w:p w:rsidR="009C29CC" w:rsidRPr="009C29CC" w:rsidRDefault="009C29CC" w:rsidP="009C29CC">
            <w:pPr>
              <w:keepNext/>
              <w:keepLines/>
              <w:widowControl/>
              <w:ind w:firstLine="0"/>
              <w:rPr>
                <w:szCs w:val="24"/>
              </w:rPr>
            </w:pPr>
          </w:p>
        </w:tc>
      </w:tr>
      <w:tr w:rsidR="009C29CC" w:rsidRPr="009C29CC" w:rsidTr="00573DC9">
        <w:trPr>
          <w:cantSplit/>
          <w:trHeight w:val="200"/>
        </w:trPr>
        <w:tc>
          <w:tcPr>
            <w:tcW w:w="527" w:type="dxa"/>
            <w:vMerge/>
          </w:tcPr>
          <w:p w:rsidR="009C29CC" w:rsidRPr="009C29CC" w:rsidRDefault="009C29CC" w:rsidP="009C29CC">
            <w:pPr>
              <w:keepNext/>
              <w:keepLines/>
              <w:widowControl/>
              <w:numPr>
                <w:ilvl w:val="0"/>
                <w:numId w:val="39"/>
              </w:numPr>
              <w:suppressAutoHyphens/>
              <w:spacing w:line="360" w:lineRule="auto"/>
              <w:rPr>
                <w:szCs w:val="24"/>
              </w:rPr>
            </w:pPr>
          </w:p>
        </w:tc>
        <w:tc>
          <w:tcPr>
            <w:tcW w:w="2025"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vMerge/>
          </w:tcPr>
          <w:p w:rsidR="009C29CC" w:rsidRPr="009C29CC" w:rsidRDefault="009C29CC" w:rsidP="009C29CC">
            <w:pPr>
              <w:keepNext/>
              <w:keepLines/>
              <w:widowControl/>
              <w:ind w:firstLine="0"/>
              <w:rPr>
                <w:szCs w:val="24"/>
              </w:rPr>
            </w:pPr>
          </w:p>
        </w:tc>
      </w:tr>
      <w:tr w:rsidR="009C29CC" w:rsidRPr="009C29CC" w:rsidTr="00573DC9">
        <w:trPr>
          <w:cantSplit/>
          <w:trHeight w:val="150"/>
        </w:trPr>
        <w:tc>
          <w:tcPr>
            <w:tcW w:w="527" w:type="dxa"/>
            <w:vMerge w:val="restart"/>
          </w:tcPr>
          <w:p w:rsidR="009C29CC" w:rsidRPr="009C29CC" w:rsidRDefault="009C29CC" w:rsidP="009C29CC">
            <w:pPr>
              <w:keepNext/>
              <w:keepLines/>
              <w:widowControl/>
              <w:ind w:firstLine="0"/>
              <w:rPr>
                <w:szCs w:val="24"/>
              </w:rPr>
            </w:pPr>
            <w:r w:rsidRPr="009C29CC">
              <w:rPr>
                <w:szCs w:val="24"/>
              </w:rPr>
              <w:t>…</w:t>
            </w:r>
          </w:p>
        </w:tc>
        <w:tc>
          <w:tcPr>
            <w:tcW w:w="2025"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vMerge w:val="restart"/>
          </w:tcPr>
          <w:p w:rsidR="009C29CC" w:rsidRPr="009C29CC" w:rsidRDefault="009C29CC" w:rsidP="009C29CC">
            <w:pPr>
              <w:keepNext/>
              <w:keepLines/>
              <w:widowControl/>
              <w:ind w:firstLine="0"/>
              <w:rPr>
                <w:szCs w:val="24"/>
              </w:rPr>
            </w:pPr>
          </w:p>
        </w:tc>
      </w:tr>
      <w:tr w:rsidR="009C29CC" w:rsidRPr="009C29CC" w:rsidTr="00573DC9">
        <w:trPr>
          <w:cantSplit/>
          <w:trHeight w:val="175"/>
        </w:trPr>
        <w:tc>
          <w:tcPr>
            <w:tcW w:w="527" w:type="dxa"/>
            <w:vMerge/>
          </w:tcPr>
          <w:p w:rsidR="009C29CC" w:rsidRPr="009C29CC" w:rsidRDefault="009C29CC" w:rsidP="009C29CC">
            <w:pPr>
              <w:keepNext/>
              <w:keepLines/>
              <w:widowControl/>
              <w:ind w:firstLine="0"/>
              <w:rPr>
                <w:szCs w:val="24"/>
              </w:rPr>
            </w:pPr>
          </w:p>
        </w:tc>
        <w:tc>
          <w:tcPr>
            <w:tcW w:w="2025"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vMerge/>
          </w:tcPr>
          <w:p w:rsidR="009C29CC" w:rsidRPr="009C29CC" w:rsidRDefault="009C29CC" w:rsidP="009C29CC">
            <w:pPr>
              <w:keepNext/>
              <w:keepLines/>
              <w:widowControl/>
              <w:ind w:firstLine="0"/>
              <w:rPr>
                <w:szCs w:val="24"/>
              </w:rPr>
            </w:pPr>
          </w:p>
        </w:tc>
      </w:tr>
      <w:tr w:rsidR="009C29CC" w:rsidRPr="009C29CC" w:rsidTr="00573DC9">
        <w:trPr>
          <w:cantSplit/>
        </w:trPr>
        <w:tc>
          <w:tcPr>
            <w:tcW w:w="6380" w:type="dxa"/>
            <w:gridSpan w:val="5"/>
          </w:tcPr>
          <w:p w:rsidR="009C29CC" w:rsidRPr="009C29CC" w:rsidRDefault="009C29CC" w:rsidP="006E1717">
            <w:pPr>
              <w:keepNext/>
              <w:keepLines/>
              <w:widowControl/>
              <w:ind w:firstLine="0"/>
              <w:rPr>
                <w:b/>
                <w:szCs w:val="24"/>
              </w:rPr>
            </w:pPr>
            <w:r w:rsidRPr="009C29CC">
              <w:rPr>
                <w:b/>
                <w:szCs w:val="24"/>
              </w:rPr>
              <w:t>ИТОГО за полный год [</w:t>
            </w:r>
            <w:r w:rsidRPr="009C29CC">
              <w:rPr>
                <w:b/>
                <w:i/>
                <w:szCs w:val="24"/>
              </w:rPr>
              <w:t>указать год, например «20</w:t>
            </w:r>
            <w:r w:rsidR="006E1717">
              <w:rPr>
                <w:b/>
                <w:i/>
                <w:szCs w:val="24"/>
              </w:rPr>
              <w:t>22</w:t>
            </w:r>
            <w:r w:rsidRPr="009C29CC">
              <w:rPr>
                <w:b/>
                <w:i/>
                <w:szCs w:val="24"/>
              </w:rPr>
              <w:t>»</w:t>
            </w:r>
            <w:r w:rsidRPr="009C29CC">
              <w:rPr>
                <w:b/>
                <w:szCs w:val="24"/>
              </w:rPr>
              <w:t>]</w:t>
            </w:r>
          </w:p>
        </w:tc>
        <w:tc>
          <w:tcPr>
            <w:tcW w:w="1701" w:type="dxa"/>
          </w:tcPr>
          <w:p w:rsidR="009C29CC" w:rsidRPr="009C29CC" w:rsidRDefault="009C29CC" w:rsidP="009C29CC">
            <w:pPr>
              <w:keepNext/>
              <w:keepLines/>
              <w:widowControl/>
              <w:ind w:firstLine="0"/>
              <w:rPr>
                <w:b/>
                <w:szCs w:val="24"/>
              </w:rPr>
            </w:pPr>
          </w:p>
        </w:tc>
        <w:tc>
          <w:tcPr>
            <w:tcW w:w="1417" w:type="dxa"/>
          </w:tcPr>
          <w:p w:rsidR="009C29CC" w:rsidRPr="009C29CC" w:rsidRDefault="009C29CC" w:rsidP="009C29CC">
            <w:pPr>
              <w:keepNext/>
              <w:keepLines/>
              <w:widowControl/>
              <w:ind w:firstLine="0"/>
              <w:rPr>
                <w:b/>
                <w:szCs w:val="24"/>
              </w:rPr>
            </w:pPr>
          </w:p>
        </w:tc>
        <w:tc>
          <w:tcPr>
            <w:tcW w:w="1418" w:type="dxa"/>
          </w:tcPr>
          <w:p w:rsidR="009C29CC" w:rsidRPr="009C29CC" w:rsidRDefault="009C29CC" w:rsidP="009C29CC">
            <w:pPr>
              <w:keepNext/>
              <w:keepLines/>
              <w:widowControl/>
              <w:ind w:firstLine="0"/>
              <w:rPr>
                <w:b/>
                <w:szCs w:val="24"/>
              </w:rPr>
            </w:pPr>
          </w:p>
        </w:tc>
      </w:tr>
      <w:tr w:rsidR="009C29CC" w:rsidRPr="009C29CC" w:rsidTr="00573DC9">
        <w:trPr>
          <w:cantSplit/>
          <w:trHeight w:val="176"/>
        </w:trPr>
        <w:tc>
          <w:tcPr>
            <w:tcW w:w="527" w:type="dxa"/>
            <w:vMerge w:val="restart"/>
          </w:tcPr>
          <w:p w:rsidR="009C29CC" w:rsidRPr="009C29CC" w:rsidRDefault="009C29CC" w:rsidP="009C29CC">
            <w:pPr>
              <w:keepNext/>
              <w:keepLines/>
              <w:widowControl/>
              <w:ind w:firstLine="0"/>
              <w:rPr>
                <w:szCs w:val="24"/>
              </w:rPr>
            </w:pPr>
            <w:r w:rsidRPr="009C29CC">
              <w:rPr>
                <w:szCs w:val="24"/>
              </w:rPr>
              <w:t>1</w:t>
            </w:r>
          </w:p>
        </w:tc>
        <w:tc>
          <w:tcPr>
            <w:tcW w:w="2025"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vMerge w:val="restart"/>
          </w:tcPr>
          <w:p w:rsidR="009C29CC" w:rsidRPr="009C29CC" w:rsidRDefault="009C29CC" w:rsidP="009C29CC">
            <w:pPr>
              <w:keepNext/>
              <w:keepLines/>
              <w:widowControl/>
              <w:ind w:firstLine="0"/>
              <w:rPr>
                <w:szCs w:val="24"/>
              </w:rPr>
            </w:pPr>
          </w:p>
        </w:tc>
      </w:tr>
      <w:tr w:rsidR="009C29CC" w:rsidRPr="009C29CC" w:rsidTr="00573DC9">
        <w:trPr>
          <w:cantSplit/>
          <w:trHeight w:val="162"/>
        </w:trPr>
        <w:tc>
          <w:tcPr>
            <w:tcW w:w="527" w:type="dxa"/>
            <w:vMerge/>
          </w:tcPr>
          <w:p w:rsidR="009C29CC" w:rsidRPr="009C29CC" w:rsidRDefault="009C29CC" w:rsidP="009C29CC">
            <w:pPr>
              <w:keepNext/>
              <w:keepLines/>
              <w:widowControl/>
              <w:numPr>
                <w:ilvl w:val="0"/>
                <w:numId w:val="40"/>
              </w:numPr>
              <w:suppressAutoHyphens/>
              <w:spacing w:line="360" w:lineRule="auto"/>
              <w:rPr>
                <w:szCs w:val="24"/>
              </w:rPr>
            </w:pPr>
          </w:p>
        </w:tc>
        <w:tc>
          <w:tcPr>
            <w:tcW w:w="2025"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vMerge/>
          </w:tcPr>
          <w:p w:rsidR="009C29CC" w:rsidRPr="009C29CC" w:rsidRDefault="009C29CC" w:rsidP="009C29CC">
            <w:pPr>
              <w:keepNext/>
              <w:keepLines/>
              <w:widowControl/>
              <w:ind w:firstLine="0"/>
              <w:rPr>
                <w:szCs w:val="24"/>
              </w:rPr>
            </w:pPr>
          </w:p>
        </w:tc>
      </w:tr>
      <w:tr w:rsidR="009C29CC" w:rsidRPr="009C29CC" w:rsidTr="00573DC9">
        <w:trPr>
          <w:cantSplit/>
          <w:trHeight w:val="188"/>
        </w:trPr>
        <w:tc>
          <w:tcPr>
            <w:tcW w:w="527" w:type="dxa"/>
            <w:vMerge w:val="restart"/>
          </w:tcPr>
          <w:p w:rsidR="009C29CC" w:rsidRPr="009C29CC" w:rsidRDefault="009C29CC" w:rsidP="009C29CC">
            <w:pPr>
              <w:keepNext/>
              <w:keepLines/>
              <w:widowControl/>
              <w:ind w:firstLine="0"/>
              <w:rPr>
                <w:szCs w:val="24"/>
              </w:rPr>
            </w:pPr>
            <w:r w:rsidRPr="009C29CC">
              <w:rPr>
                <w:szCs w:val="24"/>
              </w:rPr>
              <w:t>…</w:t>
            </w:r>
          </w:p>
        </w:tc>
        <w:tc>
          <w:tcPr>
            <w:tcW w:w="2025"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vMerge w:val="restart"/>
          </w:tcPr>
          <w:p w:rsidR="009C29CC" w:rsidRPr="009C29CC" w:rsidRDefault="009C29CC" w:rsidP="009C29CC">
            <w:pPr>
              <w:keepNext/>
              <w:keepLines/>
              <w:widowControl/>
              <w:ind w:firstLine="0"/>
              <w:rPr>
                <w:szCs w:val="24"/>
              </w:rPr>
            </w:pPr>
          </w:p>
        </w:tc>
      </w:tr>
      <w:tr w:rsidR="009C29CC" w:rsidRPr="009C29CC" w:rsidTr="00573DC9">
        <w:trPr>
          <w:cantSplit/>
          <w:trHeight w:val="212"/>
        </w:trPr>
        <w:tc>
          <w:tcPr>
            <w:tcW w:w="527" w:type="dxa"/>
            <w:vMerge/>
          </w:tcPr>
          <w:p w:rsidR="009C29CC" w:rsidRPr="009C29CC" w:rsidRDefault="009C29CC" w:rsidP="009C29CC">
            <w:pPr>
              <w:keepNext/>
              <w:keepLines/>
              <w:widowControl/>
              <w:ind w:firstLine="0"/>
              <w:rPr>
                <w:szCs w:val="24"/>
              </w:rPr>
            </w:pPr>
          </w:p>
        </w:tc>
        <w:tc>
          <w:tcPr>
            <w:tcW w:w="2025"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vMerge/>
          </w:tcPr>
          <w:p w:rsidR="009C29CC" w:rsidRPr="009C29CC" w:rsidRDefault="009C29CC" w:rsidP="009C29CC">
            <w:pPr>
              <w:keepNext/>
              <w:keepLines/>
              <w:widowControl/>
              <w:ind w:firstLine="0"/>
              <w:rPr>
                <w:szCs w:val="24"/>
              </w:rPr>
            </w:pPr>
          </w:p>
        </w:tc>
      </w:tr>
      <w:tr w:rsidR="009C29CC" w:rsidRPr="009C29CC" w:rsidTr="00573DC9">
        <w:trPr>
          <w:cantSplit/>
        </w:trPr>
        <w:tc>
          <w:tcPr>
            <w:tcW w:w="6380" w:type="dxa"/>
            <w:gridSpan w:val="5"/>
          </w:tcPr>
          <w:p w:rsidR="009C29CC" w:rsidRPr="009C29CC" w:rsidRDefault="009C29CC" w:rsidP="006E1717">
            <w:pPr>
              <w:keepNext/>
              <w:keepLines/>
              <w:widowControl/>
              <w:ind w:firstLine="0"/>
              <w:rPr>
                <w:szCs w:val="24"/>
              </w:rPr>
            </w:pPr>
            <w:r w:rsidRPr="009C29CC">
              <w:rPr>
                <w:b/>
                <w:szCs w:val="24"/>
              </w:rPr>
              <w:t>ИТОГО за полный год [</w:t>
            </w:r>
            <w:r w:rsidRPr="009C29CC">
              <w:rPr>
                <w:b/>
                <w:i/>
                <w:szCs w:val="24"/>
              </w:rPr>
              <w:t>указать год, например «20</w:t>
            </w:r>
            <w:r w:rsidR="006E1717">
              <w:rPr>
                <w:b/>
                <w:i/>
                <w:szCs w:val="24"/>
              </w:rPr>
              <w:t>23</w:t>
            </w:r>
            <w:r w:rsidRPr="009C29CC">
              <w:rPr>
                <w:b/>
                <w:i/>
                <w:szCs w:val="24"/>
              </w:rPr>
              <w:t>»</w:t>
            </w:r>
            <w:r w:rsidRPr="009C29CC">
              <w:rPr>
                <w:b/>
                <w:szCs w:val="24"/>
              </w:rPr>
              <w:t>]</w:t>
            </w: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tcPr>
          <w:p w:rsidR="009C29CC" w:rsidRPr="009C29CC" w:rsidRDefault="009C29CC" w:rsidP="009C29CC">
            <w:pPr>
              <w:keepNext/>
              <w:keepLines/>
              <w:widowControl/>
              <w:ind w:firstLine="0"/>
              <w:rPr>
                <w:szCs w:val="24"/>
              </w:rPr>
            </w:pPr>
          </w:p>
        </w:tc>
      </w:tr>
      <w:tr w:rsidR="009C29CC" w:rsidRPr="009C29CC" w:rsidTr="00573DC9">
        <w:trPr>
          <w:cantSplit/>
          <w:trHeight w:val="200"/>
        </w:trPr>
        <w:tc>
          <w:tcPr>
            <w:tcW w:w="527" w:type="dxa"/>
            <w:vMerge w:val="restart"/>
          </w:tcPr>
          <w:p w:rsidR="009C29CC" w:rsidRPr="009C29CC" w:rsidRDefault="009C29CC" w:rsidP="009C29CC">
            <w:pPr>
              <w:keepNext/>
              <w:keepLines/>
              <w:widowControl/>
              <w:ind w:firstLine="0"/>
              <w:rPr>
                <w:szCs w:val="24"/>
              </w:rPr>
            </w:pPr>
            <w:r w:rsidRPr="009C29CC">
              <w:rPr>
                <w:szCs w:val="24"/>
              </w:rPr>
              <w:t>1</w:t>
            </w:r>
          </w:p>
        </w:tc>
        <w:tc>
          <w:tcPr>
            <w:tcW w:w="2025"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vMerge w:val="restart"/>
          </w:tcPr>
          <w:p w:rsidR="009C29CC" w:rsidRPr="009C29CC" w:rsidRDefault="009C29CC" w:rsidP="009C29CC">
            <w:pPr>
              <w:keepNext/>
              <w:keepLines/>
              <w:widowControl/>
              <w:ind w:firstLine="0"/>
              <w:rPr>
                <w:szCs w:val="24"/>
              </w:rPr>
            </w:pPr>
          </w:p>
        </w:tc>
      </w:tr>
      <w:tr w:rsidR="009C29CC" w:rsidRPr="009C29CC" w:rsidTr="00573DC9">
        <w:trPr>
          <w:cantSplit/>
          <w:trHeight w:val="157"/>
        </w:trPr>
        <w:tc>
          <w:tcPr>
            <w:tcW w:w="527" w:type="dxa"/>
            <w:vMerge/>
          </w:tcPr>
          <w:p w:rsidR="009C29CC" w:rsidRPr="009C29CC" w:rsidRDefault="009C29CC" w:rsidP="009C29CC">
            <w:pPr>
              <w:keepNext/>
              <w:keepLines/>
              <w:widowControl/>
              <w:ind w:firstLine="0"/>
              <w:rPr>
                <w:szCs w:val="24"/>
              </w:rPr>
            </w:pPr>
          </w:p>
        </w:tc>
        <w:tc>
          <w:tcPr>
            <w:tcW w:w="2025"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vMerge/>
          </w:tcPr>
          <w:p w:rsidR="009C29CC" w:rsidRPr="009C29CC" w:rsidRDefault="009C29CC" w:rsidP="009C29CC">
            <w:pPr>
              <w:keepNext/>
              <w:keepLines/>
              <w:widowControl/>
              <w:ind w:firstLine="0"/>
              <w:rPr>
                <w:szCs w:val="24"/>
              </w:rPr>
            </w:pPr>
          </w:p>
        </w:tc>
      </w:tr>
      <w:tr w:rsidR="009C29CC" w:rsidRPr="009C29CC" w:rsidTr="00573DC9">
        <w:trPr>
          <w:cantSplit/>
          <w:trHeight w:val="213"/>
        </w:trPr>
        <w:tc>
          <w:tcPr>
            <w:tcW w:w="527" w:type="dxa"/>
            <w:vMerge w:val="restart"/>
          </w:tcPr>
          <w:p w:rsidR="009C29CC" w:rsidRPr="009C29CC" w:rsidRDefault="009C29CC" w:rsidP="009C29CC">
            <w:pPr>
              <w:keepNext/>
              <w:keepLines/>
              <w:widowControl/>
              <w:ind w:firstLine="0"/>
              <w:rPr>
                <w:szCs w:val="24"/>
              </w:rPr>
            </w:pPr>
            <w:r w:rsidRPr="009C29CC">
              <w:rPr>
                <w:szCs w:val="24"/>
              </w:rPr>
              <w:t>…</w:t>
            </w:r>
          </w:p>
        </w:tc>
        <w:tc>
          <w:tcPr>
            <w:tcW w:w="2025"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vMerge w:val="restart"/>
          </w:tcPr>
          <w:p w:rsidR="009C29CC" w:rsidRPr="009C29CC" w:rsidRDefault="009C29CC" w:rsidP="009C29CC">
            <w:pPr>
              <w:keepNext/>
              <w:keepLines/>
              <w:widowControl/>
              <w:ind w:firstLine="0"/>
              <w:rPr>
                <w:szCs w:val="24"/>
              </w:rPr>
            </w:pPr>
          </w:p>
        </w:tc>
      </w:tr>
      <w:tr w:rsidR="009C29CC" w:rsidRPr="009C29CC" w:rsidTr="00573DC9">
        <w:trPr>
          <w:cantSplit/>
          <w:trHeight w:val="162"/>
        </w:trPr>
        <w:tc>
          <w:tcPr>
            <w:tcW w:w="527" w:type="dxa"/>
            <w:vMerge/>
          </w:tcPr>
          <w:p w:rsidR="009C29CC" w:rsidRPr="009C29CC" w:rsidRDefault="009C29CC" w:rsidP="009C29CC">
            <w:pPr>
              <w:keepNext/>
              <w:keepLines/>
              <w:widowControl/>
              <w:ind w:firstLine="0"/>
              <w:rPr>
                <w:szCs w:val="24"/>
              </w:rPr>
            </w:pPr>
          </w:p>
        </w:tc>
        <w:tc>
          <w:tcPr>
            <w:tcW w:w="2025"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vMerge/>
          </w:tcPr>
          <w:p w:rsidR="009C29CC" w:rsidRPr="009C29CC" w:rsidRDefault="009C29CC" w:rsidP="009C29CC">
            <w:pPr>
              <w:keepNext/>
              <w:keepLines/>
              <w:widowControl/>
              <w:ind w:firstLine="0"/>
              <w:rPr>
                <w:szCs w:val="24"/>
              </w:rPr>
            </w:pPr>
          </w:p>
        </w:tc>
      </w:tr>
      <w:tr w:rsidR="009C29CC" w:rsidRPr="009C29CC" w:rsidTr="00573DC9">
        <w:trPr>
          <w:cantSplit/>
        </w:trPr>
        <w:tc>
          <w:tcPr>
            <w:tcW w:w="6380" w:type="dxa"/>
            <w:gridSpan w:val="5"/>
          </w:tcPr>
          <w:p w:rsidR="009C29CC" w:rsidRPr="009C29CC" w:rsidRDefault="009C29CC" w:rsidP="006E1717">
            <w:pPr>
              <w:keepNext/>
              <w:keepLines/>
              <w:widowControl/>
              <w:ind w:firstLine="0"/>
              <w:rPr>
                <w:szCs w:val="24"/>
              </w:rPr>
            </w:pPr>
            <w:r w:rsidRPr="009C29CC">
              <w:rPr>
                <w:b/>
                <w:szCs w:val="24"/>
              </w:rPr>
              <w:t>ИТОГО за полный год [</w:t>
            </w:r>
            <w:r w:rsidRPr="009C29CC">
              <w:rPr>
                <w:b/>
                <w:i/>
                <w:szCs w:val="24"/>
              </w:rPr>
              <w:t>указать год, например «20</w:t>
            </w:r>
            <w:r w:rsidR="006E1717">
              <w:rPr>
                <w:b/>
                <w:i/>
                <w:szCs w:val="24"/>
              </w:rPr>
              <w:t>24</w:t>
            </w:r>
            <w:r w:rsidRPr="009C29CC">
              <w:rPr>
                <w:b/>
                <w:i/>
                <w:szCs w:val="24"/>
              </w:rPr>
              <w:t>»</w:t>
            </w:r>
            <w:r w:rsidRPr="009C29CC">
              <w:rPr>
                <w:b/>
                <w:szCs w:val="24"/>
              </w:rPr>
              <w:t>]</w:t>
            </w: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tcPr>
          <w:p w:rsidR="009C29CC" w:rsidRPr="009C29CC" w:rsidRDefault="009C29CC" w:rsidP="009C29CC">
            <w:pPr>
              <w:keepNext/>
              <w:keepLines/>
              <w:widowControl/>
              <w:ind w:firstLine="0"/>
              <w:rPr>
                <w:szCs w:val="24"/>
              </w:rPr>
            </w:pPr>
          </w:p>
        </w:tc>
      </w:tr>
      <w:tr w:rsidR="009C29CC" w:rsidRPr="009C29CC" w:rsidTr="00573DC9">
        <w:trPr>
          <w:cantSplit/>
          <w:trHeight w:val="175"/>
        </w:trPr>
        <w:tc>
          <w:tcPr>
            <w:tcW w:w="527" w:type="dxa"/>
            <w:vMerge w:val="restart"/>
          </w:tcPr>
          <w:p w:rsidR="009C29CC" w:rsidRPr="009C29CC" w:rsidRDefault="009C29CC" w:rsidP="009C29CC">
            <w:pPr>
              <w:keepNext/>
              <w:keepLines/>
              <w:widowControl/>
              <w:ind w:firstLine="0"/>
              <w:rPr>
                <w:szCs w:val="24"/>
              </w:rPr>
            </w:pPr>
            <w:r w:rsidRPr="009C29CC">
              <w:rPr>
                <w:szCs w:val="24"/>
              </w:rPr>
              <w:t>1</w:t>
            </w:r>
          </w:p>
        </w:tc>
        <w:tc>
          <w:tcPr>
            <w:tcW w:w="2025"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vMerge w:val="restart"/>
          </w:tcPr>
          <w:p w:rsidR="009C29CC" w:rsidRPr="009C29CC" w:rsidRDefault="009C29CC" w:rsidP="009C29CC">
            <w:pPr>
              <w:keepNext/>
              <w:keepLines/>
              <w:widowControl/>
              <w:ind w:firstLine="0"/>
              <w:rPr>
                <w:szCs w:val="24"/>
              </w:rPr>
            </w:pPr>
          </w:p>
        </w:tc>
      </w:tr>
      <w:tr w:rsidR="009C29CC" w:rsidRPr="009C29CC" w:rsidTr="00573DC9">
        <w:trPr>
          <w:cantSplit/>
          <w:trHeight w:val="157"/>
        </w:trPr>
        <w:tc>
          <w:tcPr>
            <w:tcW w:w="527" w:type="dxa"/>
            <w:vMerge/>
          </w:tcPr>
          <w:p w:rsidR="009C29CC" w:rsidRPr="009C29CC" w:rsidRDefault="009C29CC" w:rsidP="009C29CC">
            <w:pPr>
              <w:keepNext/>
              <w:keepLines/>
              <w:widowControl/>
              <w:ind w:firstLine="0"/>
              <w:rPr>
                <w:szCs w:val="24"/>
              </w:rPr>
            </w:pPr>
          </w:p>
        </w:tc>
        <w:tc>
          <w:tcPr>
            <w:tcW w:w="2025"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vMerge/>
          </w:tcPr>
          <w:p w:rsidR="009C29CC" w:rsidRPr="009C29CC" w:rsidRDefault="009C29CC" w:rsidP="009C29CC">
            <w:pPr>
              <w:keepNext/>
              <w:keepLines/>
              <w:widowControl/>
              <w:ind w:firstLine="0"/>
              <w:rPr>
                <w:szCs w:val="24"/>
              </w:rPr>
            </w:pPr>
          </w:p>
        </w:tc>
      </w:tr>
      <w:tr w:rsidR="009C29CC" w:rsidRPr="009C29CC" w:rsidTr="00573DC9">
        <w:trPr>
          <w:cantSplit/>
          <w:trHeight w:val="175"/>
        </w:trPr>
        <w:tc>
          <w:tcPr>
            <w:tcW w:w="527" w:type="dxa"/>
            <w:vMerge w:val="restart"/>
          </w:tcPr>
          <w:p w:rsidR="009C29CC" w:rsidRPr="009C29CC" w:rsidRDefault="009C29CC" w:rsidP="009C29CC">
            <w:pPr>
              <w:keepNext/>
              <w:keepLines/>
              <w:widowControl/>
              <w:ind w:firstLine="0"/>
              <w:rPr>
                <w:szCs w:val="24"/>
              </w:rPr>
            </w:pPr>
            <w:r w:rsidRPr="009C29CC">
              <w:rPr>
                <w:szCs w:val="24"/>
              </w:rPr>
              <w:t>…</w:t>
            </w:r>
          </w:p>
        </w:tc>
        <w:tc>
          <w:tcPr>
            <w:tcW w:w="2025"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276" w:type="dxa"/>
            <w:vMerge w:val="restart"/>
          </w:tcPr>
          <w:p w:rsidR="009C29CC" w:rsidRPr="009C29CC" w:rsidRDefault="009C29CC" w:rsidP="009C29CC">
            <w:pPr>
              <w:keepNext/>
              <w:keepLines/>
              <w:widowControl/>
              <w:ind w:firstLine="0"/>
              <w:rPr>
                <w:szCs w:val="24"/>
              </w:rPr>
            </w:pP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vMerge w:val="restart"/>
          </w:tcPr>
          <w:p w:rsidR="009C29CC" w:rsidRPr="009C29CC" w:rsidRDefault="009C29CC" w:rsidP="009C29CC">
            <w:pPr>
              <w:keepNext/>
              <w:keepLines/>
              <w:widowControl/>
              <w:ind w:firstLine="0"/>
              <w:rPr>
                <w:szCs w:val="24"/>
              </w:rPr>
            </w:pPr>
          </w:p>
        </w:tc>
      </w:tr>
      <w:tr w:rsidR="009C29CC" w:rsidRPr="009C29CC" w:rsidTr="00573DC9">
        <w:trPr>
          <w:cantSplit/>
          <w:trHeight w:val="225"/>
        </w:trPr>
        <w:tc>
          <w:tcPr>
            <w:tcW w:w="527" w:type="dxa"/>
            <w:vMerge/>
          </w:tcPr>
          <w:p w:rsidR="009C29CC" w:rsidRPr="009C29CC" w:rsidRDefault="009C29CC" w:rsidP="009C29CC">
            <w:pPr>
              <w:keepNext/>
              <w:keepLines/>
              <w:widowControl/>
              <w:ind w:firstLine="0"/>
              <w:rPr>
                <w:szCs w:val="24"/>
              </w:rPr>
            </w:pPr>
          </w:p>
        </w:tc>
        <w:tc>
          <w:tcPr>
            <w:tcW w:w="2025"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276" w:type="dxa"/>
            <w:vMerge/>
          </w:tcPr>
          <w:p w:rsidR="009C29CC" w:rsidRPr="009C29CC" w:rsidRDefault="009C29CC" w:rsidP="009C29CC">
            <w:pPr>
              <w:keepNext/>
              <w:keepLines/>
              <w:widowControl/>
              <w:ind w:firstLine="0"/>
              <w:rPr>
                <w:szCs w:val="24"/>
              </w:rPr>
            </w:pPr>
          </w:p>
        </w:tc>
        <w:tc>
          <w:tcPr>
            <w:tcW w:w="1701" w:type="dxa"/>
          </w:tcPr>
          <w:p w:rsidR="009C29CC" w:rsidRPr="009C29CC" w:rsidRDefault="009C29CC" w:rsidP="009C29CC">
            <w:pPr>
              <w:keepNext/>
              <w:keepLines/>
              <w:widowControl/>
              <w:ind w:firstLine="0"/>
              <w:rPr>
                <w:szCs w:val="24"/>
              </w:rPr>
            </w:pPr>
          </w:p>
        </w:tc>
        <w:tc>
          <w:tcPr>
            <w:tcW w:w="1417" w:type="dxa"/>
          </w:tcPr>
          <w:p w:rsidR="009C29CC" w:rsidRPr="009C29CC" w:rsidRDefault="009C29CC" w:rsidP="009C29CC">
            <w:pPr>
              <w:keepNext/>
              <w:keepLines/>
              <w:widowControl/>
              <w:ind w:firstLine="0"/>
              <w:rPr>
                <w:szCs w:val="24"/>
              </w:rPr>
            </w:pPr>
          </w:p>
        </w:tc>
        <w:tc>
          <w:tcPr>
            <w:tcW w:w="1418" w:type="dxa"/>
            <w:vMerge/>
          </w:tcPr>
          <w:p w:rsidR="009C29CC" w:rsidRPr="009C29CC" w:rsidRDefault="009C29CC" w:rsidP="009C29CC">
            <w:pPr>
              <w:keepNext/>
              <w:keepLines/>
              <w:widowControl/>
              <w:ind w:firstLine="0"/>
              <w:rPr>
                <w:szCs w:val="24"/>
              </w:rPr>
            </w:pPr>
          </w:p>
        </w:tc>
      </w:tr>
      <w:tr w:rsidR="009C29CC" w:rsidRPr="009C29CC" w:rsidTr="00573DC9">
        <w:trPr>
          <w:cantSplit/>
          <w:trHeight w:val="983"/>
        </w:trPr>
        <w:tc>
          <w:tcPr>
            <w:tcW w:w="5104" w:type="dxa"/>
            <w:gridSpan w:val="4"/>
          </w:tcPr>
          <w:p w:rsidR="009C29CC" w:rsidRPr="009C29CC" w:rsidRDefault="009C29CC" w:rsidP="006E1717">
            <w:pPr>
              <w:keepNext/>
              <w:keepLines/>
              <w:widowControl/>
              <w:ind w:firstLine="0"/>
              <w:rPr>
                <w:b/>
                <w:szCs w:val="24"/>
              </w:rPr>
            </w:pPr>
            <w:r w:rsidRPr="009C29CC">
              <w:rPr>
                <w:b/>
                <w:szCs w:val="24"/>
              </w:rPr>
              <w:t>ИТОГО за [</w:t>
            </w:r>
            <w:r w:rsidRPr="009C29CC">
              <w:rPr>
                <w:b/>
                <w:i/>
                <w:szCs w:val="24"/>
              </w:rPr>
              <w:t>указать, в зависимости от обстоятельств, например «I- … кварталы 202</w:t>
            </w:r>
            <w:r w:rsidR="006E1717">
              <w:rPr>
                <w:b/>
                <w:i/>
                <w:szCs w:val="24"/>
              </w:rPr>
              <w:t>2</w:t>
            </w:r>
            <w:r w:rsidRPr="009C29CC">
              <w:rPr>
                <w:b/>
                <w:i/>
                <w:szCs w:val="24"/>
              </w:rPr>
              <w:t xml:space="preserve"> года» и т.д.</w:t>
            </w:r>
            <w:r w:rsidRPr="009C29CC">
              <w:rPr>
                <w:b/>
                <w:szCs w:val="24"/>
              </w:rPr>
              <w:t>]</w:t>
            </w:r>
          </w:p>
        </w:tc>
        <w:tc>
          <w:tcPr>
            <w:tcW w:w="1276" w:type="dxa"/>
          </w:tcPr>
          <w:p w:rsidR="009C29CC" w:rsidRPr="009C29CC" w:rsidRDefault="009C29CC" w:rsidP="009C29CC">
            <w:pPr>
              <w:keepNext/>
              <w:keepLines/>
              <w:widowControl/>
              <w:ind w:firstLine="0"/>
              <w:rPr>
                <w:b/>
                <w:szCs w:val="24"/>
              </w:rPr>
            </w:pPr>
          </w:p>
        </w:tc>
        <w:tc>
          <w:tcPr>
            <w:tcW w:w="1701" w:type="dxa"/>
          </w:tcPr>
          <w:p w:rsidR="009C29CC" w:rsidRPr="009C29CC" w:rsidRDefault="009C29CC" w:rsidP="009C29CC">
            <w:pPr>
              <w:keepNext/>
              <w:keepLines/>
              <w:widowControl/>
              <w:ind w:firstLine="0"/>
              <w:rPr>
                <w:b/>
                <w:szCs w:val="24"/>
              </w:rPr>
            </w:pPr>
          </w:p>
        </w:tc>
        <w:tc>
          <w:tcPr>
            <w:tcW w:w="1417" w:type="dxa"/>
          </w:tcPr>
          <w:p w:rsidR="009C29CC" w:rsidRPr="009C29CC" w:rsidRDefault="009C29CC" w:rsidP="009C29CC">
            <w:pPr>
              <w:keepNext/>
              <w:keepLines/>
              <w:widowControl/>
              <w:ind w:firstLine="0"/>
              <w:rPr>
                <w:b/>
                <w:szCs w:val="24"/>
              </w:rPr>
            </w:pPr>
          </w:p>
        </w:tc>
        <w:tc>
          <w:tcPr>
            <w:tcW w:w="1418" w:type="dxa"/>
          </w:tcPr>
          <w:p w:rsidR="009C29CC" w:rsidRPr="009C29CC" w:rsidRDefault="009C29CC" w:rsidP="009C29CC">
            <w:pPr>
              <w:keepNext/>
              <w:keepLines/>
              <w:widowControl/>
              <w:ind w:firstLine="0"/>
              <w:rPr>
                <w:b/>
                <w:szCs w:val="24"/>
              </w:rPr>
            </w:pPr>
          </w:p>
        </w:tc>
      </w:tr>
    </w:tbl>
    <w:p w:rsidR="00A90832" w:rsidRDefault="00A90832" w:rsidP="009C29CC">
      <w:pPr>
        <w:tabs>
          <w:tab w:val="left" w:pos="567"/>
          <w:tab w:val="left" w:pos="1985"/>
        </w:tabs>
        <w:ind w:right="5669" w:firstLine="0"/>
        <w:rPr>
          <w:szCs w:val="24"/>
        </w:rPr>
      </w:pPr>
    </w:p>
    <w:p w:rsidR="00A90832" w:rsidRDefault="00A90832" w:rsidP="00A90832">
      <w:pPr>
        <w:tabs>
          <w:tab w:val="left" w:pos="567"/>
          <w:tab w:val="left" w:pos="1985"/>
        </w:tabs>
        <w:ind w:right="-1" w:firstLine="0"/>
        <w:rPr>
          <w:color w:val="000000"/>
          <w:szCs w:val="24"/>
        </w:rPr>
      </w:pPr>
      <w:r w:rsidRPr="00A968B1">
        <w:rPr>
          <w:szCs w:val="24"/>
        </w:rPr>
        <w:t>Наименование и адрес Участника:</w:t>
      </w:r>
      <w:r w:rsidRPr="00A90832">
        <w:rPr>
          <w:szCs w:val="24"/>
        </w:rPr>
        <w:t xml:space="preserve"> _</w:t>
      </w:r>
      <w:r>
        <w:rPr>
          <w:szCs w:val="24"/>
        </w:rPr>
        <w:t>______________________________</w:t>
      </w:r>
    </w:p>
    <w:p w:rsidR="009C29CC" w:rsidRPr="0054313E" w:rsidRDefault="009C29CC" w:rsidP="009C29CC">
      <w:pPr>
        <w:tabs>
          <w:tab w:val="left" w:pos="567"/>
          <w:tab w:val="left" w:pos="1985"/>
        </w:tabs>
        <w:ind w:right="5669" w:firstLine="0"/>
        <w:rPr>
          <w:color w:val="000000"/>
          <w:szCs w:val="24"/>
        </w:rPr>
      </w:pPr>
      <w:r w:rsidRPr="0054313E">
        <w:rPr>
          <w:color w:val="000000"/>
          <w:szCs w:val="24"/>
        </w:rPr>
        <w:t>________________________________</w:t>
      </w:r>
    </w:p>
    <w:p w:rsidR="009C29CC" w:rsidRPr="0054313E" w:rsidRDefault="009C29CC" w:rsidP="009C29CC">
      <w:pPr>
        <w:tabs>
          <w:tab w:val="left" w:pos="567"/>
          <w:tab w:val="left" w:pos="1985"/>
        </w:tabs>
        <w:ind w:right="5669" w:firstLine="0"/>
        <w:jc w:val="center"/>
        <w:rPr>
          <w:color w:val="000000"/>
          <w:szCs w:val="24"/>
          <w:vertAlign w:val="superscript"/>
        </w:rPr>
      </w:pPr>
      <w:r w:rsidRPr="0054313E">
        <w:rPr>
          <w:color w:val="000000"/>
          <w:szCs w:val="24"/>
          <w:vertAlign w:val="superscript"/>
        </w:rPr>
        <w:t>(подпись, М.П.)</w:t>
      </w:r>
    </w:p>
    <w:p w:rsidR="009C29CC" w:rsidRPr="0054313E" w:rsidRDefault="009C29CC" w:rsidP="009C29CC">
      <w:pPr>
        <w:tabs>
          <w:tab w:val="left" w:pos="567"/>
          <w:tab w:val="left" w:pos="1985"/>
        </w:tabs>
        <w:ind w:right="5669" w:firstLine="0"/>
        <w:rPr>
          <w:color w:val="000000"/>
          <w:szCs w:val="24"/>
        </w:rPr>
      </w:pPr>
      <w:r w:rsidRPr="0054313E">
        <w:rPr>
          <w:color w:val="000000"/>
          <w:szCs w:val="24"/>
        </w:rPr>
        <w:t>____________________________________</w:t>
      </w:r>
    </w:p>
    <w:p w:rsidR="009C29CC" w:rsidRPr="0054313E" w:rsidRDefault="009C29CC" w:rsidP="009C29CC">
      <w:pPr>
        <w:tabs>
          <w:tab w:val="left" w:pos="567"/>
          <w:tab w:val="left" w:pos="1985"/>
        </w:tabs>
        <w:ind w:right="5669" w:firstLine="0"/>
        <w:jc w:val="center"/>
        <w:rPr>
          <w:color w:val="000000"/>
          <w:szCs w:val="24"/>
          <w:vertAlign w:val="superscript"/>
        </w:rPr>
      </w:pPr>
      <w:r w:rsidRPr="0054313E">
        <w:rPr>
          <w:color w:val="000000"/>
          <w:szCs w:val="24"/>
          <w:vertAlign w:val="superscript"/>
        </w:rPr>
        <w:t>(фамилия, имя, отчество подписавшего, должность)</w:t>
      </w:r>
    </w:p>
    <w:p w:rsidR="009C29CC" w:rsidRPr="0054313E" w:rsidRDefault="009C29CC" w:rsidP="009C29CC">
      <w:pPr>
        <w:tabs>
          <w:tab w:val="left" w:pos="567"/>
          <w:tab w:val="left" w:pos="1985"/>
        </w:tabs>
        <w:ind w:right="34" w:firstLine="0"/>
        <w:jc w:val="center"/>
        <w:rPr>
          <w:color w:val="000000"/>
          <w:szCs w:val="24"/>
          <w:vertAlign w:val="superscript"/>
        </w:rPr>
      </w:pPr>
    </w:p>
    <w:p w:rsidR="009C29CC" w:rsidRPr="0054313E" w:rsidRDefault="009C29CC" w:rsidP="009C29CC">
      <w:pPr>
        <w:pBdr>
          <w:bottom w:val="single" w:sz="4" w:space="1" w:color="auto"/>
        </w:pBdr>
        <w:shd w:val="clear" w:color="auto" w:fill="E0E0E0"/>
        <w:tabs>
          <w:tab w:val="left" w:pos="567"/>
          <w:tab w:val="left" w:pos="1985"/>
        </w:tabs>
        <w:ind w:right="34" w:firstLine="0"/>
        <w:jc w:val="center"/>
        <w:rPr>
          <w:b/>
          <w:color w:val="000000"/>
          <w:spacing w:val="36"/>
          <w:szCs w:val="24"/>
        </w:rPr>
      </w:pPr>
      <w:r w:rsidRPr="0054313E">
        <w:rPr>
          <w:b/>
          <w:color w:val="000000"/>
          <w:spacing w:val="36"/>
          <w:szCs w:val="24"/>
        </w:rPr>
        <w:t>конец формы</w:t>
      </w:r>
    </w:p>
    <w:p w:rsidR="009C29CC" w:rsidRDefault="009C29CC" w:rsidP="009C29CC">
      <w:pPr>
        <w:keepNext/>
        <w:keepLines/>
        <w:ind w:firstLine="0"/>
        <w:rPr>
          <w:b/>
          <w:szCs w:val="24"/>
        </w:rPr>
      </w:pPr>
      <w:r w:rsidRPr="0054313E">
        <w:rPr>
          <w:b/>
          <w:szCs w:val="24"/>
        </w:rPr>
        <w:br w:type="page"/>
      </w:r>
      <w:r w:rsidRPr="009C29CC">
        <w:rPr>
          <w:b/>
          <w:szCs w:val="24"/>
        </w:rPr>
        <w:lastRenderedPageBreak/>
        <w:t>1.</w:t>
      </w:r>
      <w:r w:rsidR="00F0476F">
        <w:rPr>
          <w:b/>
          <w:szCs w:val="24"/>
        </w:rPr>
        <w:t>12</w:t>
      </w:r>
      <w:r w:rsidRPr="009C29CC">
        <w:rPr>
          <w:b/>
          <w:szCs w:val="24"/>
        </w:rPr>
        <w:t>.2 Инструкции по заполнению</w:t>
      </w:r>
    </w:p>
    <w:p w:rsidR="009C29CC" w:rsidRPr="00B854EC" w:rsidRDefault="00503C61" w:rsidP="006A75EA">
      <w:pPr>
        <w:keepNext/>
        <w:keepLines/>
        <w:widowControl/>
        <w:suppressAutoHyphens/>
        <w:spacing w:before="120"/>
        <w:ind w:firstLine="0"/>
        <w:rPr>
          <w:szCs w:val="24"/>
        </w:rPr>
      </w:pPr>
      <w:r>
        <w:rPr>
          <w:szCs w:val="24"/>
        </w:rPr>
        <w:t xml:space="preserve">1.12.2.1. </w:t>
      </w:r>
      <w:r w:rsidRPr="00B854EC">
        <w:rPr>
          <w:szCs w:val="24"/>
        </w:rPr>
        <w:t xml:space="preserve">Участник приводит номер и дату письма о подаче оферты, приложением к которому является данная справка (подраздел </w:t>
      </w:r>
      <w:r w:rsidRPr="00B854EC">
        <w:rPr>
          <w:szCs w:val="24"/>
        </w:rPr>
        <w:fldChar w:fldCharType="begin"/>
      </w:r>
      <w:r w:rsidRPr="00B854EC">
        <w:rPr>
          <w:szCs w:val="24"/>
        </w:rPr>
        <w:instrText xml:space="preserve"> REF _Ref55336310 \r \h  \* MERGEFORMAT </w:instrText>
      </w:r>
      <w:r w:rsidRPr="00B854EC">
        <w:rPr>
          <w:szCs w:val="24"/>
        </w:rPr>
      </w:r>
      <w:r w:rsidRPr="00B854EC">
        <w:rPr>
          <w:szCs w:val="24"/>
        </w:rPr>
        <w:fldChar w:fldCharType="separate"/>
      </w:r>
      <w:r w:rsidRPr="00B854EC">
        <w:rPr>
          <w:szCs w:val="24"/>
        </w:rPr>
        <w:t>1.1</w:t>
      </w:r>
      <w:r w:rsidRPr="00B854EC">
        <w:rPr>
          <w:szCs w:val="24"/>
        </w:rPr>
        <w:fldChar w:fldCharType="end"/>
      </w:r>
      <w:r w:rsidRPr="00B854EC">
        <w:rPr>
          <w:szCs w:val="24"/>
        </w:rPr>
        <w:t>).</w:t>
      </w:r>
    </w:p>
    <w:p w:rsidR="00503C61" w:rsidRPr="00B854EC" w:rsidRDefault="00503C61" w:rsidP="006A75EA">
      <w:pPr>
        <w:pStyle w:val="affffffd"/>
        <w:keepNext/>
        <w:keepLines/>
        <w:numPr>
          <w:ilvl w:val="3"/>
          <w:numId w:val="45"/>
        </w:numPr>
        <w:suppressAutoHyphens/>
        <w:spacing w:before="120" w:after="0" w:line="240" w:lineRule="auto"/>
        <w:ind w:left="0" w:firstLine="0"/>
        <w:rPr>
          <w:rFonts w:ascii="Times New Roman" w:hAnsi="Times New Roman"/>
          <w:sz w:val="24"/>
          <w:szCs w:val="24"/>
        </w:rPr>
      </w:pPr>
      <w:r w:rsidRPr="00B854EC">
        <w:rPr>
          <w:rFonts w:ascii="Times New Roman" w:hAnsi="Times New Roman"/>
          <w:sz w:val="24"/>
          <w:szCs w:val="24"/>
        </w:rPr>
        <w:t xml:space="preserve">Участник указывает свое фирменное наименование (в </w:t>
      </w:r>
      <w:proofErr w:type="spellStart"/>
      <w:r w:rsidRPr="00B854EC">
        <w:rPr>
          <w:rFonts w:ascii="Times New Roman" w:hAnsi="Times New Roman"/>
          <w:sz w:val="24"/>
          <w:szCs w:val="24"/>
        </w:rPr>
        <w:t>т.ч</w:t>
      </w:r>
      <w:proofErr w:type="spellEnd"/>
      <w:r w:rsidRPr="00B854EC">
        <w:rPr>
          <w:rFonts w:ascii="Times New Roman" w:hAnsi="Times New Roman"/>
          <w:sz w:val="24"/>
          <w:szCs w:val="24"/>
        </w:rPr>
        <w:t>. организационно-правовую форму) и свой адрес.</w:t>
      </w:r>
    </w:p>
    <w:p w:rsidR="00B854EC" w:rsidRPr="00B854EC" w:rsidRDefault="00B854EC" w:rsidP="006A75EA">
      <w:pPr>
        <w:pStyle w:val="affffffd"/>
        <w:keepNext/>
        <w:keepLines/>
        <w:numPr>
          <w:ilvl w:val="3"/>
          <w:numId w:val="45"/>
        </w:numPr>
        <w:suppressAutoHyphens/>
        <w:spacing w:before="120" w:after="0" w:line="240" w:lineRule="auto"/>
        <w:ind w:left="0" w:firstLine="0"/>
        <w:rPr>
          <w:rFonts w:ascii="Times New Roman" w:hAnsi="Times New Roman"/>
          <w:sz w:val="24"/>
          <w:szCs w:val="24"/>
        </w:rPr>
      </w:pPr>
      <w:r w:rsidRPr="00B854EC">
        <w:rPr>
          <w:rFonts w:ascii="Times New Roman" w:hAnsi="Times New Roman"/>
          <w:sz w:val="24"/>
          <w:szCs w:val="24"/>
          <w:lang w:val="ru-RU"/>
        </w:rPr>
        <w:t>Участник заполняет справку.</w:t>
      </w:r>
    </w:p>
    <w:p w:rsidR="00B854EC" w:rsidRPr="00B854EC" w:rsidRDefault="00B854EC" w:rsidP="006A75EA">
      <w:pPr>
        <w:pStyle w:val="affffffd"/>
        <w:keepNext/>
        <w:keepLines/>
        <w:numPr>
          <w:ilvl w:val="3"/>
          <w:numId w:val="45"/>
        </w:numPr>
        <w:suppressAutoHyphens/>
        <w:spacing w:before="120" w:after="0" w:line="240" w:lineRule="auto"/>
        <w:ind w:left="0" w:firstLine="0"/>
        <w:rPr>
          <w:rFonts w:ascii="Times New Roman" w:hAnsi="Times New Roman"/>
          <w:sz w:val="24"/>
          <w:szCs w:val="24"/>
        </w:rPr>
      </w:pPr>
      <w:r w:rsidRPr="00B854EC">
        <w:rPr>
          <w:rFonts w:ascii="Times New Roman" w:hAnsi="Times New Roman"/>
          <w:sz w:val="24"/>
          <w:szCs w:val="24"/>
        </w:rPr>
        <w:t xml:space="preserve">В данной форме </w:t>
      </w:r>
      <w:r w:rsidR="00E14F34">
        <w:rPr>
          <w:rFonts w:ascii="Times New Roman" w:hAnsi="Times New Roman"/>
          <w:sz w:val="24"/>
          <w:szCs w:val="24"/>
        </w:rPr>
        <w:t>Участник</w:t>
      </w:r>
      <w:r w:rsidRPr="00B854EC">
        <w:rPr>
          <w:rFonts w:ascii="Times New Roman" w:hAnsi="Times New Roman"/>
          <w:sz w:val="24"/>
          <w:szCs w:val="24"/>
        </w:rPr>
        <w:t xml:space="preserve"> указывает:</w:t>
      </w:r>
    </w:p>
    <w:p w:rsidR="009C29CC" w:rsidRPr="00B854EC" w:rsidRDefault="00B854EC" w:rsidP="006E1717">
      <w:pPr>
        <w:keepNext/>
        <w:keepLines/>
        <w:widowControl/>
        <w:suppressAutoHyphens/>
        <w:spacing w:before="120"/>
        <w:ind w:firstLine="0"/>
        <w:rPr>
          <w:szCs w:val="24"/>
        </w:rPr>
      </w:pPr>
      <w:r w:rsidRPr="00B854EC">
        <w:rPr>
          <w:szCs w:val="24"/>
        </w:rPr>
        <w:t xml:space="preserve">- </w:t>
      </w:r>
      <w:r w:rsidR="009C29CC" w:rsidRPr="00B854EC">
        <w:rPr>
          <w:szCs w:val="24"/>
        </w:rPr>
        <w:t>перечень и годовые объемы выполнения договоров, сопоставимых с предметом закупки.</w:t>
      </w:r>
    </w:p>
    <w:p w:rsidR="009C29CC" w:rsidRPr="00B854EC" w:rsidRDefault="00B854EC" w:rsidP="006E1717">
      <w:pPr>
        <w:keepNext/>
        <w:keepLines/>
        <w:widowControl/>
        <w:suppressAutoHyphens/>
        <w:spacing w:before="120"/>
        <w:ind w:firstLine="0"/>
        <w:rPr>
          <w:szCs w:val="24"/>
        </w:rPr>
      </w:pPr>
      <w:r w:rsidRPr="00B854EC">
        <w:rPr>
          <w:szCs w:val="24"/>
        </w:rPr>
        <w:t xml:space="preserve">- </w:t>
      </w:r>
      <w:r w:rsidR="009C29CC" w:rsidRPr="00B854EC">
        <w:rPr>
          <w:szCs w:val="24"/>
        </w:rPr>
        <w:t>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Участник может включать и незавершенные договоры, обязательно отмечая данный факт и указав процент выполнения.</w:t>
      </w:r>
    </w:p>
    <w:p w:rsidR="009C29CC" w:rsidRPr="00B854EC" w:rsidRDefault="00B854EC" w:rsidP="006E1717">
      <w:pPr>
        <w:keepNext/>
        <w:keepLines/>
        <w:widowControl/>
        <w:suppressAutoHyphens/>
        <w:spacing w:before="120"/>
        <w:ind w:firstLine="0"/>
        <w:rPr>
          <w:szCs w:val="24"/>
        </w:rPr>
      </w:pPr>
      <w:r w:rsidRPr="00B854EC">
        <w:rPr>
          <w:szCs w:val="24"/>
        </w:rPr>
        <w:t xml:space="preserve">- в </w:t>
      </w:r>
      <w:r w:rsidR="009C29CC" w:rsidRPr="00B854EC">
        <w:rPr>
          <w:szCs w:val="24"/>
        </w:rPr>
        <w:t>столбце «Номенклатура и объемы …» указанные в предыдущем столбце работы/услуги по их видам в соответствии с видами работ/услуг, указанными в Техническом задании.</w:t>
      </w:r>
    </w:p>
    <w:p w:rsidR="009C29CC" w:rsidRPr="009C29CC" w:rsidRDefault="009C29CC" w:rsidP="009C29CC">
      <w:pPr>
        <w:keepNext/>
        <w:keepLines/>
        <w:widowControl/>
        <w:spacing w:before="120"/>
        <w:ind w:firstLine="0"/>
        <w:rPr>
          <w:szCs w:val="24"/>
        </w:rPr>
      </w:pPr>
    </w:p>
    <w:p w:rsidR="005E46B4" w:rsidRPr="00B74655" w:rsidRDefault="005E46B4" w:rsidP="009C29CC">
      <w:pPr>
        <w:ind w:firstLine="0"/>
        <w:rPr>
          <w:lang w:eastAsia="x-none"/>
        </w:rPr>
      </w:pPr>
    </w:p>
    <w:p w:rsidR="00E62D46" w:rsidRPr="0054313E" w:rsidRDefault="00E62D46" w:rsidP="0004032F">
      <w:pPr>
        <w:pStyle w:val="2"/>
        <w:keepNext/>
        <w:pageBreakBefore/>
        <w:numPr>
          <w:ilvl w:val="1"/>
          <w:numId w:val="43"/>
        </w:numPr>
        <w:tabs>
          <w:tab w:val="left" w:pos="567"/>
          <w:tab w:val="left" w:pos="1985"/>
        </w:tabs>
        <w:suppressAutoHyphens/>
        <w:spacing w:before="100" w:beforeAutospacing="1" w:after="100" w:afterAutospacing="1" w:line="240" w:lineRule="auto"/>
        <w:ind w:left="0" w:right="34" w:firstLine="0"/>
        <w:jc w:val="left"/>
        <w:rPr>
          <w:sz w:val="24"/>
          <w:szCs w:val="24"/>
        </w:rPr>
      </w:pPr>
      <w:r w:rsidRPr="0054313E">
        <w:rPr>
          <w:sz w:val="24"/>
          <w:szCs w:val="24"/>
          <w:lang w:val="ru-RU"/>
        </w:rPr>
        <w:lastRenderedPageBreak/>
        <w:t>Декларация (Информационное письмо, справка…)</w:t>
      </w:r>
      <w:r w:rsidRPr="0054313E">
        <w:rPr>
          <w:sz w:val="24"/>
          <w:szCs w:val="24"/>
        </w:rPr>
        <w:t xml:space="preserve"> (форма 1</w:t>
      </w:r>
      <w:r w:rsidR="003B1BF8">
        <w:rPr>
          <w:sz w:val="24"/>
          <w:szCs w:val="24"/>
          <w:lang w:val="ru-RU"/>
        </w:rPr>
        <w:t>4</w:t>
      </w:r>
      <w:r w:rsidRPr="0054313E">
        <w:rPr>
          <w:sz w:val="24"/>
          <w:szCs w:val="24"/>
        </w:rPr>
        <w:t>)</w:t>
      </w:r>
      <w:bookmarkEnd w:id="468"/>
    </w:p>
    <w:p w:rsidR="00E62D46" w:rsidRPr="0054313E" w:rsidRDefault="00E62D46" w:rsidP="0004032F">
      <w:pPr>
        <w:tabs>
          <w:tab w:val="left" w:pos="567"/>
          <w:tab w:val="left" w:pos="1985"/>
        </w:tabs>
        <w:ind w:right="34" w:firstLine="0"/>
        <w:rPr>
          <w:szCs w:val="24"/>
        </w:rPr>
      </w:pPr>
      <w:r w:rsidRPr="0054313E">
        <w:rPr>
          <w:szCs w:val="24"/>
        </w:rPr>
        <w:t>(</w:t>
      </w:r>
      <w:r w:rsidRPr="0054313E">
        <w:rPr>
          <w:szCs w:val="24"/>
          <w:shd w:val="clear" w:color="auto" w:fill="FFFF99"/>
        </w:rPr>
        <w:t>заполняется отдельно по каждому из лотов с указанием номера и названия лота</w:t>
      </w:r>
      <w:r w:rsidRPr="0054313E">
        <w:rPr>
          <w:szCs w:val="24"/>
        </w:rPr>
        <w:t>)</w:t>
      </w:r>
    </w:p>
    <w:p w:rsidR="00E62D46" w:rsidRPr="0054313E" w:rsidRDefault="0004032F" w:rsidP="0004032F">
      <w:pPr>
        <w:pStyle w:val="3"/>
        <w:tabs>
          <w:tab w:val="left" w:pos="567"/>
          <w:tab w:val="left" w:pos="1985"/>
        </w:tabs>
        <w:ind w:right="34"/>
        <w:rPr>
          <w:sz w:val="24"/>
          <w:szCs w:val="24"/>
        </w:rPr>
      </w:pPr>
      <w:bookmarkStart w:id="479" w:name="_Toc90049558"/>
      <w:r>
        <w:rPr>
          <w:sz w:val="24"/>
          <w:szCs w:val="24"/>
          <w:lang w:val="ru-RU"/>
        </w:rPr>
        <w:t xml:space="preserve">1.13.1 </w:t>
      </w:r>
      <w:r w:rsidR="00E62D46" w:rsidRPr="0054313E">
        <w:rPr>
          <w:sz w:val="24"/>
          <w:szCs w:val="24"/>
        </w:rPr>
        <w:t xml:space="preserve">Форма </w:t>
      </w:r>
      <w:r w:rsidR="00E62D46" w:rsidRPr="0054313E">
        <w:rPr>
          <w:sz w:val="24"/>
          <w:szCs w:val="24"/>
          <w:lang w:val="ru-RU"/>
        </w:rPr>
        <w:t xml:space="preserve">Декларации (Информационного письма, </w:t>
      </w:r>
      <w:proofErr w:type="gramStart"/>
      <w:r w:rsidR="00E62D46" w:rsidRPr="0054313E">
        <w:rPr>
          <w:sz w:val="24"/>
          <w:szCs w:val="24"/>
          <w:lang w:val="ru-RU"/>
        </w:rPr>
        <w:t>справки….</w:t>
      </w:r>
      <w:proofErr w:type="gramEnd"/>
      <w:r w:rsidR="00E62D46" w:rsidRPr="0054313E">
        <w:rPr>
          <w:sz w:val="24"/>
          <w:szCs w:val="24"/>
          <w:lang w:val="ru-RU"/>
        </w:rPr>
        <w:t>)</w:t>
      </w:r>
      <w:bookmarkEnd w:id="479"/>
    </w:p>
    <w:p w:rsidR="00E62D46" w:rsidRPr="0054313E" w:rsidRDefault="00E62D46" w:rsidP="00E62D46">
      <w:pPr>
        <w:pBdr>
          <w:top w:val="single" w:sz="4" w:space="1" w:color="auto"/>
        </w:pBdr>
        <w:shd w:val="clear" w:color="auto" w:fill="E0E0E0"/>
        <w:tabs>
          <w:tab w:val="left" w:pos="567"/>
          <w:tab w:val="left" w:pos="1985"/>
        </w:tabs>
        <w:ind w:right="34" w:firstLine="0"/>
        <w:jc w:val="center"/>
        <w:rPr>
          <w:b/>
          <w:color w:val="000000"/>
          <w:spacing w:val="36"/>
          <w:szCs w:val="24"/>
        </w:rPr>
      </w:pPr>
      <w:r w:rsidRPr="0054313E">
        <w:rPr>
          <w:b/>
          <w:color w:val="000000"/>
          <w:spacing w:val="36"/>
          <w:szCs w:val="24"/>
        </w:rPr>
        <w:t>начало формы</w:t>
      </w:r>
    </w:p>
    <w:p w:rsidR="00E62D46" w:rsidRPr="0054313E" w:rsidRDefault="00E62D46" w:rsidP="00E62D46">
      <w:pPr>
        <w:tabs>
          <w:tab w:val="left" w:pos="567"/>
          <w:tab w:val="left" w:pos="1985"/>
        </w:tabs>
        <w:ind w:right="34" w:firstLine="0"/>
        <w:jc w:val="left"/>
        <w:rPr>
          <w:color w:val="000000"/>
          <w:szCs w:val="24"/>
        </w:rPr>
      </w:pPr>
      <w:r w:rsidRPr="0054313E">
        <w:rPr>
          <w:color w:val="000000"/>
          <w:szCs w:val="24"/>
        </w:rPr>
        <w:t xml:space="preserve">Приложение </w:t>
      </w:r>
      <w:r w:rsidRPr="0054313E">
        <w:rPr>
          <w:noProof/>
          <w:color w:val="000000"/>
          <w:szCs w:val="24"/>
        </w:rPr>
        <w:t>13</w:t>
      </w:r>
      <w:r w:rsidRPr="0054313E">
        <w:rPr>
          <w:color w:val="000000"/>
          <w:szCs w:val="24"/>
        </w:rPr>
        <w:t xml:space="preserve"> к письму о подаче оферты</w:t>
      </w:r>
      <w:r w:rsidRPr="0054313E">
        <w:rPr>
          <w:color w:val="000000"/>
          <w:szCs w:val="24"/>
        </w:rPr>
        <w:br/>
        <w:t>от «____»_____________ г. №__________</w:t>
      </w:r>
    </w:p>
    <w:p w:rsidR="00E62D46" w:rsidRPr="0054313E" w:rsidRDefault="00E62D46" w:rsidP="00E62D46">
      <w:pPr>
        <w:tabs>
          <w:tab w:val="left" w:pos="567"/>
          <w:tab w:val="left" w:pos="1985"/>
        </w:tabs>
        <w:ind w:right="34" w:firstLine="0"/>
        <w:rPr>
          <w:color w:val="000000"/>
          <w:szCs w:val="24"/>
        </w:rPr>
      </w:pPr>
    </w:p>
    <w:p w:rsidR="00E62D46" w:rsidRPr="0054313E" w:rsidRDefault="00E62D46" w:rsidP="00E62D46">
      <w:pPr>
        <w:tabs>
          <w:tab w:val="left" w:pos="567"/>
          <w:tab w:val="left" w:pos="1985"/>
        </w:tabs>
        <w:ind w:right="34" w:firstLine="0"/>
        <w:jc w:val="center"/>
        <w:rPr>
          <w:b/>
          <w:szCs w:val="24"/>
        </w:rPr>
      </w:pPr>
    </w:p>
    <w:p w:rsidR="00E62D46" w:rsidRPr="0054313E" w:rsidRDefault="00E62D46" w:rsidP="00E62D46">
      <w:pPr>
        <w:ind w:firstLine="0"/>
        <w:jc w:val="center"/>
        <w:rPr>
          <w:rStyle w:val="afffffffff0"/>
          <w:b/>
          <w:szCs w:val="24"/>
        </w:rPr>
      </w:pPr>
      <w:r w:rsidRPr="0054313E">
        <w:rPr>
          <w:rStyle w:val="afffffffff0"/>
          <w:b/>
          <w:szCs w:val="24"/>
        </w:rPr>
        <w:t>Декларация (Информационное письмо, справка…)</w:t>
      </w:r>
    </w:p>
    <w:p w:rsidR="00E62D46" w:rsidRPr="0054313E" w:rsidRDefault="00E62D46" w:rsidP="00E62D46">
      <w:pPr>
        <w:tabs>
          <w:tab w:val="left" w:pos="567"/>
          <w:tab w:val="left" w:pos="1985"/>
        </w:tabs>
        <w:ind w:right="34" w:firstLine="0"/>
        <w:rPr>
          <w:color w:val="000000"/>
          <w:szCs w:val="24"/>
        </w:rPr>
      </w:pPr>
    </w:p>
    <w:p w:rsidR="00E62D46" w:rsidRPr="0054313E" w:rsidRDefault="00E62D46" w:rsidP="00E62D46">
      <w:pPr>
        <w:tabs>
          <w:tab w:val="left" w:pos="1080"/>
        </w:tabs>
        <w:ind w:firstLine="540"/>
        <w:rPr>
          <w:szCs w:val="24"/>
        </w:rPr>
      </w:pPr>
    </w:p>
    <w:p w:rsidR="00E62D46" w:rsidRPr="0054313E" w:rsidRDefault="00E62D46" w:rsidP="00E62D46">
      <w:pPr>
        <w:rPr>
          <w:color w:val="000000"/>
          <w:szCs w:val="24"/>
        </w:rPr>
      </w:pPr>
      <w:r w:rsidRPr="0054313E">
        <w:rPr>
          <w:color w:val="000000"/>
          <w:szCs w:val="24"/>
        </w:rPr>
        <w:t>Наименование и адрес Участника: _________________________________</w:t>
      </w:r>
    </w:p>
    <w:p w:rsidR="00E62D46" w:rsidRPr="0054313E" w:rsidRDefault="00E62D46" w:rsidP="00E62D46">
      <w:pPr>
        <w:rPr>
          <w:color w:val="000000"/>
          <w:szCs w:val="24"/>
        </w:rPr>
      </w:pPr>
    </w:p>
    <w:p w:rsidR="00E62D46" w:rsidRPr="0054313E" w:rsidRDefault="00E62D46" w:rsidP="00E62D46">
      <w:pPr>
        <w:rPr>
          <w:color w:val="000000"/>
          <w:szCs w:val="24"/>
        </w:rPr>
      </w:pPr>
      <w:r w:rsidRPr="0054313E">
        <w:rPr>
          <w:color w:val="000000"/>
          <w:szCs w:val="24"/>
        </w:rPr>
        <w:t>Информация о закупке: _________________________________</w:t>
      </w:r>
    </w:p>
    <w:p w:rsidR="00E62D46" w:rsidRPr="0054313E" w:rsidRDefault="00E62D46" w:rsidP="00E62D46">
      <w:pPr>
        <w:rPr>
          <w:color w:val="000000"/>
          <w:szCs w:val="24"/>
        </w:rPr>
      </w:pPr>
    </w:p>
    <w:p w:rsidR="00E62D46" w:rsidRPr="0054313E" w:rsidRDefault="00E62D46" w:rsidP="00E62D46">
      <w:pPr>
        <w:tabs>
          <w:tab w:val="left" w:pos="567"/>
          <w:tab w:val="left" w:pos="1985"/>
        </w:tabs>
        <w:ind w:right="34" w:firstLine="0"/>
        <w:rPr>
          <w:szCs w:val="24"/>
        </w:rPr>
      </w:pPr>
    </w:p>
    <w:p w:rsidR="00E62D46" w:rsidRPr="0054313E" w:rsidRDefault="00E62D46" w:rsidP="00E62D46">
      <w:pPr>
        <w:ind w:firstLine="0"/>
        <w:jc w:val="left"/>
        <w:rPr>
          <w:szCs w:val="24"/>
        </w:rPr>
      </w:pPr>
      <w:r w:rsidRPr="0054313E">
        <w:rPr>
          <w:szCs w:val="24"/>
        </w:rPr>
        <w:t>[</w:t>
      </w:r>
      <w:r w:rsidRPr="0054313E">
        <w:rPr>
          <w:rStyle w:val="afffffffff0"/>
          <w:szCs w:val="24"/>
        </w:rPr>
        <w:t>Участник в свободной форме приводит необходимую информацию]</w:t>
      </w:r>
      <w:r w:rsidRPr="0054313E">
        <w:rPr>
          <w:rStyle w:val="afffffffff0"/>
          <w:szCs w:val="24"/>
        </w:rPr>
        <w:tab/>
      </w:r>
      <w:r w:rsidRPr="0054313E">
        <w:rPr>
          <w:rStyle w:val="afffffffff0"/>
          <w:szCs w:val="24"/>
        </w:rPr>
        <w:tab/>
      </w:r>
      <w:r w:rsidRPr="0054313E">
        <w:rPr>
          <w:rStyle w:val="afffffffff0"/>
          <w:szCs w:val="24"/>
        </w:rPr>
        <w:tab/>
      </w:r>
      <w:proofErr w:type="gramStart"/>
      <w:r w:rsidRPr="0054313E">
        <w:rPr>
          <w:rStyle w:val="afffffffff0"/>
          <w:szCs w:val="24"/>
        </w:rPr>
        <w:tab/>
      </w:r>
      <w:r w:rsidRPr="0054313E">
        <w:rPr>
          <w:i/>
          <w:szCs w:val="24"/>
          <w:lang w:val="en-US"/>
        </w:rPr>
        <w:t> </w:t>
      </w:r>
      <w:r w:rsidRPr="0054313E">
        <w:rPr>
          <w:i/>
          <w:szCs w:val="24"/>
        </w:rPr>
        <w:t xml:space="preserve"> .</w:t>
      </w:r>
      <w:proofErr w:type="gramEnd"/>
    </w:p>
    <w:p w:rsidR="00E62D46" w:rsidRPr="0054313E" w:rsidRDefault="00E62D46" w:rsidP="00E62D46">
      <w:pPr>
        <w:tabs>
          <w:tab w:val="left" w:pos="567"/>
          <w:tab w:val="left" w:pos="1985"/>
        </w:tabs>
        <w:ind w:right="34" w:firstLine="0"/>
        <w:rPr>
          <w:color w:val="000000"/>
          <w:szCs w:val="24"/>
        </w:rPr>
      </w:pPr>
    </w:p>
    <w:p w:rsidR="00E62D46" w:rsidRPr="0054313E" w:rsidRDefault="00E62D46" w:rsidP="00E62D46">
      <w:pPr>
        <w:tabs>
          <w:tab w:val="left" w:pos="567"/>
          <w:tab w:val="left" w:pos="1985"/>
        </w:tabs>
        <w:ind w:right="34" w:firstLine="0"/>
        <w:rPr>
          <w:color w:val="000000"/>
          <w:szCs w:val="24"/>
        </w:rPr>
      </w:pPr>
    </w:p>
    <w:p w:rsidR="00E62D46" w:rsidRPr="0054313E" w:rsidRDefault="00E62D46" w:rsidP="00E62D46">
      <w:pPr>
        <w:tabs>
          <w:tab w:val="left" w:pos="567"/>
          <w:tab w:val="left" w:pos="1985"/>
        </w:tabs>
        <w:ind w:right="34"/>
        <w:rPr>
          <w:b/>
        </w:rPr>
      </w:pPr>
    </w:p>
    <w:p w:rsidR="00E62D46" w:rsidRPr="0054313E" w:rsidRDefault="00E62D46" w:rsidP="00E62D46">
      <w:pPr>
        <w:tabs>
          <w:tab w:val="left" w:pos="567"/>
          <w:tab w:val="left" w:pos="1985"/>
        </w:tabs>
        <w:ind w:right="5669" w:firstLine="0"/>
        <w:rPr>
          <w:color w:val="000000"/>
          <w:szCs w:val="24"/>
        </w:rPr>
      </w:pPr>
      <w:r w:rsidRPr="0054313E">
        <w:rPr>
          <w:color w:val="000000"/>
          <w:szCs w:val="24"/>
        </w:rPr>
        <w:t>____________________________________</w:t>
      </w:r>
    </w:p>
    <w:p w:rsidR="00E62D46" w:rsidRPr="0054313E" w:rsidRDefault="00E62D46" w:rsidP="00E62D46">
      <w:pPr>
        <w:tabs>
          <w:tab w:val="left" w:pos="567"/>
          <w:tab w:val="left" w:pos="1985"/>
        </w:tabs>
        <w:ind w:right="5669" w:firstLine="0"/>
        <w:jc w:val="center"/>
        <w:rPr>
          <w:color w:val="000000"/>
          <w:szCs w:val="24"/>
          <w:vertAlign w:val="superscript"/>
        </w:rPr>
      </w:pPr>
      <w:r w:rsidRPr="0054313E">
        <w:rPr>
          <w:color w:val="000000"/>
          <w:szCs w:val="24"/>
          <w:vertAlign w:val="superscript"/>
        </w:rPr>
        <w:t>(подпись, М.П.)</w:t>
      </w:r>
    </w:p>
    <w:p w:rsidR="00E62D46" w:rsidRPr="0054313E" w:rsidRDefault="00E62D46" w:rsidP="00E62D46">
      <w:pPr>
        <w:tabs>
          <w:tab w:val="left" w:pos="567"/>
          <w:tab w:val="left" w:pos="1985"/>
        </w:tabs>
        <w:ind w:right="5669" w:firstLine="0"/>
        <w:rPr>
          <w:color w:val="000000"/>
          <w:szCs w:val="24"/>
        </w:rPr>
      </w:pPr>
      <w:r w:rsidRPr="0054313E">
        <w:rPr>
          <w:color w:val="000000"/>
          <w:szCs w:val="24"/>
        </w:rPr>
        <w:t>____________________________________</w:t>
      </w:r>
    </w:p>
    <w:p w:rsidR="00E62D46" w:rsidRPr="0054313E" w:rsidRDefault="00E62D46" w:rsidP="00E62D46">
      <w:pPr>
        <w:tabs>
          <w:tab w:val="left" w:pos="567"/>
          <w:tab w:val="left" w:pos="1985"/>
        </w:tabs>
        <w:ind w:right="5669" w:firstLine="0"/>
        <w:jc w:val="center"/>
        <w:rPr>
          <w:color w:val="000000"/>
          <w:szCs w:val="24"/>
          <w:vertAlign w:val="superscript"/>
        </w:rPr>
      </w:pPr>
      <w:r w:rsidRPr="0054313E">
        <w:rPr>
          <w:color w:val="000000"/>
          <w:szCs w:val="24"/>
          <w:vertAlign w:val="superscript"/>
        </w:rPr>
        <w:t>(фамилия, имя, отчество подписавшего, должность)</w:t>
      </w:r>
    </w:p>
    <w:p w:rsidR="00E62D46" w:rsidRPr="0054313E" w:rsidRDefault="00E62D46" w:rsidP="00E62D46">
      <w:pPr>
        <w:tabs>
          <w:tab w:val="left" w:pos="567"/>
          <w:tab w:val="left" w:pos="1985"/>
        </w:tabs>
        <w:ind w:right="34" w:firstLine="0"/>
        <w:jc w:val="center"/>
        <w:rPr>
          <w:color w:val="000000"/>
          <w:szCs w:val="24"/>
          <w:vertAlign w:val="superscript"/>
        </w:rPr>
      </w:pPr>
    </w:p>
    <w:p w:rsidR="00E62D46" w:rsidRPr="0054313E" w:rsidRDefault="00E62D46" w:rsidP="00E62D46">
      <w:pPr>
        <w:pBdr>
          <w:bottom w:val="single" w:sz="4" w:space="1" w:color="auto"/>
        </w:pBdr>
        <w:shd w:val="clear" w:color="auto" w:fill="E0E0E0"/>
        <w:tabs>
          <w:tab w:val="left" w:pos="567"/>
          <w:tab w:val="left" w:pos="1985"/>
        </w:tabs>
        <w:ind w:right="34" w:firstLine="0"/>
        <w:jc w:val="center"/>
        <w:rPr>
          <w:b/>
          <w:color w:val="000000"/>
          <w:spacing w:val="36"/>
          <w:szCs w:val="24"/>
        </w:rPr>
      </w:pPr>
      <w:r w:rsidRPr="0054313E">
        <w:rPr>
          <w:b/>
          <w:color w:val="000000"/>
          <w:spacing w:val="36"/>
          <w:szCs w:val="24"/>
        </w:rPr>
        <w:t>конец формы</w:t>
      </w:r>
    </w:p>
    <w:p w:rsidR="00E62D46" w:rsidRPr="0054313E" w:rsidRDefault="00E62D46" w:rsidP="00E62D46">
      <w:pPr>
        <w:tabs>
          <w:tab w:val="left" w:pos="567"/>
          <w:tab w:val="left" w:pos="1985"/>
        </w:tabs>
        <w:ind w:right="34" w:firstLine="0"/>
        <w:jc w:val="left"/>
        <w:rPr>
          <w:szCs w:val="24"/>
        </w:rPr>
      </w:pPr>
      <w:r w:rsidRPr="0054313E">
        <w:rPr>
          <w:b/>
          <w:szCs w:val="24"/>
        </w:rPr>
        <w:br w:type="page"/>
      </w:r>
    </w:p>
    <w:p w:rsidR="00E62D46" w:rsidRPr="0054313E" w:rsidRDefault="00E62D46" w:rsidP="009F3C97">
      <w:pPr>
        <w:pStyle w:val="3"/>
        <w:numPr>
          <w:ilvl w:val="2"/>
          <w:numId w:val="44"/>
        </w:numPr>
        <w:tabs>
          <w:tab w:val="left" w:pos="567"/>
        </w:tabs>
        <w:ind w:right="34"/>
        <w:rPr>
          <w:sz w:val="24"/>
          <w:szCs w:val="24"/>
        </w:rPr>
      </w:pPr>
      <w:bookmarkStart w:id="480" w:name="_Toc90049559"/>
      <w:r w:rsidRPr="0054313E">
        <w:rPr>
          <w:sz w:val="24"/>
          <w:szCs w:val="24"/>
        </w:rPr>
        <w:lastRenderedPageBreak/>
        <w:t>Инструкции по заполнению</w:t>
      </w:r>
      <w:bookmarkEnd w:id="480"/>
    </w:p>
    <w:p w:rsidR="00E62D46" w:rsidRPr="0054313E" w:rsidRDefault="00E62D46" w:rsidP="009F3C97">
      <w:pPr>
        <w:pStyle w:val="aff"/>
        <w:numPr>
          <w:ilvl w:val="3"/>
          <w:numId w:val="44"/>
        </w:numPr>
        <w:tabs>
          <w:tab w:val="left" w:pos="567"/>
          <w:tab w:val="left" w:pos="1985"/>
        </w:tabs>
        <w:spacing w:before="100" w:beforeAutospacing="1" w:line="240" w:lineRule="auto"/>
        <w:ind w:left="0" w:right="34" w:firstLine="1134"/>
        <w:rPr>
          <w:sz w:val="24"/>
          <w:szCs w:val="24"/>
        </w:rPr>
      </w:pPr>
      <w:r w:rsidRPr="0054313E">
        <w:rPr>
          <w:sz w:val="24"/>
          <w:szCs w:val="24"/>
        </w:rPr>
        <w:t xml:space="preserve">Участник указывает дату и номер Заявки в соответствии с письмом о подаче оферты (форма </w:t>
      </w:r>
      <w:r w:rsidRPr="0054313E">
        <w:rPr>
          <w:sz w:val="24"/>
          <w:szCs w:val="24"/>
        </w:rPr>
        <w:fldChar w:fldCharType="begin"/>
      </w:r>
      <w:r w:rsidRPr="0054313E">
        <w:rPr>
          <w:sz w:val="24"/>
          <w:szCs w:val="24"/>
        </w:rPr>
        <w:instrText xml:space="preserve"> REF _Ref55336310 \r \h  \* MERGEFORMAT </w:instrText>
      </w:r>
      <w:r w:rsidRPr="0054313E">
        <w:rPr>
          <w:sz w:val="24"/>
          <w:szCs w:val="24"/>
        </w:rPr>
      </w:r>
      <w:r w:rsidRPr="0054313E">
        <w:rPr>
          <w:sz w:val="24"/>
          <w:szCs w:val="24"/>
        </w:rPr>
        <w:fldChar w:fldCharType="separate"/>
      </w:r>
      <w:r w:rsidR="002C2362">
        <w:rPr>
          <w:sz w:val="24"/>
          <w:szCs w:val="24"/>
        </w:rPr>
        <w:t>1.1</w:t>
      </w:r>
      <w:r w:rsidRPr="0054313E">
        <w:rPr>
          <w:sz w:val="24"/>
          <w:szCs w:val="24"/>
        </w:rPr>
        <w:fldChar w:fldCharType="end"/>
      </w:r>
      <w:r w:rsidRPr="0054313E">
        <w:rPr>
          <w:sz w:val="24"/>
          <w:szCs w:val="24"/>
        </w:rPr>
        <w:t xml:space="preserve"> текущей части).</w:t>
      </w:r>
    </w:p>
    <w:p w:rsidR="00E62D46" w:rsidRPr="0054313E" w:rsidRDefault="00E62D46" w:rsidP="009F3C97">
      <w:pPr>
        <w:pStyle w:val="aff"/>
        <w:numPr>
          <w:ilvl w:val="3"/>
          <w:numId w:val="44"/>
        </w:numPr>
        <w:tabs>
          <w:tab w:val="left" w:pos="567"/>
          <w:tab w:val="left" w:pos="1985"/>
        </w:tabs>
        <w:spacing w:before="100" w:beforeAutospacing="1" w:line="240" w:lineRule="auto"/>
        <w:ind w:left="0" w:right="34" w:firstLine="1134"/>
        <w:rPr>
          <w:sz w:val="24"/>
          <w:szCs w:val="24"/>
        </w:rPr>
      </w:pPr>
      <w:r w:rsidRPr="0054313E">
        <w:rPr>
          <w:sz w:val="24"/>
          <w:szCs w:val="24"/>
        </w:rPr>
        <w:t>Оформляется на фирменном бланке Участника.</w:t>
      </w:r>
    </w:p>
    <w:p w:rsidR="00E62D46" w:rsidRPr="0054313E" w:rsidRDefault="00E62D46" w:rsidP="009F3C97">
      <w:pPr>
        <w:pStyle w:val="aff"/>
        <w:numPr>
          <w:ilvl w:val="3"/>
          <w:numId w:val="44"/>
        </w:numPr>
        <w:tabs>
          <w:tab w:val="left" w:pos="567"/>
          <w:tab w:val="left" w:pos="1985"/>
        </w:tabs>
        <w:spacing w:before="100" w:beforeAutospacing="1" w:line="240" w:lineRule="auto"/>
        <w:ind w:left="0" w:right="34" w:firstLine="1134"/>
        <w:rPr>
          <w:sz w:val="24"/>
          <w:szCs w:val="24"/>
        </w:rPr>
      </w:pPr>
      <w:r w:rsidRPr="0054313E">
        <w:rPr>
          <w:sz w:val="24"/>
          <w:szCs w:val="24"/>
        </w:rPr>
        <w:t>Участник указывает конкретное наименование документа (Декларация, или справка, или информационное письмо и т.д.).</w:t>
      </w:r>
    </w:p>
    <w:p w:rsidR="00E62D46" w:rsidRPr="0054313E" w:rsidRDefault="00E62D46" w:rsidP="009F3C97">
      <w:pPr>
        <w:pStyle w:val="aff"/>
        <w:numPr>
          <w:ilvl w:val="3"/>
          <w:numId w:val="44"/>
        </w:numPr>
        <w:tabs>
          <w:tab w:val="left" w:pos="567"/>
          <w:tab w:val="left" w:pos="1985"/>
        </w:tabs>
        <w:spacing w:before="100" w:beforeAutospacing="1" w:line="240" w:lineRule="auto"/>
        <w:ind w:left="0" w:right="34" w:firstLine="1134"/>
        <w:rPr>
          <w:sz w:val="24"/>
          <w:szCs w:val="24"/>
        </w:rPr>
      </w:pPr>
      <w:r w:rsidRPr="0054313E">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00471173" w:rsidRPr="0054313E">
        <w:rPr>
          <w:sz w:val="24"/>
          <w:szCs w:val="24"/>
          <w:lang w:val="ru-RU"/>
        </w:rPr>
        <w:t>).</w:t>
      </w:r>
    </w:p>
    <w:p w:rsidR="00E62D46" w:rsidRPr="0054313E" w:rsidRDefault="00E62D46" w:rsidP="009F3C97">
      <w:pPr>
        <w:pStyle w:val="aff"/>
        <w:numPr>
          <w:ilvl w:val="3"/>
          <w:numId w:val="44"/>
        </w:numPr>
        <w:tabs>
          <w:tab w:val="left" w:pos="567"/>
          <w:tab w:val="left" w:pos="1985"/>
        </w:tabs>
        <w:spacing w:before="100" w:beforeAutospacing="1" w:line="240" w:lineRule="auto"/>
        <w:ind w:left="0" w:right="34" w:firstLine="1134"/>
        <w:rPr>
          <w:sz w:val="24"/>
          <w:szCs w:val="24"/>
        </w:rPr>
      </w:pPr>
      <w:r w:rsidRPr="0054313E">
        <w:rPr>
          <w:sz w:val="24"/>
          <w:szCs w:val="24"/>
        </w:rPr>
        <w:t>Участник указывает информацию о закупке: номер закупки на электронной площадке, способ закупки, предмет закупки.</w:t>
      </w:r>
    </w:p>
    <w:p w:rsidR="001B7977" w:rsidRPr="0054313E" w:rsidRDefault="001B7977" w:rsidP="009F3C97">
      <w:pPr>
        <w:pStyle w:val="aff"/>
        <w:numPr>
          <w:ilvl w:val="3"/>
          <w:numId w:val="44"/>
        </w:numPr>
        <w:tabs>
          <w:tab w:val="left" w:pos="567"/>
          <w:tab w:val="left" w:pos="1985"/>
        </w:tabs>
        <w:spacing w:before="100" w:beforeAutospacing="1" w:line="240" w:lineRule="auto"/>
        <w:ind w:left="0" w:right="34" w:firstLine="1134"/>
        <w:rPr>
          <w:sz w:val="24"/>
          <w:szCs w:val="24"/>
        </w:rPr>
      </w:pPr>
      <w:r w:rsidRPr="0054313E">
        <w:rPr>
          <w:sz w:val="24"/>
          <w:szCs w:val="24"/>
        </w:rPr>
        <w:t xml:space="preserve">Указанная форма используется для изложения информации для которой законодательством или настоящей закупочной документацией не предусмотрена иная строгая форма предоставления, например, различные Декларации участника закупки о соответствии требованиям, установленным </w:t>
      </w:r>
      <w:r w:rsidRPr="0054313E">
        <w:rPr>
          <w:sz w:val="24"/>
          <w:szCs w:val="24"/>
          <w:lang w:val="ru-RU"/>
        </w:rPr>
        <w:t>закупочной документацией</w:t>
      </w:r>
      <w:r w:rsidRPr="0054313E">
        <w:rPr>
          <w:sz w:val="24"/>
          <w:szCs w:val="24"/>
        </w:rPr>
        <w:t>, Информационные письма, справки, например, объясняющие причину отсутствия требуемого документа и иные справки, гарантийные письма, и т.д.</w:t>
      </w:r>
    </w:p>
    <w:p w:rsidR="00E62D46" w:rsidRPr="0054313E" w:rsidRDefault="00E62D46" w:rsidP="00C544DA">
      <w:pPr>
        <w:pStyle w:val="aff"/>
        <w:numPr>
          <w:ilvl w:val="3"/>
          <w:numId w:val="44"/>
        </w:numPr>
        <w:tabs>
          <w:tab w:val="left" w:pos="567"/>
          <w:tab w:val="left" w:pos="1985"/>
        </w:tabs>
        <w:spacing w:before="100" w:beforeAutospacing="1" w:line="240" w:lineRule="auto"/>
        <w:ind w:left="0" w:right="34" w:firstLine="1134"/>
        <w:rPr>
          <w:sz w:val="24"/>
          <w:szCs w:val="24"/>
        </w:rPr>
      </w:pPr>
      <w:r w:rsidRPr="0054313E">
        <w:rPr>
          <w:sz w:val="24"/>
          <w:szCs w:val="24"/>
        </w:rPr>
        <w:t xml:space="preserve"> Участник в свободной форме излагает необходимую</w:t>
      </w:r>
      <w:r w:rsidRPr="0054313E">
        <w:rPr>
          <w:sz w:val="24"/>
          <w:szCs w:val="24"/>
          <w:lang w:val="ru-RU"/>
        </w:rPr>
        <w:t xml:space="preserve"> информацию. </w:t>
      </w:r>
      <w:bookmarkEnd w:id="469"/>
      <w:bookmarkEnd w:id="470"/>
      <w:bookmarkEnd w:id="471"/>
      <w:bookmarkEnd w:id="472"/>
      <w:bookmarkEnd w:id="473"/>
      <w:bookmarkEnd w:id="474"/>
      <w:bookmarkEnd w:id="475"/>
      <w:bookmarkEnd w:id="476"/>
      <w:bookmarkEnd w:id="477"/>
      <w:bookmarkEnd w:id="478"/>
    </w:p>
    <w:sectPr w:rsidR="00E62D46" w:rsidRPr="0054313E" w:rsidSect="00306964">
      <w:headerReference w:type="first" r:id="rId14"/>
      <w:pgSz w:w="11906" w:h="16838" w:code="9"/>
      <w:pgMar w:top="680" w:right="567" w:bottom="539" w:left="1134" w:header="720"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8F5" w:rsidRDefault="00C768F5">
      <w:pPr>
        <w:widowControl/>
        <w:spacing w:line="360" w:lineRule="auto"/>
        <w:ind w:firstLine="567"/>
        <w:rPr>
          <w:bCs/>
          <w:sz w:val="22"/>
          <w:szCs w:val="22"/>
        </w:rPr>
      </w:pPr>
      <w:r>
        <w:rPr>
          <w:bCs/>
          <w:sz w:val="22"/>
          <w:szCs w:val="22"/>
        </w:rPr>
        <w:separator/>
      </w:r>
    </w:p>
  </w:endnote>
  <w:endnote w:type="continuationSeparator" w:id="0">
    <w:p w:rsidR="00C768F5" w:rsidRDefault="00C768F5">
      <w:pPr>
        <w:widowControl/>
        <w:spacing w:line="360" w:lineRule="auto"/>
        <w:ind w:firstLine="567"/>
        <w:rPr>
          <w:bCs/>
          <w:sz w:val="22"/>
          <w:szCs w:val="22"/>
        </w:rPr>
      </w:pPr>
      <w:r>
        <w:rPr>
          <w:bCs/>
          <w:sz w:val="22"/>
          <w:szCs w:val="22"/>
        </w:rPr>
        <w:continuationSeparator/>
      </w:r>
    </w:p>
  </w:endnote>
  <w:endnote w:type="continuationNotice" w:id="1">
    <w:p w:rsidR="00C768F5" w:rsidRDefault="00C768F5">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MS Mincho"/>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Times New Roman"/>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1"/>
    <w:family w:val="roman"/>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8F5" w:rsidRDefault="00C768F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768F5" w:rsidRDefault="00C768F5">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8F5" w:rsidRDefault="00C768F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768F5" w:rsidRDefault="00C768F5">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8F5" w:rsidRDefault="00C768F5">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768F5" w:rsidRDefault="00C768F5">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8F5" w:rsidRDefault="00C768F5">
      <w:pPr>
        <w:widowControl/>
        <w:spacing w:line="360" w:lineRule="auto"/>
        <w:ind w:firstLine="567"/>
        <w:rPr>
          <w:bCs/>
          <w:sz w:val="22"/>
          <w:szCs w:val="22"/>
        </w:rPr>
      </w:pPr>
      <w:r>
        <w:rPr>
          <w:bCs/>
          <w:sz w:val="22"/>
          <w:szCs w:val="22"/>
        </w:rPr>
        <w:separator/>
      </w:r>
    </w:p>
  </w:footnote>
  <w:footnote w:type="continuationSeparator" w:id="0">
    <w:p w:rsidR="00C768F5" w:rsidRDefault="00C768F5">
      <w:pPr>
        <w:widowControl/>
        <w:spacing w:line="360" w:lineRule="auto"/>
        <w:ind w:firstLine="567"/>
        <w:rPr>
          <w:bCs/>
          <w:sz w:val="22"/>
          <w:szCs w:val="22"/>
        </w:rPr>
      </w:pPr>
      <w:r>
        <w:rPr>
          <w:bCs/>
          <w:sz w:val="22"/>
          <w:szCs w:val="22"/>
        </w:rPr>
        <w:continuationSeparator/>
      </w:r>
    </w:p>
  </w:footnote>
  <w:footnote w:type="continuationNotice" w:id="1">
    <w:p w:rsidR="00C768F5" w:rsidRDefault="00C768F5">
      <w:pPr>
        <w:widowControl/>
        <w:ind w:firstLine="567"/>
        <w:rPr>
          <w:bCs/>
          <w:sz w:val="22"/>
          <w:szCs w:val="22"/>
        </w:rPr>
      </w:pPr>
    </w:p>
  </w:footnote>
  <w:footnote w:id="2">
    <w:p w:rsidR="002A0924" w:rsidRDefault="002A0924" w:rsidP="002A0924">
      <w:pPr>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3">
    <w:p w:rsidR="002A0924" w:rsidRDefault="002A0924" w:rsidP="002A0924">
      <w:pPr>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4">
    <w:p w:rsidR="002A0924" w:rsidRDefault="002A0924" w:rsidP="002A0924">
      <w:pPr>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rsidR="002A0924" w:rsidRDefault="002A0924" w:rsidP="002A0924">
      <w:pPr>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8F5" w:rsidRDefault="00C768F5" w:rsidP="00B1372B">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9"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0"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1"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2"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3"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4"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6"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02F35FB4"/>
    <w:multiLevelType w:val="hybridMultilevel"/>
    <w:tmpl w:val="92C8B0EA"/>
    <w:lvl w:ilvl="0" w:tplc="2A66EA80">
      <w:start w:val="1"/>
      <w:numFmt w:val="bullet"/>
      <w:pStyle w:val="tztxtlist"/>
      <w:lvlText w:val=""/>
      <w:lvlJc w:val="left"/>
      <w:pPr>
        <w:tabs>
          <w:tab w:val="num" w:pos="1985"/>
        </w:tabs>
        <w:ind w:left="1985" w:hanging="397"/>
      </w:pPr>
      <w:rPr>
        <w:rFonts w:ascii="Symbol" w:hAnsi="Symbol" w:hint="default"/>
      </w:rPr>
    </w:lvl>
    <w:lvl w:ilvl="1" w:tplc="C8E6C3B0" w:tentative="1">
      <w:start w:val="1"/>
      <w:numFmt w:val="bullet"/>
      <w:lvlText w:val="o"/>
      <w:lvlJc w:val="left"/>
      <w:pPr>
        <w:tabs>
          <w:tab w:val="num" w:pos="2007"/>
        </w:tabs>
        <w:ind w:left="2007" w:hanging="360"/>
      </w:pPr>
      <w:rPr>
        <w:rFonts w:ascii="Courier New" w:hAnsi="Courier New" w:cs="Courier New" w:hint="default"/>
      </w:rPr>
    </w:lvl>
    <w:lvl w:ilvl="2" w:tplc="D0025D1E">
      <w:start w:val="1"/>
      <w:numFmt w:val="bullet"/>
      <w:lvlText w:val=""/>
      <w:lvlJc w:val="left"/>
      <w:pPr>
        <w:tabs>
          <w:tab w:val="num" w:pos="2727"/>
        </w:tabs>
        <w:ind w:left="2727" w:hanging="360"/>
      </w:pPr>
      <w:rPr>
        <w:rFonts w:ascii="Wingdings" w:hAnsi="Wingdings" w:hint="default"/>
      </w:rPr>
    </w:lvl>
    <w:lvl w:ilvl="3" w:tplc="D6D4229C" w:tentative="1">
      <w:start w:val="1"/>
      <w:numFmt w:val="bullet"/>
      <w:lvlText w:val=""/>
      <w:lvlJc w:val="left"/>
      <w:pPr>
        <w:tabs>
          <w:tab w:val="num" w:pos="3447"/>
        </w:tabs>
        <w:ind w:left="3447" w:hanging="360"/>
      </w:pPr>
      <w:rPr>
        <w:rFonts w:ascii="Symbol" w:hAnsi="Symbol" w:hint="default"/>
      </w:rPr>
    </w:lvl>
    <w:lvl w:ilvl="4" w:tplc="1AD0FE0E" w:tentative="1">
      <w:start w:val="1"/>
      <w:numFmt w:val="bullet"/>
      <w:lvlText w:val="o"/>
      <w:lvlJc w:val="left"/>
      <w:pPr>
        <w:tabs>
          <w:tab w:val="num" w:pos="4167"/>
        </w:tabs>
        <w:ind w:left="4167" w:hanging="360"/>
      </w:pPr>
      <w:rPr>
        <w:rFonts w:ascii="Courier New" w:hAnsi="Courier New" w:cs="Courier New" w:hint="default"/>
      </w:rPr>
    </w:lvl>
    <w:lvl w:ilvl="5" w:tplc="0E460418" w:tentative="1">
      <w:start w:val="1"/>
      <w:numFmt w:val="bullet"/>
      <w:lvlText w:val=""/>
      <w:lvlJc w:val="left"/>
      <w:pPr>
        <w:tabs>
          <w:tab w:val="num" w:pos="4887"/>
        </w:tabs>
        <w:ind w:left="4887" w:hanging="360"/>
      </w:pPr>
      <w:rPr>
        <w:rFonts w:ascii="Wingdings" w:hAnsi="Wingdings" w:hint="default"/>
      </w:rPr>
    </w:lvl>
    <w:lvl w:ilvl="6" w:tplc="5D3C3330" w:tentative="1">
      <w:start w:val="1"/>
      <w:numFmt w:val="bullet"/>
      <w:lvlText w:val=""/>
      <w:lvlJc w:val="left"/>
      <w:pPr>
        <w:tabs>
          <w:tab w:val="num" w:pos="5607"/>
        </w:tabs>
        <w:ind w:left="5607" w:hanging="360"/>
      </w:pPr>
      <w:rPr>
        <w:rFonts w:ascii="Symbol" w:hAnsi="Symbol" w:hint="default"/>
      </w:rPr>
    </w:lvl>
    <w:lvl w:ilvl="7" w:tplc="48C8B534" w:tentative="1">
      <w:start w:val="1"/>
      <w:numFmt w:val="bullet"/>
      <w:lvlText w:val="o"/>
      <w:lvlJc w:val="left"/>
      <w:pPr>
        <w:tabs>
          <w:tab w:val="num" w:pos="6327"/>
        </w:tabs>
        <w:ind w:left="6327" w:hanging="360"/>
      </w:pPr>
      <w:rPr>
        <w:rFonts w:ascii="Courier New" w:hAnsi="Courier New" w:cs="Courier New" w:hint="default"/>
      </w:rPr>
    </w:lvl>
    <w:lvl w:ilvl="8" w:tplc="232464FA"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56579C7"/>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999" w:hanging="432"/>
      </w:pPr>
      <w:rPr>
        <w:rFonts w:hint="default"/>
      </w:rPr>
    </w:lvl>
    <w:lvl w:ilvl="2">
      <w:start w:val="1"/>
      <w:numFmt w:val="decimal"/>
      <w:lvlText w:val="%1.%2.%3."/>
      <w:lvlJc w:val="left"/>
      <w:pPr>
        <w:ind w:left="1922" w:hanging="504"/>
      </w:pPr>
      <w:rPr>
        <w:rFonts w:hint="default"/>
        <w:b w:val="0"/>
        <w:i w:val="0"/>
      </w:rPr>
    </w:lvl>
    <w:lvl w:ilvl="3">
      <w:start w:val="1"/>
      <w:numFmt w:val="decimal"/>
      <w:lvlText w:val="%1.%2.%3.%4."/>
      <w:lvlJc w:val="left"/>
      <w:pPr>
        <w:ind w:left="2208"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A9755A7"/>
    <w:multiLevelType w:val="hybridMultilevel"/>
    <w:tmpl w:val="7B500EF4"/>
    <w:lvl w:ilvl="0" w:tplc="7F764660">
      <w:start w:val="1"/>
      <w:numFmt w:val="decimal"/>
      <w:lvlText w:val="%1)"/>
      <w:lvlJc w:val="left"/>
      <w:pPr>
        <w:ind w:left="1260" w:hanging="360"/>
      </w:pPr>
    </w:lvl>
    <w:lvl w:ilvl="1" w:tplc="65224BB8" w:tentative="1">
      <w:start w:val="1"/>
      <w:numFmt w:val="lowerLetter"/>
      <w:lvlText w:val="%2."/>
      <w:lvlJc w:val="left"/>
      <w:pPr>
        <w:ind w:left="1980" w:hanging="360"/>
      </w:pPr>
    </w:lvl>
    <w:lvl w:ilvl="2" w:tplc="342E47CE" w:tentative="1">
      <w:start w:val="1"/>
      <w:numFmt w:val="lowerRoman"/>
      <w:lvlText w:val="%3."/>
      <w:lvlJc w:val="right"/>
      <w:pPr>
        <w:ind w:left="2700" w:hanging="180"/>
      </w:pPr>
    </w:lvl>
    <w:lvl w:ilvl="3" w:tplc="07165A6A" w:tentative="1">
      <w:start w:val="1"/>
      <w:numFmt w:val="decimal"/>
      <w:lvlText w:val="%4."/>
      <w:lvlJc w:val="left"/>
      <w:pPr>
        <w:ind w:left="3420" w:hanging="360"/>
      </w:pPr>
    </w:lvl>
    <w:lvl w:ilvl="4" w:tplc="06E82E94" w:tentative="1">
      <w:start w:val="1"/>
      <w:numFmt w:val="lowerLetter"/>
      <w:lvlText w:val="%5."/>
      <w:lvlJc w:val="left"/>
      <w:pPr>
        <w:ind w:left="4140" w:hanging="360"/>
      </w:pPr>
    </w:lvl>
    <w:lvl w:ilvl="5" w:tplc="5C582A88" w:tentative="1">
      <w:start w:val="1"/>
      <w:numFmt w:val="lowerRoman"/>
      <w:lvlText w:val="%6."/>
      <w:lvlJc w:val="right"/>
      <w:pPr>
        <w:ind w:left="4860" w:hanging="180"/>
      </w:pPr>
    </w:lvl>
    <w:lvl w:ilvl="6" w:tplc="0026252C" w:tentative="1">
      <w:start w:val="1"/>
      <w:numFmt w:val="decimal"/>
      <w:lvlText w:val="%7."/>
      <w:lvlJc w:val="left"/>
      <w:pPr>
        <w:ind w:left="5580" w:hanging="360"/>
      </w:pPr>
    </w:lvl>
    <w:lvl w:ilvl="7" w:tplc="6C1A852E" w:tentative="1">
      <w:start w:val="1"/>
      <w:numFmt w:val="lowerLetter"/>
      <w:lvlText w:val="%8."/>
      <w:lvlJc w:val="left"/>
      <w:pPr>
        <w:ind w:left="6300" w:hanging="360"/>
      </w:pPr>
    </w:lvl>
    <w:lvl w:ilvl="8" w:tplc="D1CE8812" w:tentative="1">
      <w:start w:val="1"/>
      <w:numFmt w:val="lowerRoman"/>
      <w:lvlText w:val="%9."/>
      <w:lvlJc w:val="right"/>
      <w:pPr>
        <w:ind w:left="7020" w:hanging="180"/>
      </w:pPr>
    </w:lvl>
  </w:abstractNum>
  <w:abstractNum w:abstractNumId="25"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ECB0E72"/>
    <w:multiLevelType w:val="hybridMultilevel"/>
    <w:tmpl w:val="356A90B2"/>
    <w:lvl w:ilvl="0" w:tplc="04190017">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1FB469EC"/>
    <w:multiLevelType w:val="hybridMultilevel"/>
    <w:tmpl w:val="7F36C98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4F57175"/>
    <w:multiLevelType w:val="multilevel"/>
    <w:tmpl w:val="B73ACB48"/>
    <w:lvl w:ilvl="0">
      <w:start w:val="1"/>
      <w:numFmt w:val="decimal"/>
      <w:lvlText w:val="%1"/>
      <w:lvlJc w:val="left"/>
      <w:pPr>
        <w:ind w:left="600" w:hanging="600"/>
      </w:pPr>
      <w:rPr>
        <w:rFonts w:hint="default"/>
      </w:rPr>
    </w:lvl>
    <w:lvl w:ilvl="1">
      <w:start w:val="13"/>
      <w:numFmt w:val="decimal"/>
      <w:lvlText w:val="%1.%2"/>
      <w:lvlJc w:val="left"/>
      <w:pPr>
        <w:ind w:left="813" w:hanging="60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9"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3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3" w15:restartNumberingAfterBreak="0">
    <w:nsid w:val="382A638A"/>
    <w:multiLevelType w:val="multilevel"/>
    <w:tmpl w:val="F51AA4BE"/>
    <w:lvl w:ilvl="0">
      <w:start w:val="1"/>
      <w:numFmt w:val="decimal"/>
      <w:lvlText w:val="%1"/>
      <w:lvlJc w:val="left"/>
      <w:pPr>
        <w:ind w:left="420" w:hanging="420"/>
      </w:pPr>
      <w:rPr>
        <w:rFonts w:hint="default"/>
      </w:rPr>
    </w:lvl>
    <w:lvl w:ilvl="1">
      <w:start w:val="13"/>
      <w:numFmt w:val="decimal"/>
      <w:lvlText w:val="%1.%2"/>
      <w:lvlJc w:val="left"/>
      <w:pPr>
        <w:ind w:left="1706" w:hanging="4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4578" w:hanging="720"/>
      </w:pPr>
      <w:rPr>
        <w:rFonts w:hint="default"/>
      </w:rPr>
    </w:lvl>
    <w:lvl w:ilvl="4">
      <w:start w:val="1"/>
      <w:numFmt w:val="decimal"/>
      <w:lvlText w:val="%1.%2.%3.%4.%5"/>
      <w:lvlJc w:val="left"/>
      <w:pPr>
        <w:ind w:left="6224" w:hanging="1080"/>
      </w:pPr>
      <w:rPr>
        <w:rFonts w:hint="default"/>
      </w:rPr>
    </w:lvl>
    <w:lvl w:ilvl="5">
      <w:start w:val="1"/>
      <w:numFmt w:val="decimal"/>
      <w:lvlText w:val="%1.%2.%3.%4.%5.%6"/>
      <w:lvlJc w:val="left"/>
      <w:pPr>
        <w:ind w:left="7510" w:hanging="1080"/>
      </w:pPr>
      <w:rPr>
        <w:rFonts w:hint="default"/>
      </w:rPr>
    </w:lvl>
    <w:lvl w:ilvl="6">
      <w:start w:val="1"/>
      <w:numFmt w:val="decimal"/>
      <w:lvlText w:val="%1.%2.%3.%4.%5.%6.%7"/>
      <w:lvlJc w:val="left"/>
      <w:pPr>
        <w:ind w:left="9156" w:hanging="1440"/>
      </w:pPr>
      <w:rPr>
        <w:rFonts w:hint="default"/>
      </w:rPr>
    </w:lvl>
    <w:lvl w:ilvl="7">
      <w:start w:val="1"/>
      <w:numFmt w:val="decimal"/>
      <w:lvlText w:val="%1.%2.%3.%4.%5.%6.%7.%8"/>
      <w:lvlJc w:val="left"/>
      <w:pPr>
        <w:ind w:left="10442" w:hanging="1440"/>
      </w:pPr>
      <w:rPr>
        <w:rFonts w:hint="default"/>
      </w:rPr>
    </w:lvl>
    <w:lvl w:ilvl="8">
      <w:start w:val="1"/>
      <w:numFmt w:val="decimal"/>
      <w:lvlText w:val="%1.%2.%3.%4.%5.%6.%7.%8.%9"/>
      <w:lvlJc w:val="left"/>
      <w:pPr>
        <w:ind w:left="12088" w:hanging="1800"/>
      </w:pPr>
      <w:rPr>
        <w:rFonts w:hint="default"/>
      </w:rPr>
    </w:lvl>
  </w:abstractNum>
  <w:abstractNum w:abstractNumId="34"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999" w:hanging="432"/>
      </w:pPr>
      <w:rPr>
        <w:rFonts w:hint="default"/>
      </w:rPr>
    </w:lvl>
    <w:lvl w:ilvl="2">
      <w:start w:val="1"/>
      <w:numFmt w:val="decimal"/>
      <w:lvlText w:val="%1.%2.%3."/>
      <w:lvlJc w:val="left"/>
      <w:pPr>
        <w:ind w:left="1922" w:hanging="504"/>
      </w:pPr>
      <w:rPr>
        <w:rFonts w:hint="default"/>
        <w:b w:val="0"/>
        <w:i w:val="0"/>
      </w:rPr>
    </w:lvl>
    <w:lvl w:ilvl="3">
      <w:start w:val="1"/>
      <w:numFmt w:val="decimal"/>
      <w:lvlText w:val="%1.%2.%3.%4."/>
      <w:lvlJc w:val="left"/>
      <w:pPr>
        <w:ind w:left="2208"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37"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86195C"/>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9" w15:restartNumberingAfterBreak="0">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4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3"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45" w15:restartNumberingAfterBreak="0">
    <w:nsid w:val="5EB20A51"/>
    <w:multiLevelType w:val="multilevel"/>
    <w:tmpl w:val="CA549868"/>
    <w:lvl w:ilvl="0">
      <w:start w:val="1"/>
      <w:numFmt w:val="decimal"/>
      <w:lvlText w:val="%1"/>
      <w:lvlJc w:val="left"/>
      <w:pPr>
        <w:ind w:left="600" w:hanging="600"/>
      </w:pPr>
      <w:rPr>
        <w:rFonts w:hint="default"/>
      </w:rPr>
    </w:lvl>
    <w:lvl w:ilvl="1">
      <w:start w:val="13"/>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7"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0"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3"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4" w15:restartNumberingAfterBreak="0">
    <w:nsid w:val="71A0521F"/>
    <w:multiLevelType w:val="hybridMultilevel"/>
    <w:tmpl w:val="30B86986"/>
    <w:lvl w:ilvl="0" w:tplc="2C309978">
      <w:start w:val="1"/>
      <w:numFmt w:val="decimal"/>
      <w:lvlText w:val="%1)"/>
      <w:lvlJc w:val="left"/>
      <w:pPr>
        <w:ind w:left="1260" w:hanging="360"/>
      </w:pPr>
    </w:lvl>
    <w:lvl w:ilvl="1" w:tplc="FFA02C54">
      <w:start w:val="1"/>
      <w:numFmt w:val="decimal"/>
      <w:lvlText w:val="%2."/>
      <w:lvlJc w:val="left"/>
      <w:pPr>
        <w:tabs>
          <w:tab w:val="num" w:pos="2160"/>
        </w:tabs>
        <w:ind w:left="2160" w:hanging="540"/>
      </w:pPr>
      <w:rPr>
        <w:rFonts w:hint="default"/>
      </w:rPr>
    </w:lvl>
    <w:lvl w:ilvl="2" w:tplc="0480F86A">
      <w:start w:val="1"/>
      <w:numFmt w:val="decimal"/>
      <w:lvlText w:val="%3)."/>
      <w:lvlJc w:val="left"/>
      <w:pPr>
        <w:tabs>
          <w:tab w:val="num" w:pos="1134"/>
        </w:tabs>
        <w:ind w:left="851" w:firstLine="0"/>
      </w:pPr>
      <w:rPr>
        <w:rFonts w:hint="default"/>
      </w:rPr>
    </w:lvl>
    <w:lvl w:ilvl="3" w:tplc="884C4F5E" w:tentative="1">
      <w:start w:val="1"/>
      <w:numFmt w:val="decimal"/>
      <w:lvlText w:val="%4."/>
      <w:lvlJc w:val="left"/>
      <w:pPr>
        <w:ind w:left="3420" w:hanging="360"/>
      </w:pPr>
    </w:lvl>
    <w:lvl w:ilvl="4" w:tplc="5644059C" w:tentative="1">
      <w:start w:val="1"/>
      <w:numFmt w:val="lowerLetter"/>
      <w:lvlText w:val="%5."/>
      <w:lvlJc w:val="left"/>
      <w:pPr>
        <w:ind w:left="4140" w:hanging="360"/>
      </w:pPr>
    </w:lvl>
    <w:lvl w:ilvl="5" w:tplc="AEAEC8F0" w:tentative="1">
      <w:start w:val="1"/>
      <w:numFmt w:val="lowerRoman"/>
      <w:lvlText w:val="%6."/>
      <w:lvlJc w:val="right"/>
      <w:pPr>
        <w:ind w:left="4860" w:hanging="180"/>
      </w:pPr>
    </w:lvl>
    <w:lvl w:ilvl="6" w:tplc="3134E93C" w:tentative="1">
      <w:start w:val="1"/>
      <w:numFmt w:val="decimal"/>
      <w:lvlText w:val="%7."/>
      <w:lvlJc w:val="left"/>
      <w:pPr>
        <w:ind w:left="5580" w:hanging="360"/>
      </w:pPr>
    </w:lvl>
    <w:lvl w:ilvl="7" w:tplc="4574F5F6" w:tentative="1">
      <w:start w:val="1"/>
      <w:numFmt w:val="lowerLetter"/>
      <w:lvlText w:val="%8."/>
      <w:lvlJc w:val="left"/>
      <w:pPr>
        <w:ind w:left="6300" w:hanging="360"/>
      </w:pPr>
    </w:lvl>
    <w:lvl w:ilvl="8" w:tplc="9586D9EA" w:tentative="1">
      <w:start w:val="1"/>
      <w:numFmt w:val="lowerRoman"/>
      <w:lvlText w:val="%9."/>
      <w:lvlJc w:val="right"/>
      <w:pPr>
        <w:ind w:left="7020" w:hanging="180"/>
      </w:pPr>
    </w:lvl>
  </w:abstractNum>
  <w:abstractNum w:abstractNumId="55"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6"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7"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58" w15:restartNumberingAfterBreak="0">
    <w:nsid w:val="7DD230EF"/>
    <w:multiLevelType w:val="multilevel"/>
    <w:tmpl w:val="0EFC20E0"/>
    <w:lvl w:ilvl="0">
      <w:start w:val="1"/>
      <w:numFmt w:val="decimal"/>
      <w:lvlText w:val="%1."/>
      <w:lvlJc w:val="left"/>
      <w:pPr>
        <w:ind w:left="840" w:hanging="840"/>
      </w:pPr>
      <w:rPr>
        <w:rFonts w:hint="default"/>
      </w:rPr>
    </w:lvl>
    <w:lvl w:ilvl="1">
      <w:start w:val="1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1"/>
  </w:num>
  <w:num w:numId="4">
    <w:abstractNumId w:val="0"/>
  </w:num>
  <w:num w:numId="5">
    <w:abstractNumId w:val="41"/>
  </w:num>
  <w:num w:numId="6">
    <w:abstractNumId w:val="44"/>
  </w:num>
  <w:num w:numId="7">
    <w:abstractNumId w:val="42"/>
  </w:num>
  <w:num w:numId="8">
    <w:abstractNumId w:val="36"/>
  </w:num>
  <w:num w:numId="9">
    <w:abstractNumId w:val="56"/>
  </w:num>
  <w:num w:numId="10">
    <w:abstractNumId w:val="52"/>
  </w:num>
  <w:num w:numId="11">
    <w:abstractNumId w:val="31"/>
  </w:num>
  <w:num w:numId="12">
    <w:abstractNumId w:val="40"/>
  </w:num>
  <w:num w:numId="13">
    <w:abstractNumId w:val="37"/>
  </w:num>
  <w:num w:numId="14">
    <w:abstractNumId w:val="46"/>
  </w:num>
  <w:num w:numId="15">
    <w:abstractNumId w:val="29"/>
  </w:num>
  <w:num w:numId="16">
    <w:abstractNumId w:val="23"/>
  </w:num>
  <w:num w:numId="17">
    <w:abstractNumId w:val="26"/>
  </w:num>
  <w:num w:numId="18">
    <w:abstractNumId w:val="19"/>
  </w:num>
  <w:num w:numId="19">
    <w:abstractNumId w:val="53"/>
  </w:num>
  <w:num w:numId="20">
    <w:abstractNumId w:val="49"/>
    <w:lvlOverride w:ilvl="0">
      <w:startOverride w:val="1"/>
    </w:lvlOverride>
  </w:num>
  <w:num w:numId="21">
    <w:abstractNumId w:val="54"/>
  </w:num>
  <w:num w:numId="22">
    <w:abstractNumId w:val="24"/>
  </w:num>
  <w:num w:numId="23">
    <w:abstractNumId w:val="34"/>
  </w:num>
  <w:num w:numId="24">
    <w:abstractNumId w:val="35"/>
  </w:num>
  <w:num w:numId="25">
    <w:abstractNumId w:val="25"/>
  </w:num>
  <w:num w:numId="26">
    <w:abstractNumId w:val="50"/>
  </w:num>
  <w:num w:numId="27">
    <w:abstractNumId w:val="32"/>
  </w:num>
  <w:num w:numId="28">
    <w:abstractNumId w:val="30"/>
  </w:num>
  <w:num w:numId="29">
    <w:abstractNumId w:val="38"/>
  </w:num>
  <w:num w:numId="30">
    <w:abstractNumId w:val="39"/>
  </w:num>
  <w:num w:numId="31">
    <w:abstractNumId w:val="27"/>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5"/>
  </w:num>
  <w:num w:numId="37">
    <w:abstractNumId w:val="51"/>
  </w:num>
  <w:num w:numId="38">
    <w:abstractNumId w:val="22"/>
  </w:num>
  <w:num w:numId="39">
    <w:abstractNumId w:val="20"/>
  </w:num>
  <w:num w:numId="40">
    <w:abstractNumId w:val="17"/>
  </w:num>
  <w:num w:numId="41">
    <w:abstractNumId w:val="43"/>
  </w:num>
  <w:num w:numId="42">
    <w:abstractNumId w:val="45"/>
  </w:num>
  <w:num w:numId="43">
    <w:abstractNumId w:val="33"/>
  </w:num>
  <w:num w:numId="44">
    <w:abstractNumId w:val="28"/>
  </w:num>
  <w:num w:numId="45">
    <w:abstractNumId w:val="5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1F07"/>
    <w:rsid w:val="0000239D"/>
    <w:rsid w:val="00002A84"/>
    <w:rsid w:val="00002BC1"/>
    <w:rsid w:val="00003821"/>
    <w:rsid w:val="000039F5"/>
    <w:rsid w:val="00004611"/>
    <w:rsid w:val="000046FC"/>
    <w:rsid w:val="00004A25"/>
    <w:rsid w:val="00005529"/>
    <w:rsid w:val="0000601C"/>
    <w:rsid w:val="000063DE"/>
    <w:rsid w:val="00006410"/>
    <w:rsid w:val="00006E07"/>
    <w:rsid w:val="00007127"/>
    <w:rsid w:val="00011B49"/>
    <w:rsid w:val="00011FA8"/>
    <w:rsid w:val="00012AE0"/>
    <w:rsid w:val="000133A4"/>
    <w:rsid w:val="00013624"/>
    <w:rsid w:val="000136A8"/>
    <w:rsid w:val="000136ED"/>
    <w:rsid w:val="0001373F"/>
    <w:rsid w:val="00013E2C"/>
    <w:rsid w:val="00013E49"/>
    <w:rsid w:val="00014126"/>
    <w:rsid w:val="00014290"/>
    <w:rsid w:val="00014590"/>
    <w:rsid w:val="00014AB4"/>
    <w:rsid w:val="00014F11"/>
    <w:rsid w:val="00015297"/>
    <w:rsid w:val="00015B77"/>
    <w:rsid w:val="00015E2C"/>
    <w:rsid w:val="00015EDA"/>
    <w:rsid w:val="000165A5"/>
    <w:rsid w:val="0001690A"/>
    <w:rsid w:val="00016C01"/>
    <w:rsid w:val="000170CB"/>
    <w:rsid w:val="000176DB"/>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96F"/>
    <w:rsid w:val="00024ED7"/>
    <w:rsid w:val="0002510C"/>
    <w:rsid w:val="00025237"/>
    <w:rsid w:val="00025558"/>
    <w:rsid w:val="00025B59"/>
    <w:rsid w:val="00025FC8"/>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032F"/>
    <w:rsid w:val="000414E7"/>
    <w:rsid w:val="00041804"/>
    <w:rsid w:val="00042F3A"/>
    <w:rsid w:val="00042FD1"/>
    <w:rsid w:val="000450EE"/>
    <w:rsid w:val="00045AEC"/>
    <w:rsid w:val="00045E78"/>
    <w:rsid w:val="00046927"/>
    <w:rsid w:val="00046943"/>
    <w:rsid w:val="000469DA"/>
    <w:rsid w:val="00046E06"/>
    <w:rsid w:val="00047250"/>
    <w:rsid w:val="0004762A"/>
    <w:rsid w:val="000477FE"/>
    <w:rsid w:val="00050C37"/>
    <w:rsid w:val="00052B00"/>
    <w:rsid w:val="00053586"/>
    <w:rsid w:val="00053589"/>
    <w:rsid w:val="000536B1"/>
    <w:rsid w:val="00054255"/>
    <w:rsid w:val="00054624"/>
    <w:rsid w:val="00054718"/>
    <w:rsid w:val="000547AD"/>
    <w:rsid w:val="0005532F"/>
    <w:rsid w:val="00055A52"/>
    <w:rsid w:val="00055C47"/>
    <w:rsid w:val="000560D1"/>
    <w:rsid w:val="00056AE0"/>
    <w:rsid w:val="00056B98"/>
    <w:rsid w:val="00056E4B"/>
    <w:rsid w:val="00056E7D"/>
    <w:rsid w:val="00057040"/>
    <w:rsid w:val="000570E8"/>
    <w:rsid w:val="000573C0"/>
    <w:rsid w:val="000573E2"/>
    <w:rsid w:val="00057A99"/>
    <w:rsid w:val="00057D2B"/>
    <w:rsid w:val="00060355"/>
    <w:rsid w:val="000606CB"/>
    <w:rsid w:val="00061136"/>
    <w:rsid w:val="00061184"/>
    <w:rsid w:val="0006177E"/>
    <w:rsid w:val="00061A75"/>
    <w:rsid w:val="00061FB0"/>
    <w:rsid w:val="0006237A"/>
    <w:rsid w:val="000627BE"/>
    <w:rsid w:val="00063663"/>
    <w:rsid w:val="000642B9"/>
    <w:rsid w:val="00064547"/>
    <w:rsid w:val="00064CE1"/>
    <w:rsid w:val="0006524C"/>
    <w:rsid w:val="000664F3"/>
    <w:rsid w:val="00066B5A"/>
    <w:rsid w:val="0006706E"/>
    <w:rsid w:val="0007060E"/>
    <w:rsid w:val="0007070F"/>
    <w:rsid w:val="00071CDE"/>
    <w:rsid w:val="00072133"/>
    <w:rsid w:val="00072E2B"/>
    <w:rsid w:val="00073963"/>
    <w:rsid w:val="00073CAC"/>
    <w:rsid w:val="00073E4F"/>
    <w:rsid w:val="000747AC"/>
    <w:rsid w:val="0007591C"/>
    <w:rsid w:val="0007629B"/>
    <w:rsid w:val="00076393"/>
    <w:rsid w:val="00076E0D"/>
    <w:rsid w:val="00077249"/>
    <w:rsid w:val="00077331"/>
    <w:rsid w:val="00077AC4"/>
    <w:rsid w:val="00077EF6"/>
    <w:rsid w:val="000801AA"/>
    <w:rsid w:val="00080820"/>
    <w:rsid w:val="000809E2"/>
    <w:rsid w:val="00081171"/>
    <w:rsid w:val="00081AA1"/>
    <w:rsid w:val="00081BBF"/>
    <w:rsid w:val="00081DF0"/>
    <w:rsid w:val="00081E93"/>
    <w:rsid w:val="000822C3"/>
    <w:rsid w:val="000822D5"/>
    <w:rsid w:val="00082D09"/>
    <w:rsid w:val="00082E04"/>
    <w:rsid w:val="00082E74"/>
    <w:rsid w:val="00083C8E"/>
    <w:rsid w:val="000841DB"/>
    <w:rsid w:val="00084257"/>
    <w:rsid w:val="00084DF7"/>
    <w:rsid w:val="00085037"/>
    <w:rsid w:val="00085243"/>
    <w:rsid w:val="000861C3"/>
    <w:rsid w:val="000863CC"/>
    <w:rsid w:val="000866DC"/>
    <w:rsid w:val="00087318"/>
    <w:rsid w:val="00087408"/>
    <w:rsid w:val="0009009B"/>
    <w:rsid w:val="000905E9"/>
    <w:rsid w:val="00090EC1"/>
    <w:rsid w:val="00091329"/>
    <w:rsid w:val="000914A1"/>
    <w:rsid w:val="00091737"/>
    <w:rsid w:val="00091B6D"/>
    <w:rsid w:val="00092EEC"/>
    <w:rsid w:val="000934D4"/>
    <w:rsid w:val="00093EEC"/>
    <w:rsid w:val="00094069"/>
    <w:rsid w:val="000940CE"/>
    <w:rsid w:val="000940EC"/>
    <w:rsid w:val="00094198"/>
    <w:rsid w:val="00094CA5"/>
    <w:rsid w:val="00095489"/>
    <w:rsid w:val="00095BB4"/>
    <w:rsid w:val="00096EB9"/>
    <w:rsid w:val="000971C1"/>
    <w:rsid w:val="00097375"/>
    <w:rsid w:val="000973BD"/>
    <w:rsid w:val="00097509"/>
    <w:rsid w:val="000979A7"/>
    <w:rsid w:val="00097C6D"/>
    <w:rsid w:val="00097E43"/>
    <w:rsid w:val="000A0D14"/>
    <w:rsid w:val="000A1310"/>
    <w:rsid w:val="000A1C9C"/>
    <w:rsid w:val="000A1F79"/>
    <w:rsid w:val="000A247D"/>
    <w:rsid w:val="000A2573"/>
    <w:rsid w:val="000A288D"/>
    <w:rsid w:val="000A332E"/>
    <w:rsid w:val="000A343E"/>
    <w:rsid w:val="000A3790"/>
    <w:rsid w:val="000A44C1"/>
    <w:rsid w:val="000A4625"/>
    <w:rsid w:val="000A52D6"/>
    <w:rsid w:val="000A64BC"/>
    <w:rsid w:val="000A676D"/>
    <w:rsid w:val="000A6B4E"/>
    <w:rsid w:val="000A6F4D"/>
    <w:rsid w:val="000B0910"/>
    <w:rsid w:val="000B0BD1"/>
    <w:rsid w:val="000B0C70"/>
    <w:rsid w:val="000B148F"/>
    <w:rsid w:val="000B1648"/>
    <w:rsid w:val="000B1662"/>
    <w:rsid w:val="000B1DAB"/>
    <w:rsid w:val="000B2042"/>
    <w:rsid w:val="000B21BD"/>
    <w:rsid w:val="000B227D"/>
    <w:rsid w:val="000B2434"/>
    <w:rsid w:val="000B26AA"/>
    <w:rsid w:val="000B30E3"/>
    <w:rsid w:val="000B3162"/>
    <w:rsid w:val="000B371A"/>
    <w:rsid w:val="000B3A44"/>
    <w:rsid w:val="000B3DFD"/>
    <w:rsid w:val="000B4941"/>
    <w:rsid w:val="000B496B"/>
    <w:rsid w:val="000B530D"/>
    <w:rsid w:val="000B5877"/>
    <w:rsid w:val="000B5E88"/>
    <w:rsid w:val="000B5ED0"/>
    <w:rsid w:val="000B67F7"/>
    <w:rsid w:val="000B6A40"/>
    <w:rsid w:val="000B6D42"/>
    <w:rsid w:val="000B72FF"/>
    <w:rsid w:val="000B7627"/>
    <w:rsid w:val="000C00D5"/>
    <w:rsid w:val="000C2369"/>
    <w:rsid w:val="000C2716"/>
    <w:rsid w:val="000C27FB"/>
    <w:rsid w:val="000C2DD1"/>
    <w:rsid w:val="000C31B8"/>
    <w:rsid w:val="000C34F3"/>
    <w:rsid w:val="000C4B9D"/>
    <w:rsid w:val="000C5433"/>
    <w:rsid w:val="000C5E47"/>
    <w:rsid w:val="000C6090"/>
    <w:rsid w:val="000C60DD"/>
    <w:rsid w:val="000C6C8D"/>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B7B"/>
    <w:rsid w:val="000D3F61"/>
    <w:rsid w:val="000D4C52"/>
    <w:rsid w:val="000D56DF"/>
    <w:rsid w:val="000D59A0"/>
    <w:rsid w:val="000D5BC5"/>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4BE5"/>
    <w:rsid w:val="000E5415"/>
    <w:rsid w:val="000E5B81"/>
    <w:rsid w:val="000E5E81"/>
    <w:rsid w:val="000E61D4"/>
    <w:rsid w:val="000E6DAC"/>
    <w:rsid w:val="000E734F"/>
    <w:rsid w:val="000E793B"/>
    <w:rsid w:val="000E79CE"/>
    <w:rsid w:val="000F0C9A"/>
    <w:rsid w:val="000F17D5"/>
    <w:rsid w:val="000F1D74"/>
    <w:rsid w:val="000F270E"/>
    <w:rsid w:val="000F2A83"/>
    <w:rsid w:val="000F30D8"/>
    <w:rsid w:val="000F4C74"/>
    <w:rsid w:val="000F5B77"/>
    <w:rsid w:val="000F5E3D"/>
    <w:rsid w:val="000F6156"/>
    <w:rsid w:val="000F6704"/>
    <w:rsid w:val="000F6B6A"/>
    <w:rsid w:val="00100224"/>
    <w:rsid w:val="0010079D"/>
    <w:rsid w:val="001009A2"/>
    <w:rsid w:val="00100DC9"/>
    <w:rsid w:val="001014E0"/>
    <w:rsid w:val="0010209D"/>
    <w:rsid w:val="001025F5"/>
    <w:rsid w:val="001026EE"/>
    <w:rsid w:val="0010295C"/>
    <w:rsid w:val="0010335D"/>
    <w:rsid w:val="0010372C"/>
    <w:rsid w:val="00103947"/>
    <w:rsid w:val="001039E5"/>
    <w:rsid w:val="00103DDB"/>
    <w:rsid w:val="00103E40"/>
    <w:rsid w:val="0010435E"/>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11076"/>
    <w:rsid w:val="001116B1"/>
    <w:rsid w:val="00111B4F"/>
    <w:rsid w:val="00111ED7"/>
    <w:rsid w:val="00112107"/>
    <w:rsid w:val="00112895"/>
    <w:rsid w:val="00112C35"/>
    <w:rsid w:val="001130CC"/>
    <w:rsid w:val="00113600"/>
    <w:rsid w:val="00113C40"/>
    <w:rsid w:val="00115F82"/>
    <w:rsid w:val="00117179"/>
    <w:rsid w:val="0011729B"/>
    <w:rsid w:val="00117A33"/>
    <w:rsid w:val="00117C9C"/>
    <w:rsid w:val="00120769"/>
    <w:rsid w:val="00121036"/>
    <w:rsid w:val="001214D5"/>
    <w:rsid w:val="00121DD1"/>
    <w:rsid w:val="00121FF6"/>
    <w:rsid w:val="00122D87"/>
    <w:rsid w:val="00124023"/>
    <w:rsid w:val="0012489B"/>
    <w:rsid w:val="00125383"/>
    <w:rsid w:val="00125BDA"/>
    <w:rsid w:val="00125E6A"/>
    <w:rsid w:val="00125FCE"/>
    <w:rsid w:val="00126268"/>
    <w:rsid w:val="0012636C"/>
    <w:rsid w:val="001267B4"/>
    <w:rsid w:val="00126EED"/>
    <w:rsid w:val="0012764B"/>
    <w:rsid w:val="00127894"/>
    <w:rsid w:val="00127A11"/>
    <w:rsid w:val="00130B17"/>
    <w:rsid w:val="00131435"/>
    <w:rsid w:val="00131DAA"/>
    <w:rsid w:val="00131F6A"/>
    <w:rsid w:val="00131FF8"/>
    <w:rsid w:val="00132044"/>
    <w:rsid w:val="00132553"/>
    <w:rsid w:val="001328A8"/>
    <w:rsid w:val="00132BE7"/>
    <w:rsid w:val="0013304A"/>
    <w:rsid w:val="00133419"/>
    <w:rsid w:val="001337F7"/>
    <w:rsid w:val="001341E9"/>
    <w:rsid w:val="00134C4C"/>
    <w:rsid w:val="00135B5A"/>
    <w:rsid w:val="00136DB8"/>
    <w:rsid w:val="0013770B"/>
    <w:rsid w:val="00137ED8"/>
    <w:rsid w:val="001401C0"/>
    <w:rsid w:val="00140ABE"/>
    <w:rsid w:val="00141FB7"/>
    <w:rsid w:val="00142250"/>
    <w:rsid w:val="001436F6"/>
    <w:rsid w:val="00143AA3"/>
    <w:rsid w:val="00143BA8"/>
    <w:rsid w:val="00143E2B"/>
    <w:rsid w:val="00143FF4"/>
    <w:rsid w:val="00144281"/>
    <w:rsid w:val="001442DF"/>
    <w:rsid w:val="00144371"/>
    <w:rsid w:val="00144854"/>
    <w:rsid w:val="001449B0"/>
    <w:rsid w:val="00144A16"/>
    <w:rsid w:val="00145D5A"/>
    <w:rsid w:val="0014661E"/>
    <w:rsid w:val="0014681F"/>
    <w:rsid w:val="00146ADB"/>
    <w:rsid w:val="00146BDD"/>
    <w:rsid w:val="0014704D"/>
    <w:rsid w:val="00147AE2"/>
    <w:rsid w:val="00147BF2"/>
    <w:rsid w:val="00147D06"/>
    <w:rsid w:val="00150F6A"/>
    <w:rsid w:val="00151151"/>
    <w:rsid w:val="0015198C"/>
    <w:rsid w:val="0015241A"/>
    <w:rsid w:val="00152438"/>
    <w:rsid w:val="00152495"/>
    <w:rsid w:val="001524F0"/>
    <w:rsid w:val="001527FE"/>
    <w:rsid w:val="00152897"/>
    <w:rsid w:val="00152919"/>
    <w:rsid w:val="00153652"/>
    <w:rsid w:val="001540BC"/>
    <w:rsid w:val="00154464"/>
    <w:rsid w:val="00154802"/>
    <w:rsid w:val="0015497A"/>
    <w:rsid w:val="00154EC5"/>
    <w:rsid w:val="00155590"/>
    <w:rsid w:val="00155A7F"/>
    <w:rsid w:val="00156B7D"/>
    <w:rsid w:val="00156EF8"/>
    <w:rsid w:val="00157A97"/>
    <w:rsid w:val="00157D50"/>
    <w:rsid w:val="00161C01"/>
    <w:rsid w:val="00161CBD"/>
    <w:rsid w:val="0016269F"/>
    <w:rsid w:val="001630F1"/>
    <w:rsid w:val="001634E0"/>
    <w:rsid w:val="00163956"/>
    <w:rsid w:val="001650A3"/>
    <w:rsid w:val="0016585F"/>
    <w:rsid w:val="001658B7"/>
    <w:rsid w:val="00166C59"/>
    <w:rsid w:val="001670EB"/>
    <w:rsid w:val="0016798D"/>
    <w:rsid w:val="00170C66"/>
    <w:rsid w:val="0017118F"/>
    <w:rsid w:val="001713B3"/>
    <w:rsid w:val="001726BE"/>
    <w:rsid w:val="00172B1A"/>
    <w:rsid w:val="00172B32"/>
    <w:rsid w:val="00172C26"/>
    <w:rsid w:val="001730F8"/>
    <w:rsid w:val="001736F7"/>
    <w:rsid w:val="00174349"/>
    <w:rsid w:val="00174825"/>
    <w:rsid w:val="001748F1"/>
    <w:rsid w:val="00174C1E"/>
    <w:rsid w:val="00174E97"/>
    <w:rsid w:val="00175256"/>
    <w:rsid w:val="00175904"/>
    <w:rsid w:val="00175932"/>
    <w:rsid w:val="00175A53"/>
    <w:rsid w:val="00175BF2"/>
    <w:rsid w:val="00176309"/>
    <w:rsid w:val="00176E30"/>
    <w:rsid w:val="001773EE"/>
    <w:rsid w:val="00180F93"/>
    <w:rsid w:val="00181254"/>
    <w:rsid w:val="001812AE"/>
    <w:rsid w:val="00181445"/>
    <w:rsid w:val="00181447"/>
    <w:rsid w:val="00181F54"/>
    <w:rsid w:val="001821D8"/>
    <w:rsid w:val="00183C7E"/>
    <w:rsid w:val="00183EB4"/>
    <w:rsid w:val="00186B6E"/>
    <w:rsid w:val="00187206"/>
    <w:rsid w:val="001874F7"/>
    <w:rsid w:val="001875C8"/>
    <w:rsid w:val="0019046F"/>
    <w:rsid w:val="001908C8"/>
    <w:rsid w:val="00190E57"/>
    <w:rsid w:val="0019110F"/>
    <w:rsid w:val="001914F7"/>
    <w:rsid w:val="00191E1B"/>
    <w:rsid w:val="00192644"/>
    <w:rsid w:val="001926E9"/>
    <w:rsid w:val="0019273B"/>
    <w:rsid w:val="00192AA8"/>
    <w:rsid w:val="00194039"/>
    <w:rsid w:val="00194528"/>
    <w:rsid w:val="0019543A"/>
    <w:rsid w:val="00195927"/>
    <w:rsid w:val="00195A11"/>
    <w:rsid w:val="00195DFD"/>
    <w:rsid w:val="00196208"/>
    <w:rsid w:val="00196703"/>
    <w:rsid w:val="001970CD"/>
    <w:rsid w:val="001971C1"/>
    <w:rsid w:val="001973CF"/>
    <w:rsid w:val="001979EA"/>
    <w:rsid w:val="00197D6A"/>
    <w:rsid w:val="00197F43"/>
    <w:rsid w:val="001A0094"/>
    <w:rsid w:val="001A1204"/>
    <w:rsid w:val="001A12EF"/>
    <w:rsid w:val="001A1E04"/>
    <w:rsid w:val="001A27C7"/>
    <w:rsid w:val="001A2EC6"/>
    <w:rsid w:val="001A344D"/>
    <w:rsid w:val="001A391A"/>
    <w:rsid w:val="001A483D"/>
    <w:rsid w:val="001A5256"/>
    <w:rsid w:val="001A5359"/>
    <w:rsid w:val="001A55AA"/>
    <w:rsid w:val="001A5626"/>
    <w:rsid w:val="001A5B96"/>
    <w:rsid w:val="001A67D4"/>
    <w:rsid w:val="001A6B4D"/>
    <w:rsid w:val="001B0898"/>
    <w:rsid w:val="001B0958"/>
    <w:rsid w:val="001B0A88"/>
    <w:rsid w:val="001B0D98"/>
    <w:rsid w:val="001B1492"/>
    <w:rsid w:val="001B16D8"/>
    <w:rsid w:val="001B1B8C"/>
    <w:rsid w:val="001B2BDA"/>
    <w:rsid w:val="001B319E"/>
    <w:rsid w:val="001B336F"/>
    <w:rsid w:val="001B3692"/>
    <w:rsid w:val="001B42DD"/>
    <w:rsid w:val="001B465F"/>
    <w:rsid w:val="001B4BE7"/>
    <w:rsid w:val="001B6666"/>
    <w:rsid w:val="001B6FE1"/>
    <w:rsid w:val="001B7977"/>
    <w:rsid w:val="001C0173"/>
    <w:rsid w:val="001C04F0"/>
    <w:rsid w:val="001C0C9A"/>
    <w:rsid w:val="001C1D66"/>
    <w:rsid w:val="001C2539"/>
    <w:rsid w:val="001C25E5"/>
    <w:rsid w:val="001C313B"/>
    <w:rsid w:val="001C47E6"/>
    <w:rsid w:val="001C48E8"/>
    <w:rsid w:val="001C5AA8"/>
    <w:rsid w:val="001C5F20"/>
    <w:rsid w:val="001C65E3"/>
    <w:rsid w:val="001C68B1"/>
    <w:rsid w:val="001C6CCB"/>
    <w:rsid w:val="001C70A5"/>
    <w:rsid w:val="001C7427"/>
    <w:rsid w:val="001C75B8"/>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6F3"/>
    <w:rsid w:val="001E08D6"/>
    <w:rsid w:val="001E09EA"/>
    <w:rsid w:val="001E0DD0"/>
    <w:rsid w:val="001E0E93"/>
    <w:rsid w:val="001E1900"/>
    <w:rsid w:val="001E1F72"/>
    <w:rsid w:val="001E246A"/>
    <w:rsid w:val="001E27D7"/>
    <w:rsid w:val="001E287E"/>
    <w:rsid w:val="001E3471"/>
    <w:rsid w:val="001E3720"/>
    <w:rsid w:val="001E64EA"/>
    <w:rsid w:val="001E694B"/>
    <w:rsid w:val="001E6FEC"/>
    <w:rsid w:val="001E7ECE"/>
    <w:rsid w:val="001E7FD6"/>
    <w:rsid w:val="001F02CB"/>
    <w:rsid w:val="001F1531"/>
    <w:rsid w:val="001F1932"/>
    <w:rsid w:val="001F2629"/>
    <w:rsid w:val="001F3463"/>
    <w:rsid w:val="001F3D71"/>
    <w:rsid w:val="001F48E2"/>
    <w:rsid w:val="001F52D4"/>
    <w:rsid w:val="001F54D7"/>
    <w:rsid w:val="001F564E"/>
    <w:rsid w:val="001F56C4"/>
    <w:rsid w:val="001F5803"/>
    <w:rsid w:val="001F5916"/>
    <w:rsid w:val="001F655A"/>
    <w:rsid w:val="001F72CF"/>
    <w:rsid w:val="001F7993"/>
    <w:rsid w:val="001F7AD0"/>
    <w:rsid w:val="001F7D57"/>
    <w:rsid w:val="00200295"/>
    <w:rsid w:val="00200F14"/>
    <w:rsid w:val="00201352"/>
    <w:rsid w:val="0020149F"/>
    <w:rsid w:val="0020190A"/>
    <w:rsid w:val="00201A97"/>
    <w:rsid w:val="00201BEB"/>
    <w:rsid w:val="00201D9D"/>
    <w:rsid w:val="00201FF4"/>
    <w:rsid w:val="00203226"/>
    <w:rsid w:val="00203426"/>
    <w:rsid w:val="00203D08"/>
    <w:rsid w:val="00203F84"/>
    <w:rsid w:val="00204063"/>
    <w:rsid w:val="002042FA"/>
    <w:rsid w:val="002044E6"/>
    <w:rsid w:val="00204B8E"/>
    <w:rsid w:val="00204C3D"/>
    <w:rsid w:val="002050B8"/>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C1D"/>
    <w:rsid w:val="00222372"/>
    <w:rsid w:val="00222BDA"/>
    <w:rsid w:val="00223561"/>
    <w:rsid w:val="002245B8"/>
    <w:rsid w:val="002247FA"/>
    <w:rsid w:val="0022518F"/>
    <w:rsid w:val="00225BD1"/>
    <w:rsid w:val="00225DFD"/>
    <w:rsid w:val="002276D9"/>
    <w:rsid w:val="00227EDF"/>
    <w:rsid w:val="0023027E"/>
    <w:rsid w:val="002306F6"/>
    <w:rsid w:val="00230979"/>
    <w:rsid w:val="0023149B"/>
    <w:rsid w:val="002317C1"/>
    <w:rsid w:val="00231CCC"/>
    <w:rsid w:val="00232134"/>
    <w:rsid w:val="00232935"/>
    <w:rsid w:val="0023319A"/>
    <w:rsid w:val="00233CE1"/>
    <w:rsid w:val="00234F1C"/>
    <w:rsid w:val="00235268"/>
    <w:rsid w:val="00235866"/>
    <w:rsid w:val="00235F5A"/>
    <w:rsid w:val="00235F5E"/>
    <w:rsid w:val="00236857"/>
    <w:rsid w:val="00236D11"/>
    <w:rsid w:val="00236D74"/>
    <w:rsid w:val="002377E5"/>
    <w:rsid w:val="00237E1A"/>
    <w:rsid w:val="00241099"/>
    <w:rsid w:val="00241733"/>
    <w:rsid w:val="00241FA6"/>
    <w:rsid w:val="00242118"/>
    <w:rsid w:val="0024224A"/>
    <w:rsid w:val="002427B9"/>
    <w:rsid w:val="002427F4"/>
    <w:rsid w:val="00243BB1"/>
    <w:rsid w:val="00243FB4"/>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19F"/>
    <w:rsid w:val="00250944"/>
    <w:rsid w:val="002509E6"/>
    <w:rsid w:val="00251168"/>
    <w:rsid w:val="0025243E"/>
    <w:rsid w:val="00252B77"/>
    <w:rsid w:val="00252E61"/>
    <w:rsid w:val="0025317C"/>
    <w:rsid w:val="002533AC"/>
    <w:rsid w:val="0025612A"/>
    <w:rsid w:val="00256332"/>
    <w:rsid w:val="00257072"/>
    <w:rsid w:val="00257E3D"/>
    <w:rsid w:val="00257FD1"/>
    <w:rsid w:val="002604E1"/>
    <w:rsid w:val="002604E4"/>
    <w:rsid w:val="00260553"/>
    <w:rsid w:val="00260BDE"/>
    <w:rsid w:val="0026166D"/>
    <w:rsid w:val="00262296"/>
    <w:rsid w:val="002622BF"/>
    <w:rsid w:val="002625F3"/>
    <w:rsid w:val="002628FB"/>
    <w:rsid w:val="0026327D"/>
    <w:rsid w:val="0026365C"/>
    <w:rsid w:val="00263798"/>
    <w:rsid w:val="00263D01"/>
    <w:rsid w:val="00263F11"/>
    <w:rsid w:val="00264AFA"/>
    <w:rsid w:val="00265F4A"/>
    <w:rsid w:val="00266163"/>
    <w:rsid w:val="002661B1"/>
    <w:rsid w:val="002662B9"/>
    <w:rsid w:val="00266372"/>
    <w:rsid w:val="0026646E"/>
    <w:rsid w:val="0026669D"/>
    <w:rsid w:val="002667A7"/>
    <w:rsid w:val="00266F31"/>
    <w:rsid w:val="002674E9"/>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216"/>
    <w:rsid w:val="002723E8"/>
    <w:rsid w:val="00272602"/>
    <w:rsid w:val="00273021"/>
    <w:rsid w:val="0027303E"/>
    <w:rsid w:val="00273232"/>
    <w:rsid w:val="00274388"/>
    <w:rsid w:val="00274DBE"/>
    <w:rsid w:val="00275495"/>
    <w:rsid w:val="002757EF"/>
    <w:rsid w:val="00275EE7"/>
    <w:rsid w:val="002764CE"/>
    <w:rsid w:val="00276C7D"/>
    <w:rsid w:val="002774EE"/>
    <w:rsid w:val="0027793A"/>
    <w:rsid w:val="00277E51"/>
    <w:rsid w:val="0028038A"/>
    <w:rsid w:val="00280E4B"/>
    <w:rsid w:val="00281098"/>
    <w:rsid w:val="00281405"/>
    <w:rsid w:val="0028197A"/>
    <w:rsid w:val="00282333"/>
    <w:rsid w:val="0028259B"/>
    <w:rsid w:val="00282B6E"/>
    <w:rsid w:val="002830DF"/>
    <w:rsid w:val="0028370A"/>
    <w:rsid w:val="0028371B"/>
    <w:rsid w:val="0028424F"/>
    <w:rsid w:val="0028476C"/>
    <w:rsid w:val="0028526C"/>
    <w:rsid w:val="00285A75"/>
    <w:rsid w:val="00285C96"/>
    <w:rsid w:val="00286418"/>
    <w:rsid w:val="00287110"/>
    <w:rsid w:val="0028758E"/>
    <w:rsid w:val="00287B46"/>
    <w:rsid w:val="00287B62"/>
    <w:rsid w:val="002901C4"/>
    <w:rsid w:val="002904F3"/>
    <w:rsid w:val="0029151D"/>
    <w:rsid w:val="00291E1F"/>
    <w:rsid w:val="00293002"/>
    <w:rsid w:val="00293161"/>
    <w:rsid w:val="0029345F"/>
    <w:rsid w:val="0029384E"/>
    <w:rsid w:val="002943E1"/>
    <w:rsid w:val="00294575"/>
    <w:rsid w:val="00294B82"/>
    <w:rsid w:val="00295497"/>
    <w:rsid w:val="00295522"/>
    <w:rsid w:val="0029570A"/>
    <w:rsid w:val="002957D8"/>
    <w:rsid w:val="0029618B"/>
    <w:rsid w:val="002966DD"/>
    <w:rsid w:val="00296E17"/>
    <w:rsid w:val="00296FD9"/>
    <w:rsid w:val="00297832"/>
    <w:rsid w:val="00297876"/>
    <w:rsid w:val="002979EE"/>
    <w:rsid w:val="00297BCE"/>
    <w:rsid w:val="002A0924"/>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50A5"/>
    <w:rsid w:val="002A5326"/>
    <w:rsid w:val="002A678E"/>
    <w:rsid w:val="002A723A"/>
    <w:rsid w:val="002A7C8C"/>
    <w:rsid w:val="002B09EE"/>
    <w:rsid w:val="002B16D8"/>
    <w:rsid w:val="002B1AA5"/>
    <w:rsid w:val="002B2F47"/>
    <w:rsid w:val="002B3514"/>
    <w:rsid w:val="002B4128"/>
    <w:rsid w:val="002B4156"/>
    <w:rsid w:val="002B43B5"/>
    <w:rsid w:val="002B4CB8"/>
    <w:rsid w:val="002B4CDE"/>
    <w:rsid w:val="002B4CF9"/>
    <w:rsid w:val="002B5030"/>
    <w:rsid w:val="002B511B"/>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1D9"/>
    <w:rsid w:val="002C1507"/>
    <w:rsid w:val="002C2362"/>
    <w:rsid w:val="002C25BD"/>
    <w:rsid w:val="002C2D13"/>
    <w:rsid w:val="002C2D2B"/>
    <w:rsid w:val="002C2DB8"/>
    <w:rsid w:val="002C2DEB"/>
    <w:rsid w:val="002C3276"/>
    <w:rsid w:val="002C346B"/>
    <w:rsid w:val="002C3816"/>
    <w:rsid w:val="002C426E"/>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D97"/>
    <w:rsid w:val="002D2E2B"/>
    <w:rsid w:val="002D30FE"/>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0A6C"/>
    <w:rsid w:val="002E1247"/>
    <w:rsid w:val="002E1BCA"/>
    <w:rsid w:val="002E1F1D"/>
    <w:rsid w:val="002E1F69"/>
    <w:rsid w:val="002E2E3D"/>
    <w:rsid w:val="002E31B6"/>
    <w:rsid w:val="002E3CAC"/>
    <w:rsid w:val="002E3E19"/>
    <w:rsid w:val="002E4114"/>
    <w:rsid w:val="002E4328"/>
    <w:rsid w:val="002E4554"/>
    <w:rsid w:val="002E485D"/>
    <w:rsid w:val="002E4F00"/>
    <w:rsid w:val="002E5214"/>
    <w:rsid w:val="002E5DEB"/>
    <w:rsid w:val="002E706F"/>
    <w:rsid w:val="002E75F8"/>
    <w:rsid w:val="002E7D5E"/>
    <w:rsid w:val="002F00AC"/>
    <w:rsid w:val="002F0555"/>
    <w:rsid w:val="002F0E24"/>
    <w:rsid w:val="002F152F"/>
    <w:rsid w:val="002F1614"/>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7FD"/>
    <w:rsid w:val="002F6008"/>
    <w:rsid w:val="002F6322"/>
    <w:rsid w:val="002F7ABF"/>
    <w:rsid w:val="002F7BD3"/>
    <w:rsid w:val="002F7C22"/>
    <w:rsid w:val="002F7F85"/>
    <w:rsid w:val="003000EC"/>
    <w:rsid w:val="00300573"/>
    <w:rsid w:val="003006B6"/>
    <w:rsid w:val="0030095D"/>
    <w:rsid w:val="00300E74"/>
    <w:rsid w:val="003016F6"/>
    <w:rsid w:val="00301840"/>
    <w:rsid w:val="00301AA2"/>
    <w:rsid w:val="00301D9F"/>
    <w:rsid w:val="003020A4"/>
    <w:rsid w:val="00302418"/>
    <w:rsid w:val="0030381F"/>
    <w:rsid w:val="003048FA"/>
    <w:rsid w:val="00304B58"/>
    <w:rsid w:val="00304E02"/>
    <w:rsid w:val="00305B87"/>
    <w:rsid w:val="00305EBC"/>
    <w:rsid w:val="0030613D"/>
    <w:rsid w:val="003067C0"/>
    <w:rsid w:val="00306964"/>
    <w:rsid w:val="00306C32"/>
    <w:rsid w:val="003079EC"/>
    <w:rsid w:val="00307D13"/>
    <w:rsid w:val="00307D41"/>
    <w:rsid w:val="00310825"/>
    <w:rsid w:val="00310CE5"/>
    <w:rsid w:val="00311853"/>
    <w:rsid w:val="00311F65"/>
    <w:rsid w:val="0031293F"/>
    <w:rsid w:val="00313072"/>
    <w:rsid w:val="00314210"/>
    <w:rsid w:val="003144ED"/>
    <w:rsid w:val="00314FC3"/>
    <w:rsid w:val="003156ED"/>
    <w:rsid w:val="00315D7E"/>
    <w:rsid w:val="0031774C"/>
    <w:rsid w:val="00317C6F"/>
    <w:rsid w:val="00320A14"/>
    <w:rsid w:val="0032203A"/>
    <w:rsid w:val="00322525"/>
    <w:rsid w:val="00322950"/>
    <w:rsid w:val="00322FA6"/>
    <w:rsid w:val="0032318B"/>
    <w:rsid w:val="00323674"/>
    <w:rsid w:val="0032367E"/>
    <w:rsid w:val="003238C5"/>
    <w:rsid w:val="0032397C"/>
    <w:rsid w:val="003239C0"/>
    <w:rsid w:val="00323CF7"/>
    <w:rsid w:val="003260DA"/>
    <w:rsid w:val="0032645E"/>
    <w:rsid w:val="00326C46"/>
    <w:rsid w:val="00326ED4"/>
    <w:rsid w:val="00327456"/>
    <w:rsid w:val="00327DB3"/>
    <w:rsid w:val="00327DC2"/>
    <w:rsid w:val="003310E3"/>
    <w:rsid w:val="00331867"/>
    <w:rsid w:val="00331DC2"/>
    <w:rsid w:val="0033242B"/>
    <w:rsid w:val="00332C5F"/>
    <w:rsid w:val="00332D07"/>
    <w:rsid w:val="003330B5"/>
    <w:rsid w:val="00333121"/>
    <w:rsid w:val="00333806"/>
    <w:rsid w:val="0033387A"/>
    <w:rsid w:val="00333BDC"/>
    <w:rsid w:val="00333C4D"/>
    <w:rsid w:val="00334250"/>
    <w:rsid w:val="003346AF"/>
    <w:rsid w:val="00335434"/>
    <w:rsid w:val="003367E8"/>
    <w:rsid w:val="00336862"/>
    <w:rsid w:val="00336B2F"/>
    <w:rsid w:val="00337037"/>
    <w:rsid w:val="0033772C"/>
    <w:rsid w:val="00337783"/>
    <w:rsid w:val="00337BE1"/>
    <w:rsid w:val="0034046A"/>
    <w:rsid w:val="00340732"/>
    <w:rsid w:val="00340832"/>
    <w:rsid w:val="00340885"/>
    <w:rsid w:val="003415A6"/>
    <w:rsid w:val="0034213D"/>
    <w:rsid w:val="00343CFA"/>
    <w:rsid w:val="00343FF1"/>
    <w:rsid w:val="003442D9"/>
    <w:rsid w:val="003443D3"/>
    <w:rsid w:val="00345453"/>
    <w:rsid w:val="00345CDE"/>
    <w:rsid w:val="00345F7A"/>
    <w:rsid w:val="003464FE"/>
    <w:rsid w:val="003465D8"/>
    <w:rsid w:val="003467B7"/>
    <w:rsid w:val="00346901"/>
    <w:rsid w:val="00346CB6"/>
    <w:rsid w:val="00346D13"/>
    <w:rsid w:val="00347021"/>
    <w:rsid w:val="00347210"/>
    <w:rsid w:val="0034724A"/>
    <w:rsid w:val="00347FF0"/>
    <w:rsid w:val="00350443"/>
    <w:rsid w:val="00350D5A"/>
    <w:rsid w:val="00350D8B"/>
    <w:rsid w:val="003513CF"/>
    <w:rsid w:val="00351507"/>
    <w:rsid w:val="00351C21"/>
    <w:rsid w:val="0035215F"/>
    <w:rsid w:val="00352405"/>
    <w:rsid w:val="00352920"/>
    <w:rsid w:val="00353180"/>
    <w:rsid w:val="00353660"/>
    <w:rsid w:val="00353B7E"/>
    <w:rsid w:val="00353CA6"/>
    <w:rsid w:val="0035454D"/>
    <w:rsid w:val="0035489C"/>
    <w:rsid w:val="00354D09"/>
    <w:rsid w:val="00355061"/>
    <w:rsid w:val="00355995"/>
    <w:rsid w:val="00355BFA"/>
    <w:rsid w:val="00355F5D"/>
    <w:rsid w:val="00355F8E"/>
    <w:rsid w:val="0035629A"/>
    <w:rsid w:val="00356377"/>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4319"/>
    <w:rsid w:val="00364698"/>
    <w:rsid w:val="00364CD4"/>
    <w:rsid w:val="0036514F"/>
    <w:rsid w:val="00365E53"/>
    <w:rsid w:val="003661AD"/>
    <w:rsid w:val="00366828"/>
    <w:rsid w:val="00367399"/>
    <w:rsid w:val="00367ABE"/>
    <w:rsid w:val="00370192"/>
    <w:rsid w:val="00370D0D"/>
    <w:rsid w:val="00370F91"/>
    <w:rsid w:val="00371174"/>
    <w:rsid w:val="003714FC"/>
    <w:rsid w:val="00371572"/>
    <w:rsid w:val="00371BDF"/>
    <w:rsid w:val="00371F97"/>
    <w:rsid w:val="00372ABE"/>
    <w:rsid w:val="00372BAF"/>
    <w:rsid w:val="003736D5"/>
    <w:rsid w:val="003736FE"/>
    <w:rsid w:val="00373A38"/>
    <w:rsid w:val="00373F65"/>
    <w:rsid w:val="0037407E"/>
    <w:rsid w:val="00374F50"/>
    <w:rsid w:val="00375080"/>
    <w:rsid w:val="003753C2"/>
    <w:rsid w:val="00375578"/>
    <w:rsid w:val="00377138"/>
    <w:rsid w:val="00377DED"/>
    <w:rsid w:val="003810F5"/>
    <w:rsid w:val="00381ACD"/>
    <w:rsid w:val="00381CCE"/>
    <w:rsid w:val="00382295"/>
    <w:rsid w:val="003823C6"/>
    <w:rsid w:val="003824FA"/>
    <w:rsid w:val="00382F4F"/>
    <w:rsid w:val="00384416"/>
    <w:rsid w:val="00384492"/>
    <w:rsid w:val="00384688"/>
    <w:rsid w:val="00384EF3"/>
    <w:rsid w:val="00385118"/>
    <w:rsid w:val="0038536F"/>
    <w:rsid w:val="0038659D"/>
    <w:rsid w:val="003874E5"/>
    <w:rsid w:val="0038786F"/>
    <w:rsid w:val="00387C48"/>
    <w:rsid w:val="003905CD"/>
    <w:rsid w:val="003906B2"/>
    <w:rsid w:val="00390791"/>
    <w:rsid w:val="0039079B"/>
    <w:rsid w:val="00390AF7"/>
    <w:rsid w:val="00390CB1"/>
    <w:rsid w:val="00391370"/>
    <w:rsid w:val="0039280E"/>
    <w:rsid w:val="00392A6D"/>
    <w:rsid w:val="00392C43"/>
    <w:rsid w:val="00393102"/>
    <w:rsid w:val="003936CC"/>
    <w:rsid w:val="003936EA"/>
    <w:rsid w:val="00393BF3"/>
    <w:rsid w:val="00394030"/>
    <w:rsid w:val="0039464D"/>
    <w:rsid w:val="003952F4"/>
    <w:rsid w:val="003954CA"/>
    <w:rsid w:val="00395629"/>
    <w:rsid w:val="00395A80"/>
    <w:rsid w:val="00395DC4"/>
    <w:rsid w:val="00396242"/>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F4"/>
    <w:rsid w:val="003A5117"/>
    <w:rsid w:val="003A58FD"/>
    <w:rsid w:val="003A6A70"/>
    <w:rsid w:val="003A6EA6"/>
    <w:rsid w:val="003A77EA"/>
    <w:rsid w:val="003A7BCB"/>
    <w:rsid w:val="003B0898"/>
    <w:rsid w:val="003B0A82"/>
    <w:rsid w:val="003B12DB"/>
    <w:rsid w:val="003B17EE"/>
    <w:rsid w:val="003B1BF8"/>
    <w:rsid w:val="003B228B"/>
    <w:rsid w:val="003B2C3C"/>
    <w:rsid w:val="003B2D5A"/>
    <w:rsid w:val="003B33C4"/>
    <w:rsid w:val="003B384D"/>
    <w:rsid w:val="003B56A1"/>
    <w:rsid w:val="003B5887"/>
    <w:rsid w:val="003B5E10"/>
    <w:rsid w:val="003B66B8"/>
    <w:rsid w:val="003B70C6"/>
    <w:rsid w:val="003B731B"/>
    <w:rsid w:val="003C02F5"/>
    <w:rsid w:val="003C0AD4"/>
    <w:rsid w:val="003C0AE3"/>
    <w:rsid w:val="003C0F9E"/>
    <w:rsid w:val="003C142D"/>
    <w:rsid w:val="003C21C3"/>
    <w:rsid w:val="003C29BA"/>
    <w:rsid w:val="003C3188"/>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120"/>
    <w:rsid w:val="003D5551"/>
    <w:rsid w:val="003D6FBA"/>
    <w:rsid w:val="003D71C3"/>
    <w:rsid w:val="003D7467"/>
    <w:rsid w:val="003D75CD"/>
    <w:rsid w:val="003D7FCC"/>
    <w:rsid w:val="003E006D"/>
    <w:rsid w:val="003E036D"/>
    <w:rsid w:val="003E0419"/>
    <w:rsid w:val="003E04A5"/>
    <w:rsid w:val="003E1154"/>
    <w:rsid w:val="003E1DDB"/>
    <w:rsid w:val="003E23D2"/>
    <w:rsid w:val="003E246C"/>
    <w:rsid w:val="003E2677"/>
    <w:rsid w:val="003E2E5E"/>
    <w:rsid w:val="003E2EC2"/>
    <w:rsid w:val="003E2F4B"/>
    <w:rsid w:val="003E30D8"/>
    <w:rsid w:val="003E37FC"/>
    <w:rsid w:val="003E3CD8"/>
    <w:rsid w:val="003E6381"/>
    <w:rsid w:val="003E639D"/>
    <w:rsid w:val="003E70B9"/>
    <w:rsid w:val="003E7AEE"/>
    <w:rsid w:val="003E7D28"/>
    <w:rsid w:val="003E7F6B"/>
    <w:rsid w:val="003F04EF"/>
    <w:rsid w:val="003F0E2C"/>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714"/>
    <w:rsid w:val="004003A3"/>
    <w:rsid w:val="00400F40"/>
    <w:rsid w:val="004012FE"/>
    <w:rsid w:val="00401AD1"/>
    <w:rsid w:val="004024BB"/>
    <w:rsid w:val="00402E48"/>
    <w:rsid w:val="00403753"/>
    <w:rsid w:val="00403A02"/>
    <w:rsid w:val="00403F73"/>
    <w:rsid w:val="0040465C"/>
    <w:rsid w:val="00405782"/>
    <w:rsid w:val="004058ED"/>
    <w:rsid w:val="00406F68"/>
    <w:rsid w:val="00406FE8"/>
    <w:rsid w:val="00407037"/>
    <w:rsid w:val="0040725F"/>
    <w:rsid w:val="00407DD9"/>
    <w:rsid w:val="00407EDB"/>
    <w:rsid w:val="00410049"/>
    <w:rsid w:val="004100FD"/>
    <w:rsid w:val="00410483"/>
    <w:rsid w:val="00410D48"/>
    <w:rsid w:val="00411518"/>
    <w:rsid w:val="00411CD6"/>
    <w:rsid w:val="00412D77"/>
    <w:rsid w:val="00414228"/>
    <w:rsid w:val="00414287"/>
    <w:rsid w:val="004143CA"/>
    <w:rsid w:val="00414A93"/>
    <w:rsid w:val="00415052"/>
    <w:rsid w:val="00415348"/>
    <w:rsid w:val="00415A6D"/>
    <w:rsid w:val="00416AE4"/>
    <w:rsid w:val="00417C4D"/>
    <w:rsid w:val="004214DE"/>
    <w:rsid w:val="004218BC"/>
    <w:rsid w:val="00422375"/>
    <w:rsid w:val="0042267B"/>
    <w:rsid w:val="00423305"/>
    <w:rsid w:val="00423555"/>
    <w:rsid w:val="00423709"/>
    <w:rsid w:val="0042490C"/>
    <w:rsid w:val="00424F71"/>
    <w:rsid w:val="004254E2"/>
    <w:rsid w:val="00425A27"/>
    <w:rsid w:val="004263B2"/>
    <w:rsid w:val="00426FDF"/>
    <w:rsid w:val="00427A1D"/>
    <w:rsid w:val="00427FA7"/>
    <w:rsid w:val="00430063"/>
    <w:rsid w:val="00430442"/>
    <w:rsid w:val="00430B54"/>
    <w:rsid w:val="00431192"/>
    <w:rsid w:val="004312FD"/>
    <w:rsid w:val="004316C1"/>
    <w:rsid w:val="00431CB5"/>
    <w:rsid w:val="00432216"/>
    <w:rsid w:val="00432DFD"/>
    <w:rsid w:val="00432E92"/>
    <w:rsid w:val="0043302A"/>
    <w:rsid w:val="00434128"/>
    <w:rsid w:val="00434307"/>
    <w:rsid w:val="004348C5"/>
    <w:rsid w:val="00434B9E"/>
    <w:rsid w:val="00434DBD"/>
    <w:rsid w:val="0043538B"/>
    <w:rsid w:val="00435C45"/>
    <w:rsid w:val="00435DC1"/>
    <w:rsid w:val="00435F0B"/>
    <w:rsid w:val="00435F13"/>
    <w:rsid w:val="00436F15"/>
    <w:rsid w:val="0043721C"/>
    <w:rsid w:val="0043731F"/>
    <w:rsid w:val="0043742E"/>
    <w:rsid w:val="00437619"/>
    <w:rsid w:val="00437CD4"/>
    <w:rsid w:val="00440764"/>
    <w:rsid w:val="00440C3F"/>
    <w:rsid w:val="00441621"/>
    <w:rsid w:val="004416F3"/>
    <w:rsid w:val="00441CB6"/>
    <w:rsid w:val="004423D9"/>
    <w:rsid w:val="004429FF"/>
    <w:rsid w:val="00442D2E"/>
    <w:rsid w:val="004436AF"/>
    <w:rsid w:val="00443796"/>
    <w:rsid w:val="00444009"/>
    <w:rsid w:val="00444277"/>
    <w:rsid w:val="004454A7"/>
    <w:rsid w:val="00445679"/>
    <w:rsid w:val="0044594B"/>
    <w:rsid w:val="00445A7F"/>
    <w:rsid w:val="00446303"/>
    <w:rsid w:val="00446E14"/>
    <w:rsid w:val="00446F0B"/>
    <w:rsid w:val="00447CD0"/>
    <w:rsid w:val="00447D26"/>
    <w:rsid w:val="00450143"/>
    <w:rsid w:val="00450B49"/>
    <w:rsid w:val="00450EE3"/>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57FED"/>
    <w:rsid w:val="0046087A"/>
    <w:rsid w:val="004615CA"/>
    <w:rsid w:val="004626F4"/>
    <w:rsid w:val="0046272A"/>
    <w:rsid w:val="00462746"/>
    <w:rsid w:val="00462847"/>
    <w:rsid w:val="00462F2F"/>
    <w:rsid w:val="0046319E"/>
    <w:rsid w:val="00463A69"/>
    <w:rsid w:val="00463B32"/>
    <w:rsid w:val="0046435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173"/>
    <w:rsid w:val="0047151F"/>
    <w:rsid w:val="004716AF"/>
    <w:rsid w:val="004716DB"/>
    <w:rsid w:val="00471AD9"/>
    <w:rsid w:val="00471B70"/>
    <w:rsid w:val="004725A2"/>
    <w:rsid w:val="0047287E"/>
    <w:rsid w:val="0047332C"/>
    <w:rsid w:val="0047380D"/>
    <w:rsid w:val="0047510C"/>
    <w:rsid w:val="00475225"/>
    <w:rsid w:val="00475586"/>
    <w:rsid w:val="00475780"/>
    <w:rsid w:val="00475800"/>
    <w:rsid w:val="00475987"/>
    <w:rsid w:val="0047613A"/>
    <w:rsid w:val="00476343"/>
    <w:rsid w:val="004767C4"/>
    <w:rsid w:val="004773AD"/>
    <w:rsid w:val="00477D4B"/>
    <w:rsid w:val="00477DC6"/>
    <w:rsid w:val="0048113F"/>
    <w:rsid w:val="004819EB"/>
    <w:rsid w:val="0048206C"/>
    <w:rsid w:val="00482E97"/>
    <w:rsid w:val="00483D6A"/>
    <w:rsid w:val="00483E9F"/>
    <w:rsid w:val="00484D42"/>
    <w:rsid w:val="004864B8"/>
    <w:rsid w:val="0048656D"/>
    <w:rsid w:val="00486C2F"/>
    <w:rsid w:val="00487AAB"/>
    <w:rsid w:val="00487B5B"/>
    <w:rsid w:val="004901A4"/>
    <w:rsid w:val="004904B0"/>
    <w:rsid w:val="004907C8"/>
    <w:rsid w:val="00490AD0"/>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65C0"/>
    <w:rsid w:val="0049690A"/>
    <w:rsid w:val="004976FD"/>
    <w:rsid w:val="00497AF0"/>
    <w:rsid w:val="004A08F7"/>
    <w:rsid w:val="004A2AEE"/>
    <w:rsid w:val="004A2E5A"/>
    <w:rsid w:val="004A449A"/>
    <w:rsid w:val="004A4951"/>
    <w:rsid w:val="004A49E6"/>
    <w:rsid w:val="004A4FAE"/>
    <w:rsid w:val="004A51B8"/>
    <w:rsid w:val="004A5967"/>
    <w:rsid w:val="004A5CB6"/>
    <w:rsid w:val="004A6DA3"/>
    <w:rsid w:val="004A6F94"/>
    <w:rsid w:val="004A7520"/>
    <w:rsid w:val="004A7C9A"/>
    <w:rsid w:val="004B0E77"/>
    <w:rsid w:val="004B0E84"/>
    <w:rsid w:val="004B1AC1"/>
    <w:rsid w:val="004B1BCA"/>
    <w:rsid w:val="004B1CC6"/>
    <w:rsid w:val="004B2407"/>
    <w:rsid w:val="004B2E4B"/>
    <w:rsid w:val="004B43C5"/>
    <w:rsid w:val="004B47F3"/>
    <w:rsid w:val="004B4B51"/>
    <w:rsid w:val="004B4C83"/>
    <w:rsid w:val="004B4CA2"/>
    <w:rsid w:val="004B4D75"/>
    <w:rsid w:val="004B4DB3"/>
    <w:rsid w:val="004B5212"/>
    <w:rsid w:val="004B5468"/>
    <w:rsid w:val="004B5579"/>
    <w:rsid w:val="004B58ED"/>
    <w:rsid w:val="004B5B22"/>
    <w:rsid w:val="004B5F8B"/>
    <w:rsid w:val="004B6E63"/>
    <w:rsid w:val="004B7516"/>
    <w:rsid w:val="004B7B16"/>
    <w:rsid w:val="004C035E"/>
    <w:rsid w:val="004C037C"/>
    <w:rsid w:val="004C0512"/>
    <w:rsid w:val="004C101E"/>
    <w:rsid w:val="004C154C"/>
    <w:rsid w:val="004C1D68"/>
    <w:rsid w:val="004C24B6"/>
    <w:rsid w:val="004C2EC7"/>
    <w:rsid w:val="004C37D3"/>
    <w:rsid w:val="004C4315"/>
    <w:rsid w:val="004C454B"/>
    <w:rsid w:val="004C47BA"/>
    <w:rsid w:val="004C71BA"/>
    <w:rsid w:val="004C75F8"/>
    <w:rsid w:val="004D0878"/>
    <w:rsid w:val="004D0F08"/>
    <w:rsid w:val="004D17AE"/>
    <w:rsid w:val="004D19FF"/>
    <w:rsid w:val="004D1D45"/>
    <w:rsid w:val="004D1E0D"/>
    <w:rsid w:val="004D2649"/>
    <w:rsid w:val="004D2EDF"/>
    <w:rsid w:val="004D3443"/>
    <w:rsid w:val="004D3A57"/>
    <w:rsid w:val="004D3B6C"/>
    <w:rsid w:val="004D431C"/>
    <w:rsid w:val="004D46A5"/>
    <w:rsid w:val="004D4D8B"/>
    <w:rsid w:val="004D5A92"/>
    <w:rsid w:val="004D5F6F"/>
    <w:rsid w:val="004D7450"/>
    <w:rsid w:val="004D74F3"/>
    <w:rsid w:val="004D7536"/>
    <w:rsid w:val="004E035A"/>
    <w:rsid w:val="004E0A39"/>
    <w:rsid w:val="004E0C2C"/>
    <w:rsid w:val="004E1926"/>
    <w:rsid w:val="004E19BD"/>
    <w:rsid w:val="004E2574"/>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C70"/>
    <w:rsid w:val="004F3DE6"/>
    <w:rsid w:val="004F3E2C"/>
    <w:rsid w:val="004F3ED9"/>
    <w:rsid w:val="004F3FC3"/>
    <w:rsid w:val="004F482F"/>
    <w:rsid w:val="004F4BCE"/>
    <w:rsid w:val="004F4C0D"/>
    <w:rsid w:val="004F4E67"/>
    <w:rsid w:val="004F55AC"/>
    <w:rsid w:val="004F59B1"/>
    <w:rsid w:val="004F603D"/>
    <w:rsid w:val="004F61F2"/>
    <w:rsid w:val="004F72DE"/>
    <w:rsid w:val="004F7440"/>
    <w:rsid w:val="004F769C"/>
    <w:rsid w:val="004F7D5F"/>
    <w:rsid w:val="00500432"/>
    <w:rsid w:val="00500A2C"/>
    <w:rsid w:val="0050190F"/>
    <w:rsid w:val="00501B77"/>
    <w:rsid w:val="00501D0C"/>
    <w:rsid w:val="00501D30"/>
    <w:rsid w:val="00501F01"/>
    <w:rsid w:val="00503992"/>
    <w:rsid w:val="00503C61"/>
    <w:rsid w:val="00504736"/>
    <w:rsid w:val="005054D8"/>
    <w:rsid w:val="0050627D"/>
    <w:rsid w:val="005079AD"/>
    <w:rsid w:val="00507ADC"/>
    <w:rsid w:val="00507D68"/>
    <w:rsid w:val="0051010F"/>
    <w:rsid w:val="00510450"/>
    <w:rsid w:val="00510FFA"/>
    <w:rsid w:val="00511B8B"/>
    <w:rsid w:val="00511EE2"/>
    <w:rsid w:val="005121B4"/>
    <w:rsid w:val="0051220A"/>
    <w:rsid w:val="005122AD"/>
    <w:rsid w:val="005125D6"/>
    <w:rsid w:val="005127C1"/>
    <w:rsid w:val="0051314D"/>
    <w:rsid w:val="00513A7E"/>
    <w:rsid w:val="00513D27"/>
    <w:rsid w:val="00514096"/>
    <w:rsid w:val="00514CE6"/>
    <w:rsid w:val="00514D7D"/>
    <w:rsid w:val="00514DE0"/>
    <w:rsid w:val="00516399"/>
    <w:rsid w:val="0051650F"/>
    <w:rsid w:val="00516A3F"/>
    <w:rsid w:val="00517502"/>
    <w:rsid w:val="00517E40"/>
    <w:rsid w:val="005212ED"/>
    <w:rsid w:val="00521DCE"/>
    <w:rsid w:val="0052266B"/>
    <w:rsid w:val="00522FD2"/>
    <w:rsid w:val="00523928"/>
    <w:rsid w:val="00523A8C"/>
    <w:rsid w:val="00523DAD"/>
    <w:rsid w:val="00524544"/>
    <w:rsid w:val="00524C32"/>
    <w:rsid w:val="00524DFD"/>
    <w:rsid w:val="0052556A"/>
    <w:rsid w:val="005255DA"/>
    <w:rsid w:val="00525B84"/>
    <w:rsid w:val="00525FB1"/>
    <w:rsid w:val="005263BE"/>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655"/>
    <w:rsid w:val="005379DC"/>
    <w:rsid w:val="00540BE6"/>
    <w:rsid w:val="00540E5F"/>
    <w:rsid w:val="0054113E"/>
    <w:rsid w:val="005416D0"/>
    <w:rsid w:val="0054171D"/>
    <w:rsid w:val="00541A4E"/>
    <w:rsid w:val="00542CEA"/>
    <w:rsid w:val="00542EF5"/>
    <w:rsid w:val="0054313E"/>
    <w:rsid w:val="005432EA"/>
    <w:rsid w:val="00544AEC"/>
    <w:rsid w:val="00544AF8"/>
    <w:rsid w:val="00546723"/>
    <w:rsid w:val="005469AD"/>
    <w:rsid w:val="00546AF4"/>
    <w:rsid w:val="0054767C"/>
    <w:rsid w:val="005506FB"/>
    <w:rsid w:val="00550D6F"/>
    <w:rsid w:val="00550E6E"/>
    <w:rsid w:val="00551ABA"/>
    <w:rsid w:val="00551E01"/>
    <w:rsid w:val="00553419"/>
    <w:rsid w:val="00554C3F"/>
    <w:rsid w:val="00555FB3"/>
    <w:rsid w:val="0055708F"/>
    <w:rsid w:val="005579E0"/>
    <w:rsid w:val="00560084"/>
    <w:rsid w:val="00560865"/>
    <w:rsid w:val="0056127E"/>
    <w:rsid w:val="005619B4"/>
    <w:rsid w:val="0056227A"/>
    <w:rsid w:val="00562787"/>
    <w:rsid w:val="005628FF"/>
    <w:rsid w:val="00562B3B"/>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121"/>
    <w:rsid w:val="0056731E"/>
    <w:rsid w:val="005677D9"/>
    <w:rsid w:val="00567A18"/>
    <w:rsid w:val="00567F6E"/>
    <w:rsid w:val="0057037B"/>
    <w:rsid w:val="005708D4"/>
    <w:rsid w:val="00571C7E"/>
    <w:rsid w:val="00572268"/>
    <w:rsid w:val="0057301C"/>
    <w:rsid w:val="005734D7"/>
    <w:rsid w:val="00573916"/>
    <w:rsid w:val="00573D4B"/>
    <w:rsid w:val="00573DC9"/>
    <w:rsid w:val="0057521A"/>
    <w:rsid w:val="005752A5"/>
    <w:rsid w:val="00575356"/>
    <w:rsid w:val="005753AC"/>
    <w:rsid w:val="005755E2"/>
    <w:rsid w:val="00575F54"/>
    <w:rsid w:val="00576C36"/>
    <w:rsid w:val="005770EA"/>
    <w:rsid w:val="00577452"/>
    <w:rsid w:val="00577B61"/>
    <w:rsid w:val="005816F3"/>
    <w:rsid w:val="00581CA2"/>
    <w:rsid w:val="00581F96"/>
    <w:rsid w:val="0058239D"/>
    <w:rsid w:val="00583006"/>
    <w:rsid w:val="00583457"/>
    <w:rsid w:val="00584A7B"/>
    <w:rsid w:val="00585374"/>
    <w:rsid w:val="00585A59"/>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D91"/>
    <w:rsid w:val="00592F84"/>
    <w:rsid w:val="00594273"/>
    <w:rsid w:val="005942E8"/>
    <w:rsid w:val="00594CE4"/>
    <w:rsid w:val="00594D24"/>
    <w:rsid w:val="005957F1"/>
    <w:rsid w:val="0059606D"/>
    <w:rsid w:val="00596497"/>
    <w:rsid w:val="00596515"/>
    <w:rsid w:val="00596828"/>
    <w:rsid w:val="005974DC"/>
    <w:rsid w:val="0059786D"/>
    <w:rsid w:val="00597A14"/>
    <w:rsid w:val="00597B09"/>
    <w:rsid w:val="00597F9C"/>
    <w:rsid w:val="005A0C4C"/>
    <w:rsid w:val="005A1118"/>
    <w:rsid w:val="005A1FF6"/>
    <w:rsid w:val="005A23EE"/>
    <w:rsid w:val="005A25F4"/>
    <w:rsid w:val="005A2702"/>
    <w:rsid w:val="005A3475"/>
    <w:rsid w:val="005A3481"/>
    <w:rsid w:val="005A36E3"/>
    <w:rsid w:val="005A45DA"/>
    <w:rsid w:val="005A4829"/>
    <w:rsid w:val="005A4C11"/>
    <w:rsid w:val="005A5096"/>
    <w:rsid w:val="005A51E0"/>
    <w:rsid w:val="005A53E5"/>
    <w:rsid w:val="005A56A2"/>
    <w:rsid w:val="005A5B2C"/>
    <w:rsid w:val="005A6DD6"/>
    <w:rsid w:val="005A70F8"/>
    <w:rsid w:val="005A72B6"/>
    <w:rsid w:val="005A7839"/>
    <w:rsid w:val="005A7B08"/>
    <w:rsid w:val="005A7D17"/>
    <w:rsid w:val="005A7D4D"/>
    <w:rsid w:val="005B0EED"/>
    <w:rsid w:val="005B1134"/>
    <w:rsid w:val="005B1A7F"/>
    <w:rsid w:val="005B20FE"/>
    <w:rsid w:val="005B246D"/>
    <w:rsid w:val="005B2523"/>
    <w:rsid w:val="005B29D0"/>
    <w:rsid w:val="005B2E55"/>
    <w:rsid w:val="005B3505"/>
    <w:rsid w:val="005B357D"/>
    <w:rsid w:val="005B376A"/>
    <w:rsid w:val="005B3A21"/>
    <w:rsid w:val="005B3C59"/>
    <w:rsid w:val="005B457D"/>
    <w:rsid w:val="005B5338"/>
    <w:rsid w:val="005B542F"/>
    <w:rsid w:val="005B5C92"/>
    <w:rsid w:val="005B61E4"/>
    <w:rsid w:val="005B631C"/>
    <w:rsid w:val="005B63CC"/>
    <w:rsid w:val="005B6CB3"/>
    <w:rsid w:val="005B715E"/>
    <w:rsid w:val="005B7BCC"/>
    <w:rsid w:val="005C0322"/>
    <w:rsid w:val="005C0674"/>
    <w:rsid w:val="005C1078"/>
    <w:rsid w:val="005C19D3"/>
    <w:rsid w:val="005C2420"/>
    <w:rsid w:val="005C26D9"/>
    <w:rsid w:val="005C2A88"/>
    <w:rsid w:val="005C2EB4"/>
    <w:rsid w:val="005C3FBA"/>
    <w:rsid w:val="005C52AB"/>
    <w:rsid w:val="005C557D"/>
    <w:rsid w:val="005C5B65"/>
    <w:rsid w:val="005C6545"/>
    <w:rsid w:val="005C6C6C"/>
    <w:rsid w:val="005C70B8"/>
    <w:rsid w:val="005C7544"/>
    <w:rsid w:val="005D032D"/>
    <w:rsid w:val="005D0554"/>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C3B"/>
    <w:rsid w:val="005D7F6A"/>
    <w:rsid w:val="005E00CE"/>
    <w:rsid w:val="005E0F8F"/>
    <w:rsid w:val="005E129D"/>
    <w:rsid w:val="005E19CE"/>
    <w:rsid w:val="005E22D6"/>
    <w:rsid w:val="005E2480"/>
    <w:rsid w:val="005E292B"/>
    <w:rsid w:val="005E2DFE"/>
    <w:rsid w:val="005E3122"/>
    <w:rsid w:val="005E3734"/>
    <w:rsid w:val="005E3E87"/>
    <w:rsid w:val="005E46B4"/>
    <w:rsid w:val="005E4882"/>
    <w:rsid w:val="005E48B3"/>
    <w:rsid w:val="005E527B"/>
    <w:rsid w:val="005E587E"/>
    <w:rsid w:val="005E63BE"/>
    <w:rsid w:val="005E68AC"/>
    <w:rsid w:val="005E753E"/>
    <w:rsid w:val="005F074F"/>
    <w:rsid w:val="005F0BCE"/>
    <w:rsid w:val="005F0D81"/>
    <w:rsid w:val="005F1979"/>
    <w:rsid w:val="005F1F58"/>
    <w:rsid w:val="005F203B"/>
    <w:rsid w:val="005F2C24"/>
    <w:rsid w:val="005F317A"/>
    <w:rsid w:val="005F328A"/>
    <w:rsid w:val="005F3BC4"/>
    <w:rsid w:val="005F41F2"/>
    <w:rsid w:val="005F44A9"/>
    <w:rsid w:val="005F47A4"/>
    <w:rsid w:val="005F4CCB"/>
    <w:rsid w:val="005F4CF7"/>
    <w:rsid w:val="005F55B3"/>
    <w:rsid w:val="005F5B21"/>
    <w:rsid w:val="005F5E17"/>
    <w:rsid w:val="005F694A"/>
    <w:rsid w:val="005F6B14"/>
    <w:rsid w:val="005F6F1C"/>
    <w:rsid w:val="005F7EB7"/>
    <w:rsid w:val="006003FB"/>
    <w:rsid w:val="00600BA9"/>
    <w:rsid w:val="0060112E"/>
    <w:rsid w:val="00601A7F"/>
    <w:rsid w:val="00601BCC"/>
    <w:rsid w:val="00601F24"/>
    <w:rsid w:val="006036A8"/>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103DF"/>
    <w:rsid w:val="006106F5"/>
    <w:rsid w:val="006107D8"/>
    <w:rsid w:val="00610CD1"/>
    <w:rsid w:val="00610D7D"/>
    <w:rsid w:val="00610E57"/>
    <w:rsid w:val="006121A0"/>
    <w:rsid w:val="00612F51"/>
    <w:rsid w:val="00613407"/>
    <w:rsid w:val="0061347A"/>
    <w:rsid w:val="006139C3"/>
    <w:rsid w:val="006143F1"/>
    <w:rsid w:val="006149A8"/>
    <w:rsid w:val="006152A3"/>
    <w:rsid w:val="00615B84"/>
    <w:rsid w:val="0061625D"/>
    <w:rsid w:val="006177FD"/>
    <w:rsid w:val="0061781B"/>
    <w:rsid w:val="006207DA"/>
    <w:rsid w:val="00620BC2"/>
    <w:rsid w:val="00620EC5"/>
    <w:rsid w:val="00620FD3"/>
    <w:rsid w:val="0062126C"/>
    <w:rsid w:val="00621A94"/>
    <w:rsid w:val="006220E6"/>
    <w:rsid w:val="006228FF"/>
    <w:rsid w:val="00622A7F"/>
    <w:rsid w:val="00622DA0"/>
    <w:rsid w:val="00623A93"/>
    <w:rsid w:val="00623E24"/>
    <w:rsid w:val="006245F0"/>
    <w:rsid w:val="00624D51"/>
    <w:rsid w:val="0062570B"/>
    <w:rsid w:val="006263C8"/>
    <w:rsid w:val="006265DC"/>
    <w:rsid w:val="006267A4"/>
    <w:rsid w:val="006269AC"/>
    <w:rsid w:val="00626ADF"/>
    <w:rsid w:val="006300A6"/>
    <w:rsid w:val="006305A1"/>
    <w:rsid w:val="006309B8"/>
    <w:rsid w:val="00630A12"/>
    <w:rsid w:val="00630A83"/>
    <w:rsid w:val="00631454"/>
    <w:rsid w:val="00631B69"/>
    <w:rsid w:val="00631BB2"/>
    <w:rsid w:val="00631F88"/>
    <w:rsid w:val="006329EB"/>
    <w:rsid w:val="0063304D"/>
    <w:rsid w:val="00633584"/>
    <w:rsid w:val="00634481"/>
    <w:rsid w:val="006346F5"/>
    <w:rsid w:val="00634C35"/>
    <w:rsid w:val="006352EE"/>
    <w:rsid w:val="006353F8"/>
    <w:rsid w:val="0063654E"/>
    <w:rsid w:val="00636A4F"/>
    <w:rsid w:val="00636AFF"/>
    <w:rsid w:val="00637940"/>
    <w:rsid w:val="00637977"/>
    <w:rsid w:val="00637BF6"/>
    <w:rsid w:val="006403BC"/>
    <w:rsid w:val="00640AB1"/>
    <w:rsid w:val="00640B5F"/>
    <w:rsid w:val="00640E3A"/>
    <w:rsid w:val="00641CB6"/>
    <w:rsid w:val="006429D4"/>
    <w:rsid w:val="00642E7C"/>
    <w:rsid w:val="00642FB4"/>
    <w:rsid w:val="006437DC"/>
    <w:rsid w:val="0064467F"/>
    <w:rsid w:val="00644F01"/>
    <w:rsid w:val="00645939"/>
    <w:rsid w:val="00646343"/>
    <w:rsid w:val="006464B4"/>
    <w:rsid w:val="00646599"/>
    <w:rsid w:val="00646EA4"/>
    <w:rsid w:val="00647C65"/>
    <w:rsid w:val="006508DD"/>
    <w:rsid w:val="00650AEA"/>
    <w:rsid w:val="00650BC9"/>
    <w:rsid w:val="00650BEC"/>
    <w:rsid w:val="00650E00"/>
    <w:rsid w:val="00652298"/>
    <w:rsid w:val="00653493"/>
    <w:rsid w:val="0065418D"/>
    <w:rsid w:val="00654324"/>
    <w:rsid w:val="00654372"/>
    <w:rsid w:val="0065672A"/>
    <w:rsid w:val="006571CA"/>
    <w:rsid w:val="00657352"/>
    <w:rsid w:val="006607E8"/>
    <w:rsid w:val="00660CB7"/>
    <w:rsid w:val="006610EF"/>
    <w:rsid w:val="0066176E"/>
    <w:rsid w:val="006617EC"/>
    <w:rsid w:val="006618D9"/>
    <w:rsid w:val="00661B66"/>
    <w:rsid w:val="00661FB9"/>
    <w:rsid w:val="00662284"/>
    <w:rsid w:val="0066249E"/>
    <w:rsid w:val="006636A3"/>
    <w:rsid w:val="006643A6"/>
    <w:rsid w:val="00664835"/>
    <w:rsid w:val="00664A8E"/>
    <w:rsid w:val="00664ABF"/>
    <w:rsid w:val="00664F96"/>
    <w:rsid w:val="006653AF"/>
    <w:rsid w:val="00666585"/>
    <w:rsid w:val="006665FF"/>
    <w:rsid w:val="00666B35"/>
    <w:rsid w:val="00666CDA"/>
    <w:rsid w:val="00666E36"/>
    <w:rsid w:val="00667EF4"/>
    <w:rsid w:val="006701E1"/>
    <w:rsid w:val="00670CF2"/>
    <w:rsid w:val="00670E8D"/>
    <w:rsid w:val="00671C61"/>
    <w:rsid w:val="00672584"/>
    <w:rsid w:val="00672C6A"/>
    <w:rsid w:val="0067347B"/>
    <w:rsid w:val="006737CC"/>
    <w:rsid w:val="00674005"/>
    <w:rsid w:val="00674F23"/>
    <w:rsid w:val="00675649"/>
    <w:rsid w:val="00675757"/>
    <w:rsid w:val="00675773"/>
    <w:rsid w:val="00675972"/>
    <w:rsid w:val="00675DC4"/>
    <w:rsid w:val="00676714"/>
    <w:rsid w:val="00676796"/>
    <w:rsid w:val="00677152"/>
    <w:rsid w:val="00680162"/>
    <w:rsid w:val="006801CC"/>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87F6D"/>
    <w:rsid w:val="006900B7"/>
    <w:rsid w:val="00690831"/>
    <w:rsid w:val="00690AF4"/>
    <w:rsid w:val="00690D95"/>
    <w:rsid w:val="00692458"/>
    <w:rsid w:val="006931AE"/>
    <w:rsid w:val="00693698"/>
    <w:rsid w:val="006936EC"/>
    <w:rsid w:val="0069371F"/>
    <w:rsid w:val="00693992"/>
    <w:rsid w:val="006939A7"/>
    <w:rsid w:val="00693C56"/>
    <w:rsid w:val="00694307"/>
    <w:rsid w:val="00694930"/>
    <w:rsid w:val="00694BA7"/>
    <w:rsid w:val="00694D38"/>
    <w:rsid w:val="0069535C"/>
    <w:rsid w:val="00695517"/>
    <w:rsid w:val="0069622F"/>
    <w:rsid w:val="006965FC"/>
    <w:rsid w:val="006975F2"/>
    <w:rsid w:val="006975FE"/>
    <w:rsid w:val="006A028E"/>
    <w:rsid w:val="006A03C5"/>
    <w:rsid w:val="006A0806"/>
    <w:rsid w:val="006A0A7F"/>
    <w:rsid w:val="006A0E0F"/>
    <w:rsid w:val="006A11F3"/>
    <w:rsid w:val="006A1706"/>
    <w:rsid w:val="006A19BD"/>
    <w:rsid w:val="006A1DB8"/>
    <w:rsid w:val="006A1F54"/>
    <w:rsid w:val="006A2119"/>
    <w:rsid w:val="006A22DC"/>
    <w:rsid w:val="006A2AA9"/>
    <w:rsid w:val="006A2ABC"/>
    <w:rsid w:val="006A307B"/>
    <w:rsid w:val="006A33D7"/>
    <w:rsid w:val="006A3A6B"/>
    <w:rsid w:val="006A454B"/>
    <w:rsid w:val="006A4BD9"/>
    <w:rsid w:val="006A4C17"/>
    <w:rsid w:val="006A4FBF"/>
    <w:rsid w:val="006A4FEA"/>
    <w:rsid w:val="006A57CF"/>
    <w:rsid w:val="006A5CE1"/>
    <w:rsid w:val="006A5F6E"/>
    <w:rsid w:val="006A61A0"/>
    <w:rsid w:val="006A61F7"/>
    <w:rsid w:val="006A6BA3"/>
    <w:rsid w:val="006A6D64"/>
    <w:rsid w:val="006A6F2F"/>
    <w:rsid w:val="006A7469"/>
    <w:rsid w:val="006A75EA"/>
    <w:rsid w:val="006A770A"/>
    <w:rsid w:val="006B060E"/>
    <w:rsid w:val="006B075D"/>
    <w:rsid w:val="006B0D98"/>
    <w:rsid w:val="006B1DAD"/>
    <w:rsid w:val="006B2370"/>
    <w:rsid w:val="006B2D16"/>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6F54"/>
    <w:rsid w:val="006B798A"/>
    <w:rsid w:val="006B7F95"/>
    <w:rsid w:val="006C08A3"/>
    <w:rsid w:val="006C0976"/>
    <w:rsid w:val="006C0C3B"/>
    <w:rsid w:val="006C209A"/>
    <w:rsid w:val="006C22B3"/>
    <w:rsid w:val="006C3246"/>
    <w:rsid w:val="006C32D5"/>
    <w:rsid w:val="006C3604"/>
    <w:rsid w:val="006C3811"/>
    <w:rsid w:val="006C3F39"/>
    <w:rsid w:val="006C427D"/>
    <w:rsid w:val="006C4A6F"/>
    <w:rsid w:val="006C4D77"/>
    <w:rsid w:val="006C5052"/>
    <w:rsid w:val="006C534A"/>
    <w:rsid w:val="006C58EE"/>
    <w:rsid w:val="006C5C6B"/>
    <w:rsid w:val="006C5D6E"/>
    <w:rsid w:val="006C6D8D"/>
    <w:rsid w:val="006C73B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DD3"/>
    <w:rsid w:val="006D3EC6"/>
    <w:rsid w:val="006D4147"/>
    <w:rsid w:val="006D5AE1"/>
    <w:rsid w:val="006D7C4F"/>
    <w:rsid w:val="006E0B5F"/>
    <w:rsid w:val="006E105C"/>
    <w:rsid w:val="006E1717"/>
    <w:rsid w:val="006E1AAE"/>
    <w:rsid w:val="006E22C4"/>
    <w:rsid w:val="006E2E2C"/>
    <w:rsid w:val="006E30E9"/>
    <w:rsid w:val="006E32BF"/>
    <w:rsid w:val="006E33E9"/>
    <w:rsid w:val="006E3805"/>
    <w:rsid w:val="006E393B"/>
    <w:rsid w:val="006E3B93"/>
    <w:rsid w:val="006E3C4B"/>
    <w:rsid w:val="006E3CB9"/>
    <w:rsid w:val="006E3E3D"/>
    <w:rsid w:val="006E4A0E"/>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3026"/>
    <w:rsid w:val="007030D0"/>
    <w:rsid w:val="00703EB2"/>
    <w:rsid w:val="00703F9D"/>
    <w:rsid w:val="00704052"/>
    <w:rsid w:val="00704836"/>
    <w:rsid w:val="00704E08"/>
    <w:rsid w:val="0070736A"/>
    <w:rsid w:val="00707416"/>
    <w:rsid w:val="007075CE"/>
    <w:rsid w:val="00707FA6"/>
    <w:rsid w:val="007101CF"/>
    <w:rsid w:val="00710465"/>
    <w:rsid w:val="00711655"/>
    <w:rsid w:val="0071186D"/>
    <w:rsid w:val="00711A17"/>
    <w:rsid w:val="00712390"/>
    <w:rsid w:val="0071273E"/>
    <w:rsid w:val="00712FB0"/>
    <w:rsid w:val="00714AD4"/>
    <w:rsid w:val="00714EDA"/>
    <w:rsid w:val="00715190"/>
    <w:rsid w:val="007152B9"/>
    <w:rsid w:val="00715BF6"/>
    <w:rsid w:val="00715F00"/>
    <w:rsid w:val="00716BD2"/>
    <w:rsid w:val="00716EA7"/>
    <w:rsid w:val="00717716"/>
    <w:rsid w:val="00717794"/>
    <w:rsid w:val="007178E1"/>
    <w:rsid w:val="00717A0D"/>
    <w:rsid w:val="007200F2"/>
    <w:rsid w:val="007205CC"/>
    <w:rsid w:val="00720A2B"/>
    <w:rsid w:val="00720EDB"/>
    <w:rsid w:val="00721537"/>
    <w:rsid w:val="007225B3"/>
    <w:rsid w:val="00722B0D"/>
    <w:rsid w:val="007231E1"/>
    <w:rsid w:val="00723328"/>
    <w:rsid w:val="00723994"/>
    <w:rsid w:val="00723B96"/>
    <w:rsid w:val="00723EC0"/>
    <w:rsid w:val="00723F57"/>
    <w:rsid w:val="0072416C"/>
    <w:rsid w:val="00724414"/>
    <w:rsid w:val="0072505B"/>
    <w:rsid w:val="007258B9"/>
    <w:rsid w:val="0072672B"/>
    <w:rsid w:val="007267A7"/>
    <w:rsid w:val="00727D1A"/>
    <w:rsid w:val="00727F56"/>
    <w:rsid w:val="00727F6A"/>
    <w:rsid w:val="00730266"/>
    <w:rsid w:val="00730731"/>
    <w:rsid w:val="00730872"/>
    <w:rsid w:val="00730A04"/>
    <w:rsid w:val="00730EC0"/>
    <w:rsid w:val="007312F3"/>
    <w:rsid w:val="00731563"/>
    <w:rsid w:val="00731893"/>
    <w:rsid w:val="00731A2D"/>
    <w:rsid w:val="00731F22"/>
    <w:rsid w:val="00732329"/>
    <w:rsid w:val="0073252B"/>
    <w:rsid w:val="00733132"/>
    <w:rsid w:val="007334CD"/>
    <w:rsid w:val="00733536"/>
    <w:rsid w:val="007338FE"/>
    <w:rsid w:val="00733D7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7F2"/>
    <w:rsid w:val="00742830"/>
    <w:rsid w:val="00742C1E"/>
    <w:rsid w:val="00742FEF"/>
    <w:rsid w:val="00743207"/>
    <w:rsid w:val="0074351A"/>
    <w:rsid w:val="007439FF"/>
    <w:rsid w:val="007442C3"/>
    <w:rsid w:val="00744646"/>
    <w:rsid w:val="00744E68"/>
    <w:rsid w:val="0074510E"/>
    <w:rsid w:val="007452F5"/>
    <w:rsid w:val="007455A1"/>
    <w:rsid w:val="00745934"/>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619E"/>
    <w:rsid w:val="00756B0D"/>
    <w:rsid w:val="00756CD2"/>
    <w:rsid w:val="00756EBD"/>
    <w:rsid w:val="0075706E"/>
    <w:rsid w:val="0076016F"/>
    <w:rsid w:val="0076036F"/>
    <w:rsid w:val="0076095A"/>
    <w:rsid w:val="00760E19"/>
    <w:rsid w:val="0076136D"/>
    <w:rsid w:val="007616FB"/>
    <w:rsid w:val="00761A23"/>
    <w:rsid w:val="00762008"/>
    <w:rsid w:val="007630FB"/>
    <w:rsid w:val="00763171"/>
    <w:rsid w:val="007632AF"/>
    <w:rsid w:val="00763741"/>
    <w:rsid w:val="007638DC"/>
    <w:rsid w:val="00763A13"/>
    <w:rsid w:val="00764388"/>
    <w:rsid w:val="00764938"/>
    <w:rsid w:val="00764DC4"/>
    <w:rsid w:val="00764E9E"/>
    <w:rsid w:val="007652C4"/>
    <w:rsid w:val="00765441"/>
    <w:rsid w:val="00766322"/>
    <w:rsid w:val="00766D85"/>
    <w:rsid w:val="00766F02"/>
    <w:rsid w:val="007700EA"/>
    <w:rsid w:val="00770865"/>
    <w:rsid w:val="0077089D"/>
    <w:rsid w:val="00770C80"/>
    <w:rsid w:val="00770FC1"/>
    <w:rsid w:val="007710BC"/>
    <w:rsid w:val="007713CB"/>
    <w:rsid w:val="007718B9"/>
    <w:rsid w:val="007725A7"/>
    <w:rsid w:val="0077282D"/>
    <w:rsid w:val="00772E85"/>
    <w:rsid w:val="00773461"/>
    <w:rsid w:val="007734FC"/>
    <w:rsid w:val="00773684"/>
    <w:rsid w:val="0077470D"/>
    <w:rsid w:val="0077474E"/>
    <w:rsid w:val="00774A9B"/>
    <w:rsid w:val="007751EE"/>
    <w:rsid w:val="007760AD"/>
    <w:rsid w:val="007763AC"/>
    <w:rsid w:val="00776B28"/>
    <w:rsid w:val="00777594"/>
    <w:rsid w:val="00777981"/>
    <w:rsid w:val="00777A57"/>
    <w:rsid w:val="00777B30"/>
    <w:rsid w:val="00777C85"/>
    <w:rsid w:val="00777D5A"/>
    <w:rsid w:val="0078012F"/>
    <w:rsid w:val="007801C7"/>
    <w:rsid w:val="00780818"/>
    <w:rsid w:val="0078082E"/>
    <w:rsid w:val="007817C9"/>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C54"/>
    <w:rsid w:val="00791ADF"/>
    <w:rsid w:val="00791B6F"/>
    <w:rsid w:val="0079255B"/>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6F09"/>
    <w:rsid w:val="0079705E"/>
    <w:rsid w:val="00797B39"/>
    <w:rsid w:val="007A0700"/>
    <w:rsid w:val="007A09AD"/>
    <w:rsid w:val="007A0ED8"/>
    <w:rsid w:val="007A1F73"/>
    <w:rsid w:val="007A1F9C"/>
    <w:rsid w:val="007A38CD"/>
    <w:rsid w:val="007A5AB5"/>
    <w:rsid w:val="007A5B7E"/>
    <w:rsid w:val="007A5E18"/>
    <w:rsid w:val="007A6B52"/>
    <w:rsid w:val="007A7672"/>
    <w:rsid w:val="007B058B"/>
    <w:rsid w:val="007B0ABF"/>
    <w:rsid w:val="007B0E9F"/>
    <w:rsid w:val="007B0FF1"/>
    <w:rsid w:val="007B111A"/>
    <w:rsid w:val="007B1378"/>
    <w:rsid w:val="007B17FD"/>
    <w:rsid w:val="007B1DAB"/>
    <w:rsid w:val="007B1FDE"/>
    <w:rsid w:val="007B2335"/>
    <w:rsid w:val="007B2740"/>
    <w:rsid w:val="007B414B"/>
    <w:rsid w:val="007B42A7"/>
    <w:rsid w:val="007B4D16"/>
    <w:rsid w:val="007B5230"/>
    <w:rsid w:val="007B5A58"/>
    <w:rsid w:val="007B5BFA"/>
    <w:rsid w:val="007B66D3"/>
    <w:rsid w:val="007B6A67"/>
    <w:rsid w:val="007B6E9A"/>
    <w:rsid w:val="007B790B"/>
    <w:rsid w:val="007C054B"/>
    <w:rsid w:val="007C0653"/>
    <w:rsid w:val="007C164A"/>
    <w:rsid w:val="007C1A01"/>
    <w:rsid w:val="007C2467"/>
    <w:rsid w:val="007C3683"/>
    <w:rsid w:val="007C3844"/>
    <w:rsid w:val="007C4D6F"/>
    <w:rsid w:val="007C56D9"/>
    <w:rsid w:val="007C6218"/>
    <w:rsid w:val="007C6B27"/>
    <w:rsid w:val="007C6DB7"/>
    <w:rsid w:val="007C7411"/>
    <w:rsid w:val="007C784A"/>
    <w:rsid w:val="007D010A"/>
    <w:rsid w:val="007D056D"/>
    <w:rsid w:val="007D0A96"/>
    <w:rsid w:val="007D134D"/>
    <w:rsid w:val="007D17B5"/>
    <w:rsid w:val="007D1862"/>
    <w:rsid w:val="007D2049"/>
    <w:rsid w:val="007D26B2"/>
    <w:rsid w:val="007D28B9"/>
    <w:rsid w:val="007D28D7"/>
    <w:rsid w:val="007D2A84"/>
    <w:rsid w:val="007D2FEC"/>
    <w:rsid w:val="007D30F3"/>
    <w:rsid w:val="007D332D"/>
    <w:rsid w:val="007D3771"/>
    <w:rsid w:val="007D3A2A"/>
    <w:rsid w:val="007D3A7A"/>
    <w:rsid w:val="007D3FEA"/>
    <w:rsid w:val="007D4D85"/>
    <w:rsid w:val="007D5CF1"/>
    <w:rsid w:val="007D5D7F"/>
    <w:rsid w:val="007D6D71"/>
    <w:rsid w:val="007D6E52"/>
    <w:rsid w:val="007D7369"/>
    <w:rsid w:val="007D7CFE"/>
    <w:rsid w:val="007D7E2D"/>
    <w:rsid w:val="007E0424"/>
    <w:rsid w:val="007E137D"/>
    <w:rsid w:val="007E1A06"/>
    <w:rsid w:val="007E1C96"/>
    <w:rsid w:val="007E31A5"/>
    <w:rsid w:val="007E3972"/>
    <w:rsid w:val="007E3BD4"/>
    <w:rsid w:val="007E4056"/>
    <w:rsid w:val="007E48FB"/>
    <w:rsid w:val="007E4E60"/>
    <w:rsid w:val="007E5194"/>
    <w:rsid w:val="007E586A"/>
    <w:rsid w:val="007E60EB"/>
    <w:rsid w:val="007E6743"/>
    <w:rsid w:val="007E6798"/>
    <w:rsid w:val="007E67BD"/>
    <w:rsid w:val="007E687B"/>
    <w:rsid w:val="007E6E87"/>
    <w:rsid w:val="007E7641"/>
    <w:rsid w:val="007E771F"/>
    <w:rsid w:val="007E7913"/>
    <w:rsid w:val="007E7CA2"/>
    <w:rsid w:val="007F000A"/>
    <w:rsid w:val="007F1790"/>
    <w:rsid w:val="007F259A"/>
    <w:rsid w:val="007F30D4"/>
    <w:rsid w:val="007F3540"/>
    <w:rsid w:val="007F37F9"/>
    <w:rsid w:val="007F400D"/>
    <w:rsid w:val="007F449E"/>
    <w:rsid w:val="007F4698"/>
    <w:rsid w:val="007F5637"/>
    <w:rsid w:val="007F6070"/>
    <w:rsid w:val="007F78C9"/>
    <w:rsid w:val="0080092C"/>
    <w:rsid w:val="00801C4F"/>
    <w:rsid w:val="00802595"/>
    <w:rsid w:val="00802A07"/>
    <w:rsid w:val="00802AEE"/>
    <w:rsid w:val="008031FD"/>
    <w:rsid w:val="008032A5"/>
    <w:rsid w:val="00803917"/>
    <w:rsid w:val="00803E7B"/>
    <w:rsid w:val="00803ECD"/>
    <w:rsid w:val="008041C1"/>
    <w:rsid w:val="0080434C"/>
    <w:rsid w:val="0080456F"/>
    <w:rsid w:val="008046AE"/>
    <w:rsid w:val="008047AA"/>
    <w:rsid w:val="00804820"/>
    <w:rsid w:val="008052AC"/>
    <w:rsid w:val="00805368"/>
    <w:rsid w:val="00805789"/>
    <w:rsid w:val="00806013"/>
    <w:rsid w:val="0080601D"/>
    <w:rsid w:val="00806DC2"/>
    <w:rsid w:val="00807596"/>
    <w:rsid w:val="00807AB0"/>
    <w:rsid w:val="00807B8C"/>
    <w:rsid w:val="00807D06"/>
    <w:rsid w:val="0081055A"/>
    <w:rsid w:val="00810E79"/>
    <w:rsid w:val="00811078"/>
    <w:rsid w:val="008114D9"/>
    <w:rsid w:val="00811CC5"/>
    <w:rsid w:val="00811D0A"/>
    <w:rsid w:val="00811E9F"/>
    <w:rsid w:val="0081252D"/>
    <w:rsid w:val="008126D7"/>
    <w:rsid w:val="00813344"/>
    <w:rsid w:val="008137E6"/>
    <w:rsid w:val="008137F1"/>
    <w:rsid w:val="0081430D"/>
    <w:rsid w:val="008143A5"/>
    <w:rsid w:val="00814656"/>
    <w:rsid w:val="00814A86"/>
    <w:rsid w:val="00814C59"/>
    <w:rsid w:val="00816536"/>
    <w:rsid w:val="00816A4C"/>
    <w:rsid w:val="008173FA"/>
    <w:rsid w:val="00817526"/>
    <w:rsid w:val="008175C8"/>
    <w:rsid w:val="008179B6"/>
    <w:rsid w:val="00817B08"/>
    <w:rsid w:val="00817B19"/>
    <w:rsid w:val="00817D4D"/>
    <w:rsid w:val="0082007D"/>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300E2"/>
    <w:rsid w:val="008301FE"/>
    <w:rsid w:val="008306C2"/>
    <w:rsid w:val="008311B9"/>
    <w:rsid w:val="008317CE"/>
    <w:rsid w:val="00831AF5"/>
    <w:rsid w:val="00831DF0"/>
    <w:rsid w:val="008321C6"/>
    <w:rsid w:val="0083273C"/>
    <w:rsid w:val="00832DAE"/>
    <w:rsid w:val="008334C1"/>
    <w:rsid w:val="008338CF"/>
    <w:rsid w:val="00833D28"/>
    <w:rsid w:val="008344A3"/>
    <w:rsid w:val="00834C93"/>
    <w:rsid w:val="00834DF9"/>
    <w:rsid w:val="008355B7"/>
    <w:rsid w:val="00835907"/>
    <w:rsid w:val="008368A1"/>
    <w:rsid w:val="00836A31"/>
    <w:rsid w:val="00836F03"/>
    <w:rsid w:val="00837286"/>
    <w:rsid w:val="008372EE"/>
    <w:rsid w:val="00837864"/>
    <w:rsid w:val="00840018"/>
    <w:rsid w:val="008406CA"/>
    <w:rsid w:val="0084075D"/>
    <w:rsid w:val="00840CE9"/>
    <w:rsid w:val="00840FB0"/>
    <w:rsid w:val="00841F8D"/>
    <w:rsid w:val="00842004"/>
    <w:rsid w:val="0084207D"/>
    <w:rsid w:val="008420B1"/>
    <w:rsid w:val="008426D1"/>
    <w:rsid w:val="00842921"/>
    <w:rsid w:val="00842956"/>
    <w:rsid w:val="00842D68"/>
    <w:rsid w:val="0084351D"/>
    <w:rsid w:val="0084388D"/>
    <w:rsid w:val="00843EB8"/>
    <w:rsid w:val="008442A9"/>
    <w:rsid w:val="00844CB9"/>
    <w:rsid w:val="00844E04"/>
    <w:rsid w:val="00844E96"/>
    <w:rsid w:val="00845319"/>
    <w:rsid w:val="00845471"/>
    <w:rsid w:val="008459A5"/>
    <w:rsid w:val="00846247"/>
    <w:rsid w:val="00846450"/>
    <w:rsid w:val="00846833"/>
    <w:rsid w:val="00846D59"/>
    <w:rsid w:val="008474C1"/>
    <w:rsid w:val="00847720"/>
    <w:rsid w:val="00847EC3"/>
    <w:rsid w:val="008509DA"/>
    <w:rsid w:val="00850AE7"/>
    <w:rsid w:val="00850FCF"/>
    <w:rsid w:val="00851EF2"/>
    <w:rsid w:val="008526D3"/>
    <w:rsid w:val="00852BC6"/>
    <w:rsid w:val="00852E5C"/>
    <w:rsid w:val="00852F27"/>
    <w:rsid w:val="0085326C"/>
    <w:rsid w:val="0085327D"/>
    <w:rsid w:val="00853756"/>
    <w:rsid w:val="00853C77"/>
    <w:rsid w:val="00853D95"/>
    <w:rsid w:val="00855057"/>
    <w:rsid w:val="00855108"/>
    <w:rsid w:val="008551C3"/>
    <w:rsid w:val="0085575B"/>
    <w:rsid w:val="00855B28"/>
    <w:rsid w:val="0085631D"/>
    <w:rsid w:val="008566C3"/>
    <w:rsid w:val="0085699D"/>
    <w:rsid w:val="008576F3"/>
    <w:rsid w:val="00860971"/>
    <w:rsid w:val="008617A1"/>
    <w:rsid w:val="00861B19"/>
    <w:rsid w:val="00861F11"/>
    <w:rsid w:val="0086287B"/>
    <w:rsid w:val="008629C6"/>
    <w:rsid w:val="00862BE8"/>
    <w:rsid w:val="00862DDA"/>
    <w:rsid w:val="00863526"/>
    <w:rsid w:val="00863A12"/>
    <w:rsid w:val="008640E0"/>
    <w:rsid w:val="00865371"/>
    <w:rsid w:val="00865999"/>
    <w:rsid w:val="00865D62"/>
    <w:rsid w:val="00865FB2"/>
    <w:rsid w:val="008660A7"/>
    <w:rsid w:val="0086685C"/>
    <w:rsid w:val="00866A56"/>
    <w:rsid w:val="00866DF9"/>
    <w:rsid w:val="00866FE1"/>
    <w:rsid w:val="008677D7"/>
    <w:rsid w:val="00867D37"/>
    <w:rsid w:val="00867DF1"/>
    <w:rsid w:val="00867F6E"/>
    <w:rsid w:val="00867FEE"/>
    <w:rsid w:val="008702C1"/>
    <w:rsid w:val="00870541"/>
    <w:rsid w:val="0087158D"/>
    <w:rsid w:val="00871934"/>
    <w:rsid w:val="00871A52"/>
    <w:rsid w:val="008721CB"/>
    <w:rsid w:val="008722D9"/>
    <w:rsid w:val="00872586"/>
    <w:rsid w:val="008726E0"/>
    <w:rsid w:val="00872A33"/>
    <w:rsid w:val="00872E99"/>
    <w:rsid w:val="008733C0"/>
    <w:rsid w:val="008742B5"/>
    <w:rsid w:val="008744F5"/>
    <w:rsid w:val="0087507F"/>
    <w:rsid w:val="008750EE"/>
    <w:rsid w:val="00875177"/>
    <w:rsid w:val="008754AD"/>
    <w:rsid w:val="008756B2"/>
    <w:rsid w:val="00875978"/>
    <w:rsid w:val="00875B36"/>
    <w:rsid w:val="00875F83"/>
    <w:rsid w:val="00876097"/>
    <w:rsid w:val="008761A2"/>
    <w:rsid w:val="00876EFC"/>
    <w:rsid w:val="008774A1"/>
    <w:rsid w:val="00877DA5"/>
    <w:rsid w:val="00877F77"/>
    <w:rsid w:val="00880DAD"/>
    <w:rsid w:val="00881979"/>
    <w:rsid w:val="00881E83"/>
    <w:rsid w:val="00882A15"/>
    <w:rsid w:val="00882DED"/>
    <w:rsid w:val="00882F13"/>
    <w:rsid w:val="008833E7"/>
    <w:rsid w:val="0088390B"/>
    <w:rsid w:val="008843C3"/>
    <w:rsid w:val="00885525"/>
    <w:rsid w:val="00886452"/>
    <w:rsid w:val="00886468"/>
    <w:rsid w:val="008868AB"/>
    <w:rsid w:val="00886CCC"/>
    <w:rsid w:val="00886E85"/>
    <w:rsid w:val="00887136"/>
    <w:rsid w:val="00887542"/>
    <w:rsid w:val="00887867"/>
    <w:rsid w:val="008879EE"/>
    <w:rsid w:val="00890429"/>
    <w:rsid w:val="00890D6B"/>
    <w:rsid w:val="008912F4"/>
    <w:rsid w:val="0089154A"/>
    <w:rsid w:val="00891A5C"/>
    <w:rsid w:val="00892023"/>
    <w:rsid w:val="00892BA3"/>
    <w:rsid w:val="00892C12"/>
    <w:rsid w:val="008937B0"/>
    <w:rsid w:val="00893A5E"/>
    <w:rsid w:val="00893D06"/>
    <w:rsid w:val="00894612"/>
    <w:rsid w:val="00895D6E"/>
    <w:rsid w:val="008962E0"/>
    <w:rsid w:val="00896C71"/>
    <w:rsid w:val="0089705C"/>
    <w:rsid w:val="00897A8A"/>
    <w:rsid w:val="00897C67"/>
    <w:rsid w:val="008A068B"/>
    <w:rsid w:val="008A0C48"/>
    <w:rsid w:val="008A0D2D"/>
    <w:rsid w:val="008A0D5D"/>
    <w:rsid w:val="008A1049"/>
    <w:rsid w:val="008A15FE"/>
    <w:rsid w:val="008A1D4E"/>
    <w:rsid w:val="008A2604"/>
    <w:rsid w:val="008A27EE"/>
    <w:rsid w:val="008A2831"/>
    <w:rsid w:val="008A38DE"/>
    <w:rsid w:val="008A4378"/>
    <w:rsid w:val="008A473B"/>
    <w:rsid w:val="008A5572"/>
    <w:rsid w:val="008A5712"/>
    <w:rsid w:val="008A5CDE"/>
    <w:rsid w:val="008A64B6"/>
    <w:rsid w:val="008A6B9A"/>
    <w:rsid w:val="008A6F9C"/>
    <w:rsid w:val="008A7182"/>
    <w:rsid w:val="008A7663"/>
    <w:rsid w:val="008A7750"/>
    <w:rsid w:val="008B0E4F"/>
    <w:rsid w:val="008B104B"/>
    <w:rsid w:val="008B2065"/>
    <w:rsid w:val="008B306D"/>
    <w:rsid w:val="008B3C99"/>
    <w:rsid w:val="008B46AD"/>
    <w:rsid w:val="008B46E5"/>
    <w:rsid w:val="008B5229"/>
    <w:rsid w:val="008B577E"/>
    <w:rsid w:val="008B58E1"/>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7C1"/>
    <w:rsid w:val="008C48E9"/>
    <w:rsid w:val="008C4B1C"/>
    <w:rsid w:val="008C4B52"/>
    <w:rsid w:val="008C53B5"/>
    <w:rsid w:val="008C5414"/>
    <w:rsid w:val="008C5C5C"/>
    <w:rsid w:val="008C66F6"/>
    <w:rsid w:val="008C6D35"/>
    <w:rsid w:val="008C7D0B"/>
    <w:rsid w:val="008D0061"/>
    <w:rsid w:val="008D0E9B"/>
    <w:rsid w:val="008D1052"/>
    <w:rsid w:val="008D1074"/>
    <w:rsid w:val="008D12EC"/>
    <w:rsid w:val="008D13BF"/>
    <w:rsid w:val="008D1ECA"/>
    <w:rsid w:val="008D2123"/>
    <w:rsid w:val="008D2C2B"/>
    <w:rsid w:val="008D3789"/>
    <w:rsid w:val="008D37DB"/>
    <w:rsid w:val="008D3928"/>
    <w:rsid w:val="008D3BCD"/>
    <w:rsid w:val="008D3F94"/>
    <w:rsid w:val="008D44F3"/>
    <w:rsid w:val="008D4992"/>
    <w:rsid w:val="008D4A2E"/>
    <w:rsid w:val="008D5AE0"/>
    <w:rsid w:val="008D60A2"/>
    <w:rsid w:val="008D6EF2"/>
    <w:rsid w:val="008D73DA"/>
    <w:rsid w:val="008D76FF"/>
    <w:rsid w:val="008D7FD3"/>
    <w:rsid w:val="008E0491"/>
    <w:rsid w:val="008E08B3"/>
    <w:rsid w:val="008E0B4E"/>
    <w:rsid w:val="008E21DC"/>
    <w:rsid w:val="008E256E"/>
    <w:rsid w:val="008E26B9"/>
    <w:rsid w:val="008E2868"/>
    <w:rsid w:val="008E287A"/>
    <w:rsid w:val="008E3212"/>
    <w:rsid w:val="008E39E7"/>
    <w:rsid w:val="008E485D"/>
    <w:rsid w:val="008E4BD6"/>
    <w:rsid w:val="008E51A7"/>
    <w:rsid w:val="008E52FE"/>
    <w:rsid w:val="008E56AE"/>
    <w:rsid w:val="008E69FE"/>
    <w:rsid w:val="008E6CC6"/>
    <w:rsid w:val="008E7001"/>
    <w:rsid w:val="008F0375"/>
    <w:rsid w:val="008F0907"/>
    <w:rsid w:val="008F0E14"/>
    <w:rsid w:val="008F0FFC"/>
    <w:rsid w:val="008F1B48"/>
    <w:rsid w:val="008F2219"/>
    <w:rsid w:val="008F27C6"/>
    <w:rsid w:val="008F2F03"/>
    <w:rsid w:val="008F303A"/>
    <w:rsid w:val="008F333A"/>
    <w:rsid w:val="008F37CF"/>
    <w:rsid w:val="008F40E7"/>
    <w:rsid w:val="008F48C0"/>
    <w:rsid w:val="008F50FC"/>
    <w:rsid w:val="008F5569"/>
    <w:rsid w:val="008F5669"/>
    <w:rsid w:val="008F57BA"/>
    <w:rsid w:val="008F6978"/>
    <w:rsid w:val="008F6EA6"/>
    <w:rsid w:val="008F7303"/>
    <w:rsid w:val="0090008F"/>
    <w:rsid w:val="009001E3"/>
    <w:rsid w:val="00900C66"/>
    <w:rsid w:val="00901E75"/>
    <w:rsid w:val="00901FBB"/>
    <w:rsid w:val="00902DB4"/>
    <w:rsid w:val="00902FC7"/>
    <w:rsid w:val="0090376A"/>
    <w:rsid w:val="00903927"/>
    <w:rsid w:val="00904493"/>
    <w:rsid w:val="00905552"/>
    <w:rsid w:val="00905B40"/>
    <w:rsid w:val="00905B55"/>
    <w:rsid w:val="00905FC9"/>
    <w:rsid w:val="00906238"/>
    <w:rsid w:val="0090646F"/>
    <w:rsid w:val="0090695E"/>
    <w:rsid w:val="00906CA1"/>
    <w:rsid w:val="00907870"/>
    <w:rsid w:val="00907B04"/>
    <w:rsid w:val="00907D1A"/>
    <w:rsid w:val="00907E85"/>
    <w:rsid w:val="009112F9"/>
    <w:rsid w:val="0091195A"/>
    <w:rsid w:val="00911F76"/>
    <w:rsid w:val="00912013"/>
    <w:rsid w:val="00912741"/>
    <w:rsid w:val="009129E4"/>
    <w:rsid w:val="009137EB"/>
    <w:rsid w:val="00913AB3"/>
    <w:rsid w:val="00913D02"/>
    <w:rsid w:val="00914DD4"/>
    <w:rsid w:val="00915248"/>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6B7"/>
    <w:rsid w:val="009309BB"/>
    <w:rsid w:val="009315C0"/>
    <w:rsid w:val="00932626"/>
    <w:rsid w:val="00932721"/>
    <w:rsid w:val="00933152"/>
    <w:rsid w:val="00933494"/>
    <w:rsid w:val="00933CEF"/>
    <w:rsid w:val="009345B8"/>
    <w:rsid w:val="0093474E"/>
    <w:rsid w:val="00934BFA"/>
    <w:rsid w:val="0093617A"/>
    <w:rsid w:val="009365E9"/>
    <w:rsid w:val="009367FF"/>
    <w:rsid w:val="0093696D"/>
    <w:rsid w:val="0093727E"/>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A85"/>
    <w:rsid w:val="00946C6A"/>
    <w:rsid w:val="00947162"/>
    <w:rsid w:val="00947616"/>
    <w:rsid w:val="009476ED"/>
    <w:rsid w:val="0094787A"/>
    <w:rsid w:val="009478E6"/>
    <w:rsid w:val="009502FF"/>
    <w:rsid w:val="00950636"/>
    <w:rsid w:val="00951627"/>
    <w:rsid w:val="009517FE"/>
    <w:rsid w:val="00951A84"/>
    <w:rsid w:val="00951AFE"/>
    <w:rsid w:val="0095234D"/>
    <w:rsid w:val="0095291C"/>
    <w:rsid w:val="00952AC1"/>
    <w:rsid w:val="00952AE8"/>
    <w:rsid w:val="00952B53"/>
    <w:rsid w:val="00952CB5"/>
    <w:rsid w:val="00952D0A"/>
    <w:rsid w:val="009530EA"/>
    <w:rsid w:val="009533AC"/>
    <w:rsid w:val="00953858"/>
    <w:rsid w:val="0095457B"/>
    <w:rsid w:val="00954722"/>
    <w:rsid w:val="009554ED"/>
    <w:rsid w:val="00955E47"/>
    <w:rsid w:val="00956302"/>
    <w:rsid w:val="009568CB"/>
    <w:rsid w:val="00956BE7"/>
    <w:rsid w:val="0095704D"/>
    <w:rsid w:val="009572E9"/>
    <w:rsid w:val="0095740A"/>
    <w:rsid w:val="009575B1"/>
    <w:rsid w:val="009604AA"/>
    <w:rsid w:val="009605A0"/>
    <w:rsid w:val="00961D68"/>
    <w:rsid w:val="00962451"/>
    <w:rsid w:val="009632A9"/>
    <w:rsid w:val="009634A0"/>
    <w:rsid w:val="00963FEE"/>
    <w:rsid w:val="009641E0"/>
    <w:rsid w:val="00964D63"/>
    <w:rsid w:val="0096562C"/>
    <w:rsid w:val="00965F46"/>
    <w:rsid w:val="00965F56"/>
    <w:rsid w:val="009660B0"/>
    <w:rsid w:val="00966285"/>
    <w:rsid w:val="00966297"/>
    <w:rsid w:val="009664CC"/>
    <w:rsid w:val="00967046"/>
    <w:rsid w:val="009677B6"/>
    <w:rsid w:val="009679B3"/>
    <w:rsid w:val="00967B5B"/>
    <w:rsid w:val="00970CC1"/>
    <w:rsid w:val="0097166A"/>
    <w:rsid w:val="009722C4"/>
    <w:rsid w:val="00972525"/>
    <w:rsid w:val="009727CE"/>
    <w:rsid w:val="00972B6A"/>
    <w:rsid w:val="009738FE"/>
    <w:rsid w:val="0097421F"/>
    <w:rsid w:val="0097437F"/>
    <w:rsid w:val="009750D4"/>
    <w:rsid w:val="009760BB"/>
    <w:rsid w:val="00976283"/>
    <w:rsid w:val="00976B1E"/>
    <w:rsid w:val="0097778D"/>
    <w:rsid w:val="00980A28"/>
    <w:rsid w:val="00980B1F"/>
    <w:rsid w:val="00981410"/>
    <w:rsid w:val="00981AB3"/>
    <w:rsid w:val="00982215"/>
    <w:rsid w:val="00982787"/>
    <w:rsid w:val="00982A82"/>
    <w:rsid w:val="00982EEC"/>
    <w:rsid w:val="00983144"/>
    <w:rsid w:val="00983587"/>
    <w:rsid w:val="00983991"/>
    <w:rsid w:val="00984A0E"/>
    <w:rsid w:val="00985397"/>
    <w:rsid w:val="009856A0"/>
    <w:rsid w:val="00985E1E"/>
    <w:rsid w:val="0098697B"/>
    <w:rsid w:val="00986A3B"/>
    <w:rsid w:val="00986CDE"/>
    <w:rsid w:val="009873B1"/>
    <w:rsid w:val="0098770B"/>
    <w:rsid w:val="00987997"/>
    <w:rsid w:val="009879B2"/>
    <w:rsid w:val="0099021F"/>
    <w:rsid w:val="00990833"/>
    <w:rsid w:val="009910A4"/>
    <w:rsid w:val="0099121D"/>
    <w:rsid w:val="00991821"/>
    <w:rsid w:val="009922AC"/>
    <w:rsid w:val="00993433"/>
    <w:rsid w:val="00993CE6"/>
    <w:rsid w:val="00993F80"/>
    <w:rsid w:val="00994309"/>
    <w:rsid w:val="009943CA"/>
    <w:rsid w:val="0099481C"/>
    <w:rsid w:val="009949C4"/>
    <w:rsid w:val="00995BA7"/>
    <w:rsid w:val="00996B72"/>
    <w:rsid w:val="00996BC1"/>
    <w:rsid w:val="0099733A"/>
    <w:rsid w:val="00997448"/>
    <w:rsid w:val="00997EA6"/>
    <w:rsid w:val="00997FB1"/>
    <w:rsid w:val="009A03B2"/>
    <w:rsid w:val="009A0AAC"/>
    <w:rsid w:val="009A115B"/>
    <w:rsid w:val="009A12E6"/>
    <w:rsid w:val="009A19B4"/>
    <w:rsid w:val="009A1E35"/>
    <w:rsid w:val="009A2AF5"/>
    <w:rsid w:val="009A2C48"/>
    <w:rsid w:val="009A3CDC"/>
    <w:rsid w:val="009A4023"/>
    <w:rsid w:val="009A5698"/>
    <w:rsid w:val="009A5818"/>
    <w:rsid w:val="009A6227"/>
    <w:rsid w:val="009A67A7"/>
    <w:rsid w:val="009A7270"/>
    <w:rsid w:val="009A7341"/>
    <w:rsid w:val="009A7B62"/>
    <w:rsid w:val="009B047E"/>
    <w:rsid w:val="009B088C"/>
    <w:rsid w:val="009B0BD7"/>
    <w:rsid w:val="009B1C0E"/>
    <w:rsid w:val="009B1D73"/>
    <w:rsid w:val="009B1E6D"/>
    <w:rsid w:val="009B23D7"/>
    <w:rsid w:val="009B2A1C"/>
    <w:rsid w:val="009B2F96"/>
    <w:rsid w:val="009B4580"/>
    <w:rsid w:val="009B503C"/>
    <w:rsid w:val="009B5557"/>
    <w:rsid w:val="009B5998"/>
    <w:rsid w:val="009B59BA"/>
    <w:rsid w:val="009B59F8"/>
    <w:rsid w:val="009B65A0"/>
    <w:rsid w:val="009B682B"/>
    <w:rsid w:val="009B7039"/>
    <w:rsid w:val="009B7361"/>
    <w:rsid w:val="009B74BB"/>
    <w:rsid w:val="009C003D"/>
    <w:rsid w:val="009C195A"/>
    <w:rsid w:val="009C247E"/>
    <w:rsid w:val="009C27D3"/>
    <w:rsid w:val="009C29CC"/>
    <w:rsid w:val="009C2AC3"/>
    <w:rsid w:val="009C2FF0"/>
    <w:rsid w:val="009C338C"/>
    <w:rsid w:val="009C3EE1"/>
    <w:rsid w:val="009C46C9"/>
    <w:rsid w:val="009C47F3"/>
    <w:rsid w:val="009C4EAF"/>
    <w:rsid w:val="009C52BF"/>
    <w:rsid w:val="009C5A9E"/>
    <w:rsid w:val="009C5C48"/>
    <w:rsid w:val="009C5E8F"/>
    <w:rsid w:val="009C6D0F"/>
    <w:rsid w:val="009C6E24"/>
    <w:rsid w:val="009C6EBE"/>
    <w:rsid w:val="009C7479"/>
    <w:rsid w:val="009C7519"/>
    <w:rsid w:val="009C7656"/>
    <w:rsid w:val="009C7697"/>
    <w:rsid w:val="009C7BF0"/>
    <w:rsid w:val="009C7E63"/>
    <w:rsid w:val="009D0219"/>
    <w:rsid w:val="009D034B"/>
    <w:rsid w:val="009D0499"/>
    <w:rsid w:val="009D074C"/>
    <w:rsid w:val="009D0D8A"/>
    <w:rsid w:val="009D0F85"/>
    <w:rsid w:val="009D124C"/>
    <w:rsid w:val="009D14FE"/>
    <w:rsid w:val="009D1DEC"/>
    <w:rsid w:val="009D2F9D"/>
    <w:rsid w:val="009D3115"/>
    <w:rsid w:val="009D36BF"/>
    <w:rsid w:val="009D3953"/>
    <w:rsid w:val="009D3FA1"/>
    <w:rsid w:val="009D43C7"/>
    <w:rsid w:val="009D459C"/>
    <w:rsid w:val="009D5227"/>
    <w:rsid w:val="009D52C0"/>
    <w:rsid w:val="009D5306"/>
    <w:rsid w:val="009D560E"/>
    <w:rsid w:val="009D5B87"/>
    <w:rsid w:val="009D6140"/>
    <w:rsid w:val="009D684F"/>
    <w:rsid w:val="009D6995"/>
    <w:rsid w:val="009D6AD2"/>
    <w:rsid w:val="009D6EC5"/>
    <w:rsid w:val="009E0289"/>
    <w:rsid w:val="009E07B6"/>
    <w:rsid w:val="009E0AA3"/>
    <w:rsid w:val="009E0E70"/>
    <w:rsid w:val="009E11A4"/>
    <w:rsid w:val="009E1605"/>
    <w:rsid w:val="009E166B"/>
    <w:rsid w:val="009E1979"/>
    <w:rsid w:val="009E1A87"/>
    <w:rsid w:val="009E303F"/>
    <w:rsid w:val="009E3320"/>
    <w:rsid w:val="009E3646"/>
    <w:rsid w:val="009E3C9E"/>
    <w:rsid w:val="009E472D"/>
    <w:rsid w:val="009E4BA6"/>
    <w:rsid w:val="009E5140"/>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97"/>
    <w:rsid w:val="009F3CC1"/>
    <w:rsid w:val="009F49FA"/>
    <w:rsid w:val="009F51F0"/>
    <w:rsid w:val="009F524B"/>
    <w:rsid w:val="009F58C8"/>
    <w:rsid w:val="009F6130"/>
    <w:rsid w:val="009F6A3F"/>
    <w:rsid w:val="009F6EA6"/>
    <w:rsid w:val="009F6F1C"/>
    <w:rsid w:val="009F7259"/>
    <w:rsid w:val="009F7E08"/>
    <w:rsid w:val="009F7F6B"/>
    <w:rsid w:val="00A00D69"/>
    <w:rsid w:val="00A00E8D"/>
    <w:rsid w:val="00A015B8"/>
    <w:rsid w:val="00A01A0F"/>
    <w:rsid w:val="00A031AF"/>
    <w:rsid w:val="00A0352D"/>
    <w:rsid w:val="00A03EEF"/>
    <w:rsid w:val="00A03FF2"/>
    <w:rsid w:val="00A0496D"/>
    <w:rsid w:val="00A04C99"/>
    <w:rsid w:val="00A04D9F"/>
    <w:rsid w:val="00A052DC"/>
    <w:rsid w:val="00A063A0"/>
    <w:rsid w:val="00A06731"/>
    <w:rsid w:val="00A06EBB"/>
    <w:rsid w:val="00A06F8B"/>
    <w:rsid w:val="00A106F8"/>
    <w:rsid w:val="00A1083A"/>
    <w:rsid w:val="00A10B08"/>
    <w:rsid w:val="00A117BA"/>
    <w:rsid w:val="00A11BD8"/>
    <w:rsid w:val="00A11D93"/>
    <w:rsid w:val="00A11EC2"/>
    <w:rsid w:val="00A126B7"/>
    <w:rsid w:val="00A12A2F"/>
    <w:rsid w:val="00A13017"/>
    <w:rsid w:val="00A134D5"/>
    <w:rsid w:val="00A1375C"/>
    <w:rsid w:val="00A137BF"/>
    <w:rsid w:val="00A13AAA"/>
    <w:rsid w:val="00A13FE0"/>
    <w:rsid w:val="00A14B32"/>
    <w:rsid w:val="00A1522F"/>
    <w:rsid w:val="00A15673"/>
    <w:rsid w:val="00A17A2C"/>
    <w:rsid w:val="00A17E42"/>
    <w:rsid w:val="00A20477"/>
    <w:rsid w:val="00A20DF1"/>
    <w:rsid w:val="00A20F20"/>
    <w:rsid w:val="00A21348"/>
    <w:rsid w:val="00A21814"/>
    <w:rsid w:val="00A2256E"/>
    <w:rsid w:val="00A22BEA"/>
    <w:rsid w:val="00A23004"/>
    <w:rsid w:val="00A23CC2"/>
    <w:rsid w:val="00A23E83"/>
    <w:rsid w:val="00A23EAD"/>
    <w:rsid w:val="00A25CDB"/>
    <w:rsid w:val="00A2755A"/>
    <w:rsid w:val="00A27606"/>
    <w:rsid w:val="00A27AD8"/>
    <w:rsid w:val="00A3006F"/>
    <w:rsid w:val="00A302AC"/>
    <w:rsid w:val="00A3030B"/>
    <w:rsid w:val="00A30B85"/>
    <w:rsid w:val="00A30D08"/>
    <w:rsid w:val="00A30F36"/>
    <w:rsid w:val="00A311D6"/>
    <w:rsid w:val="00A3136B"/>
    <w:rsid w:val="00A31599"/>
    <w:rsid w:val="00A31749"/>
    <w:rsid w:val="00A3232B"/>
    <w:rsid w:val="00A32710"/>
    <w:rsid w:val="00A329F9"/>
    <w:rsid w:val="00A32FA7"/>
    <w:rsid w:val="00A33254"/>
    <w:rsid w:val="00A33962"/>
    <w:rsid w:val="00A33ED9"/>
    <w:rsid w:val="00A33EDB"/>
    <w:rsid w:val="00A33F7E"/>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2601"/>
    <w:rsid w:val="00A43921"/>
    <w:rsid w:val="00A43D6A"/>
    <w:rsid w:val="00A43DEB"/>
    <w:rsid w:val="00A44258"/>
    <w:rsid w:val="00A4426A"/>
    <w:rsid w:val="00A44441"/>
    <w:rsid w:val="00A4457E"/>
    <w:rsid w:val="00A447C7"/>
    <w:rsid w:val="00A44C62"/>
    <w:rsid w:val="00A46600"/>
    <w:rsid w:val="00A47877"/>
    <w:rsid w:val="00A47E4A"/>
    <w:rsid w:val="00A501C4"/>
    <w:rsid w:val="00A501EE"/>
    <w:rsid w:val="00A51498"/>
    <w:rsid w:val="00A51D6F"/>
    <w:rsid w:val="00A51E13"/>
    <w:rsid w:val="00A522AD"/>
    <w:rsid w:val="00A52688"/>
    <w:rsid w:val="00A5496A"/>
    <w:rsid w:val="00A54ABF"/>
    <w:rsid w:val="00A54D78"/>
    <w:rsid w:val="00A5587D"/>
    <w:rsid w:val="00A5657C"/>
    <w:rsid w:val="00A6080D"/>
    <w:rsid w:val="00A60F95"/>
    <w:rsid w:val="00A612E5"/>
    <w:rsid w:val="00A61951"/>
    <w:rsid w:val="00A6231A"/>
    <w:rsid w:val="00A624D3"/>
    <w:rsid w:val="00A62600"/>
    <w:rsid w:val="00A62AFA"/>
    <w:rsid w:val="00A62BE7"/>
    <w:rsid w:val="00A62CF1"/>
    <w:rsid w:val="00A63158"/>
    <w:rsid w:val="00A63175"/>
    <w:rsid w:val="00A63554"/>
    <w:rsid w:val="00A63908"/>
    <w:rsid w:val="00A645E1"/>
    <w:rsid w:val="00A646B3"/>
    <w:rsid w:val="00A64954"/>
    <w:rsid w:val="00A6496E"/>
    <w:rsid w:val="00A6596C"/>
    <w:rsid w:val="00A66862"/>
    <w:rsid w:val="00A67332"/>
    <w:rsid w:val="00A6770C"/>
    <w:rsid w:val="00A67975"/>
    <w:rsid w:val="00A709BB"/>
    <w:rsid w:val="00A7141B"/>
    <w:rsid w:val="00A715C1"/>
    <w:rsid w:val="00A71A59"/>
    <w:rsid w:val="00A71D9B"/>
    <w:rsid w:val="00A72ABC"/>
    <w:rsid w:val="00A735DA"/>
    <w:rsid w:val="00A73624"/>
    <w:rsid w:val="00A742EB"/>
    <w:rsid w:val="00A74BDB"/>
    <w:rsid w:val="00A75D4D"/>
    <w:rsid w:val="00A765C8"/>
    <w:rsid w:val="00A76A72"/>
    <w:rsid w:val="00A77018"/>
    <w:rsid w:val="00A7730A"/>
    <w:rsid w:val="00A7731C"/>
    <w:rsid w:val="00A77321"/>
    <w:rsid w:val="00A775F5"/>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6B7"/>
    <w:rsid w:val="00A84001"/>
    <w:rsid w:val="00A84004"/>
    <w:rsid w:val="00A84616"/>
    <w:rsid w:val="00A8488A"/>
    <w:rsid w:val="00A84C67"/>
    <w:rsid w:val="00A84C88"/>
    <w:rsid w:val="00A84F27"/>
    <w:rsid w:val="00A85AAE"/>
    <w:rsid w:val="00A85B41"/>
    <w:rsid w:val="00A86134"/>
    <w:rsid w:val="00A865B9"/>
    <w:rsid w:val="00A865BC"/>
    <w:rsid w:val="00A865CB"/>
    <w:rsid w:val="00A8723F"/>
    <w:rsid w:val="00A879AD"/>
    <w:rsid w:val="00A87FB6"/>
    <w:rsid w:val="00A90105"/>
    <w:rsid w:val="00A90832"/>
    <w:rsid w:val="00A90D48"/>
    <w:rsid w:val="00A90D91"/>
    <w:rsid w:val="00A90D93"/>
    <w:rsid w:val="00A914EA"/>
    <w:rsid w:val="00A91B3A"/>
    <w:rsid w:val="00A91EA2"/>
    <w:rsid w:val="00A92615"/>
    <w:rsid w:val="00A92C7C"/>
    <w:rsid w:val="00A93610"/>
    <w:rsid w:val="00A944A2"/>
    <w:rsid w:val="00A947EF"/>
    <w:rsid w:val="00A94E29"/>
    <w:rsid w:val="00A9606F"/>
    <w:rsid w:val="00A9645F"/>
    <w:rsid w:val="00A968B1"/>
    <w:rsid w:val="00A97854"/>
    <w:rsid w:val="00AA015D"/>
    <w:rsid w:val="00AA0BA5"/>
    <w:rsid w:val="00AA0E14"/>
    <w:rsid w:val="00AA10D0"/>
    <w:rsid w:val="00AA128C"/>
    <w:rsid w:val="00AA1456"/>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569"/>
    <w:rsid w:val="00AA66DA"/>
    <w:rsid w:val="00AA6AEC"/>
    <w:rsid w:val="00AA6D0C"/>
    <w:rsid w:val="00AA710F"/>
    <w:rsid w:val="00AA740A"/>
    <w:rsid w:val="00AA77C0"/>
    <w:rsid w:val="00AA7BE7"/>
    <w:rsid w:val="00AB02BA"/>
    <w:rsid w:val="00AB0B57"/>
    <w:rsid w:val="00AB140A"/>
    <w:rsid w:val="00AB2DBC"/>
    <w:rsid w:val="00AB302A"/>
    <w:rsid w:val="00AB35EF"/>
    <w:rsid w:val="00AB3909"/>
    <w:rsid w:val="00AB3C12"/>
    <w:rsid w:val="00AB3D76"/>
    <w:rsid w:val="00AB4BDA"/>
    <w:rsid w:val="00AB5879"/>
    <w:rsid w:val="00AB592D"/>
    <w:rsid w:val="00AB5D94"/>
    <w:rsid w:val="00AB5F26"/>
    <w:rsid w:val="00AB638A"/>
    <w:rsid w:val="00AB68DE"/>
    <w:rsid w:val="00AB6F99"/>
    <w:rsid w:val="00AB7562"/>
    <w:rsid w:val="00AB7670"/>
    <w:rsid w:val="00AB7F3B"/>
    <w:rsid w:val="00AC04A7"/>
    <w:rsid w:val="00AC07D3"/>
    <w:rsid w:val="00AC1E79"/>
    <w:rsid w:val="00AC20E4"/>
    <w:rsid w:val="00AC21C1"/>
    <w:rsid w:val="00AC2449"/>
    <w:rsid w:val="00AC3003"/>
    <w:rsid w:val="00AC3177"/>
    <w:rsid w:val="00AC3880"/>
    <w:rsid w:val="00AC3F43"/>
    <w:rsid w:val="00AC505E"/>
    <w:rsid w:val="00AC5BCC"/>
    <w:rsid w:val="00AC5FB5"/>
    <w:rsid w:val="00AC684F"/>
    <w:rsid w:val="00AC6B4D"/>
    <w:rsid w:val="00AC7128"/>
    <w:rsid w:val="00AC7D02"/>
    <w:rsid w:val="00AD05D2"/>
    <w:rsid w:val="00AD068E"/>
    <w:rsid w:val="00AD13ED"/>
    <w:rsid w:val="00AD2C4C"/>
    <w:rsid w:val="00AD2D0E"/>
    <w:rsid w:val="00AD3722"/>
    <w:rsid w:val="00AD3E7E"/>
    <w:rsid w:val="00AD42AC"/>
    <w:rsid w:val="00AD439F"/>
    <w:rsid w:val="00AD448E"/>
    <w:rsid w:val="00AD48F3"/>
    <w:rsid w:val="00AD5E4E"/>
    <w:rsid w:val="00AD6208"/>
    <w:rsid w:val="00AD6751"/>
    <w:rsid w:val="00AD67C1"/>
    <w:rsid w:val="00AD6955"/>
    <w:rsid w:val="00AD7527"/>
    <w:rsid w:val="00AD795B"/>
    <w:rsid w:val="00AD7B93"/>
    <w:rsid w:val="00AE0774"/>
    <w:rsid w:val="00AE13F7"/>
    <w:rsid w:val="00AE161A"/>
    <w:rsid w:val="00AE185F"/>
    <w:rsid w:val="00AE18FD"/>
    <w:rsid w:val="00AE1F3F"/>
    <w:rsid w:val="00AE27CD"/>
    <w:rsid w:val="00AE2D11"/>
    <w:rsid w:val="00AE3DB3"/>
    <w:rsid w:val="00AE4978"/>
    <w:rsid w:val="00AE49A8"/>
    <w:rsid w:val="00AE4BD6"/>
    <w:rsid w:val="00AE4D97"/>
    <w:rsid w:val="00AE61F5"/>
    <w:rsid w:val="00AE6930"/>
    <w:rsid w:val="00AE75DD"/>
    <w:rsid w:val="00AE76EB"/>
    <w:rsid w:val="00AE79C3"/>
    <w:rsid w:val="00AE7E1B"/>
    <w:rsid w:val="00AF1314"/>
    <w:rsid w:val="00AF22F0"/>
    <w:rsid w:val="00AF2344"/>
    <w:rsid w:val="00AF2D07"/>
    <w:rsid w:val="00AF3141"/>
    <w:rsid w:val="00AF370C"/>
    <w:rsid w:val="00AF4CE3"/>
    <w:rsid w:val="00AF5B8F"/>
    <w:rsid w:val="00AF5DD1"/>
    <w:rsid w:val="00AF5E66"/>
    <w:rsid w:val="00AF6416"/>
    <w:rsid w:val="00AF677F"/>
    <w:rsid w:val="00AF6C9B"/>
    <w:rsid w:val="00AF6DC2"/>
    <w:rsid w:val="00AF74BD"/>
    <w:rsid w:val="00AF76CF"/>
    <w:rsid w:val="00B00018"/>
    <w:rsid w:val="00B000FF"/>
    <w:rsid w:val="00B004CF"/>
    <w:rsid w:val="00B00979"/>
    <w:rsid w:val="00B01D0E"/>
    <w:rsid w:val="00B01D5C"/>
    <w:rsid w:val="00B0235F"/>
    <w:rsid w:val="00B0262A"/>
    <w:rsid w:val="00B02BFB"/>
    <w:rsid w:val="00B02F44"/>
    <w:rsid w:val="00B0346A"/>
    <w:rsid w:val="00B0461B"/>
    <w:rsid w:val="00B060D3"/>
    <w:rsid w:val="00B0613E"/>
    <w:rsid w:val="00B06220"/>
    <w:rsid w:val="00B06FDE"/>
    <w:rsid w:val="00B073E3"/>
    <w:rsid w:val="00B07614"/>
    <w:rsid w:val="00B07B93"/>
    <w:rsid w:val="00B07FCB"/>
    <w:rsid w:val="00B106DF"/>
    <w:rsid w:val="00B1078C"/>
    <w:rsid w:val="00B10AA1"/>
    <w:rsid w:val="00B10B9F"/>
    <w:rsid w:val="00B10C9B"/>
    <w:rsid w:val="00B11761"/>
    <w:rsid w:val="00B1180D"/>
    <w:rsid w:val="00B11C14"/>
    <w:rsid w:val="00B11D53"/>
    <w:rsid w:val="00B123D3"/>
    <w:rsid w:val="00B1249D"/>
    <w:rsid w:val="00B12546"/>
    <w:rsid w:val="00B12610"/>
    <w:rsid w:val="00B12BF2"/>
    <w:rsid w:val="00B1372B"/>
    <w:rsid w:val="00B13AEE"/>
    <w:rsid w:val="00B150F6"/>
    <w:rsid w:val="00B161B6"/>
    <w:rsid w:val="00B16634"/>
    <w:rsid w:val="00B16BD0"/>
    <w:rsid w:val="00B17B1A"/>
    <w:rsid w:val="00B2051F"/>
    <w:rsid w:val="00B209FB"/>
    <w:rsid w:val="00B20B85"/>
    <w:rsid w:val="00B2101A"/>
    <w:rsid w:val="00B2114D"/>
    <w:rsid w:val="00B22488"/>
    <w:rsid w:val="00B22566"/>
    <w:rsid w:val="00B22CA0"/>
    <w:rsid w:val="00B22CFA"/>
    <w:rsid w:val="00B22FF8"/>
    <w:rsid w:val="00B23711"/>
    <w:rsid w:val="00B2393B"/>
    <w:rsid w:val="00B240BA"/>
    <w:rsid w:val="00B24DE9"/>
    <w:rsid w:val="00B2643F"/>
    <w:rsid w:val="00B2742C"/>
    <w:rsid w:val="00B274B7"/>
    <w:rsid w:val="00B275DB"/>
    <w:rsid w:val="00B27881"/>
    <w:rsid w:val="00B278A6"/>
    <w:rsid w:val="00B27B52"/>
    <w:rsid w:val="00B301E8"/>
    <w:rsid w:val="00B307EC"/>
    <w:rsid w:val="00B30B39"/>
    <w:rsid w:val="00B31B72"/>
    <w:rsid w:val="00B31D2E"/>
    <w:rsid w:val="00B32297"/>
    <w:rsid w:val="00B322B3"/>
    <w:rsid w:val="00B3237B"/>
    <w:rsid w:val="00B32B51"/>
    <w:rsid w:val="00B32D37"/>
    <w:rsid w:val="00B33052"/>
    <w:rsid w:val="00B3311C"/>
    <w:rsid w:val="00B33180"/>
    <w:rsid w:val="00B338A6"/>
    <w:rsid w:val="00B33A56"/>
    <w:rsid w:val="00B3578B"/>
    <w:rsid w:val="00B35BDF"/>
    <w:rsid w:val="00B36760"/>
    <w:rsid w:val="00B36AF7"/>
    <w:rsid w:val="00B36C2B"/>
    <w:rsid w:val="00B36E7A"/>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E22"/>
    <w:rsid w:val="00B45764"/>
    <w:rsid w:val="00B470F0"/>
    <w:rsid w:val="00B507B9"/>
    <w:rsid w:val="00B51832"/>
    <w:rsid w:val="00B52191"/>
    <w:rsid w:val="00B52394"/>
    <w:rsid w:val="00B526C9"/>
    <w:rsid w:val="00B537E5"/>
    <w:rsid w:val="00B53C83"/>
    <w:rsid w:val="00B53FB5"/>
    <w:rsid w:val="00B54333"/>
    <w:rsid w:val="00B54473"/>
    <w:rsid w:val="00B54BF6"/>
    <w:rsid w:val="00B54EB6"/>
    <w:rsid w:val="00B554B1"/>
    <w:rsid w:val="00B55FD3"/>
    <w:rsid w:val="00B568AC"/>
    <w:rsid w:val="00B5708F"/>
    <w:rsid w:val="00B57B41"/>
    <w:rsid w:val="00B603B1"/>
    <w:rsid w:val="00B60A46"/>
    <w:rsid w:val="00B614EF"/>
    <w:rsid w:val="00B6280B"/>
    <w:rsid w:val="00B63D34"/>
    <w:rsid w:val="00B63E8E"/>
    <w:rsid w:val="00B63F8E"/>
    <w:rsid w:val="00B64337"/>
    <w:rsid w:val="00B647C2"/>
    <w:rsid w:val="00B6503D"/>
    <w:rsid w:val="00B65226"/>
    <w:rsid w:val="00B652E6"/>
    <w:rsid w:val="00B65A31"/>
    <w:rsid w:val="00B6698B"/>
    <w:rsid w:val="00B67645"/>
    <w:rsid w:val="00B700D3"/>
    <w:rsid w:val="00B70260"/>
    <w:rsid w:val="00B708E8"/>
    <w:rsid w:val="00B70C66"/>
    <w:rsid w:val="00B70D50"/>
    <w:rsid w:val="00B70FE7"/>
    <w:rsid w:val="00B71B24"/>
    <w:rsid w:val="00B721A1"/>
    <w:rsid w:val="00B729FD"/>
    <w:rsid w:val="00B72E91"/>
    <w:rsid w:val="00B73EA6"/>
    <w:rsid w:val="00B74655"/>
    <w:rsid w:val="00B74B32"/>
    <w:rsid w:val="00B74F56"/>
    <w:rsid w:val="00B75675"/>
    <w:rsid w:val="00B75751"/>
    <w:rsid w:val="00B7593B"/>
    <w:rsid w:val="00B759C1"/>
    <w:rsid w:val="00B75E4F"/>
    <w:rsid w:val="00B76487"/>
    <w:rsid w:val="00B76F62"/>
    <w:rsid w:val="00B77213"/>
    <w:rsid w:val="00B773F6"/>
    <w:rsid w:val="00B774B5"/>
    <w:rsid w:val="00B81729"/>
    <w:rsid w:val="00B818E3"/>
    <w:rsid w:val="00B82178"/>
    <w:rsid w:val="00B82445"/>
    <w:rsid w:val="00B83E8A"/>
    <w:rsid w:val="00B84526"/>
    <w:rsid w:val="00B84596"/>
    <w:rsid w:val="00B84A64"/>
    <w:rsid w:val="00B84D37"/>
    <w:rsid w:val="00B84FF0"/>
    <w:rsid w:val="00B8547E"/>
    <w:rsid w:val="00B854EC"/>
    <w:rsid w:val="00B85535"/>
    <w:rsid w:val="00B85938"/>
    <w:rsid w:val="00B86D08"/>
    <w:rsid w:val="00B8725A"/>
    <w:rsid w:val="00B8730A"/>
    <w:rsid w:val="00B8757E"/>
    <w:rsid w:val="00B87786"/>
    <w:rsid w:val="00B8780B"/>
    <w:rsid w:val="00B87FC6"/>
    <w:rsid w:val="00B90769"/>
    <w:rsid w:val="00B908C0"/>
    <w:rsid w:val="00B90AA5"/>
    <w:rsid w:val="00B90BDF"/>
    <w:rsid w:val="00B9117B"/>
    <w:rsid w:val="00B913A1"/>
    <w:rsid w:val="00B9194C"/>
    <w:rsid w:val="00B92215"/>
    <w:rsid w:val="00B923D0"/>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2760"/>
    <w:rsid w:val="00BA3287"/>
    <w:rsid w:val="00BA34B3"/>
    <w:rsid w:val="00BA42B3"/>
    <w:rsid w:val="00BA4599"/>
    <w:rsid w:val="00BA487A"/>
    <w:rsid w:val="00BA4AF4"/>
    <w:rsid w:val="00BA55E9"/>
    <w:rsid w:val="00BA593C"/>
    <w:rsid w:val="00BA62B1"/>
    <w:rsid w:val="00BA67B3"/>
    <w:rsid w:val="00BA72E2"/>
    <w:rsid w:val="00BA75E6"/>
    <w:rsid w:val="00BA7C49"/>
    <w:rsid w:val="00BA7ED0"/>
    <w:rsid w:val="00BB05B2"/>
    <w:rsid w:val="00BB19AE"/>
    <w:rsid w:val="00BB253D"/>
    <w:rsid w:val="00BB349D"/>
    <w:rsid w:val="00BB46F9"/>
    <w:rsid w:val="00BB4952"/>
    <w:rsid w:val="00BB4985"/>
    <w:rsid w:val="00BB5C2B"/>
    <w:rsid w:val="00BB634D"/>
    <w:rsid w:val="00BB6E81"/>
    <w:rsid w:val="00BB6FF6"/>
    <w:rsid w:val="00BB70B6"/>
    <w:rsid w:val="00BC0C77"/>
    <w:rsid w:val="00BC14DC"/>
    <w:rsid w:val="00BC1552"/>
    <w:rsid w:val="00BC1B42"/>
    <w:rsid w:val="00BC1E5B"/>
    <w:rsid w:val="00BC2E21"/>
    <w:rsid w:val="00BC3FC9"/>
    <w:rsid w:val="00BC443A"/>
    <w:rsid w:val="00BC499A"/>
    <w:rsid w:val="00BC4EE4"/>
    <w:rsid w:val="00BC68A7"/>
    <w:rsid w:val="00BC6B86"/>
    <w:rsid w:val="00BC6EDF"/>
    <w:rsid w:val="00BC7329"/>
    <w:rsid w:val="00BC7439"/>
    <w:rsid w:val="00BC7C5B"/>
    <w:rsid w:val="00BC7CBC"/>
    <w:rsid w:val="00BD03C7"/>
    <w:rsid w:val="00BD0ED5"/>
    <w:rsid w:val="00BD2FA3"/>
    <w:rsid w:val="00BD4B56"/>
    <w:rsid w:val="00BD5048"/>
    <w:rsid w:val="00BD5998"/>
    <w:rsid w:val="00BD5D66"/>
    <w:rsid w:val="00BD6036"/>
    <w:rsid w:val="00BD6B89"/>
    <w:rsid w:val="00BD71E1"/>
    <w:rsid w:val="00BD7931"/>
    <w:rsid w:val="00BD7A7C"/>
    <w:rsid w:val="00BE030E"/>
    <w:rsid w:val="00BE0658"/>
    <w:rsid w:val="00BE0838"/>
    <w:rsid w:val="00BE0DBF"/>
    <w:rsid w:val="00BE2C0F"/>
    <w:rsid w:val="00BE327A"/>
    <w:rsid w:val="00BE3415"/>
    <w:rsid w:val="00BE390E"/>
    <w:rsid w:val="00BE449F"/>
    <w:rsid w:val="00BE51F5"/>
    <w:rsid w:val="00BE5A82"/>
    <w:rsid w:val="00BE5D6C"/>
    <w:rsid w:val="00BE5F01"/>
    <w:rsid w:val="00BE63B2"/>
    <w:rsid w:val="00BE6673"/>
    <w:rsid w:val="00BE6692"/>
    <w:rsid w:val="00BE66EB"/>
    <w:rsid w:val="00BE6926"/>
    <w:rsid w:val="00BE6ADC"/>
    <w:rsid w:val="00BE6C9F"/>
    <w:rsid w:val="00BE6E52"/>
    <w:rsid w:val="00BE7FE1"/>
    <w:rsid w:val="00BF09E5"/>
    <w:rsid w:val="00BF19BE"/>
    <w:rsid w:val="00BF1C0D"/>
    <w:rsid w:val="00BF1DDB"/>
    <w:rsid w:val="00BF1E51"/>
    <w:rsid w:val="00BF2C21"/>
    <w:rsid w:val="00BF2C45"/>
    <w:rsid w:val="00BF3803"/>
    <w:rsid w:val="00BF3819"/>
    <w:rsid w:val="00BF3FCA"/>
    <w:rsid w:val="00BF5237"/>
    <w:rsid w:val="00BF531D"/>
    <w:rsid w:val="00BF5BE3"/>
    <w:rsid w:val="00BF601C"/>
    <w:rsid w:val="00BF6230"/>
    <w:rsid w:val="00BF6C1A"/>
    <w:rsid w:val="00BF77DA"/>
    <w:rsid w:val="00BF7869"/>
    <w:rsid w:val="00C00BA0"/>
    <w:rsid w:val="00C00BA4"/>
    <w:rsid w:val="00C018F8"/>
    <w:rsid w:val="00C01A67"/>
    <w:rsid w:val="00C01A9A"/>
    <w:rsid w:val="00C01D2A"/>
    <w:rsid w:val="00C02201"/>
    <w:rsid w:val="00C0281F"/>
    <w:rsid w:val="00C02933"/>
    <w:rsid w:val="00C02A40"/>
    <w:rsid w:val="00C0379E"/>
    <w:rsid w:val="00C03A5F"/>
    <w:rsid w:val="00C03E27"/>
    <w:rsid w:val="00C044A7"/>
    <w:rsid w:val="00C0461C"/>
    <w:rsid w:val="00C04F66"/>
    <w:rsid w:val="00C0548A"/>
    <w:rsid w:val="00C05C98"/>
    <w:rsid w:val="00C06142"/>
    <w:rsid w:val="00C062F9"/>
    <w:rsid w:val="00C063F4"/>
    <w:rsid w:val="00C076B5"/>
    <w:rsid w:val="00C07CBB"/>
    <w:rsid w:val="00C07E5E"/>
    <w:rsid w:val="00C100D4"/>
    <w:rsid w:val="00C101CD"/>
    <w:rsid w:val="00C107B8"/>
    <w:rsid w:val="00C10FBF"/>
    <w:rsid w:val="00C1206F"/>
    <w:rsid w:val="00C1246E"/>
    <w:rsid w:val="00C141D5"/>
    <w:rsid w:val="00C149AE"/>
    <w:rsid w:val="00C14CB5"/>
    <w:rsid w:val="00C15146"/>
    <w:rsid w:val="00C15201"/>
    <w:rsid w:val="00C1547D"/>
    <w:rsid w:val="00C15536"/>
    <w:rsid w:val="00C15C40"/>
    <w:rsid w:val="00C16415"/>
    <w:rsid w:val="00C165EC"/>
    <w:rsid w:val="00C17B74"/>
    <w:rsid w:val="00C17E27"/>
    <w:rsid w:val="00C17EEF"/>
    <w:rsid w:val="00C2033C"/>
    <w:rsid w:val="00C208A3"/>
    <w:rsid w:val="00C21D6A"/>
    <w:rsid w:val="00C225EC"/>
    <w:rsid w:val="00C2264B"/>
    <w:rsid w:val="00C22A18"/>
    <w:rsid w:val="00C22BF4"/>
    <w:rsid w:val="00C241E2"/>
    <w:rsid w:val="00C24672"/>
    <w:rsid w:val="00C24A49"/>
    <w:rsid w:val="00C24B70"/>
    <w:rsid w:val="00C24F83"/>
    <w:rsid w:val="00C25938"/>
    <w:rsid w:val="00C259DE"/>
    <w:rsid w:val="00C25FFD"/>
    <w:rsid w:val="00C2620E"/>
    <w:rsid w:val="00C26871"/>
    <w:rsid w:val="00C26959"/>
    <w:rsid w:val="00C26F08"/>
    <w:rsid w:val="00C271FD"/>
    <w:rsid w:val="00C305B3"/>
    <w:rsid w:val="00C30A84"/>
    <w:rsid w:val="00C30B7B"/>
    <w:rsid w:val="00C311E6"/>
    <w:rsid w:val="00C31529"/>
    <w:rsid w:val="00C3254B"/>
    <w:rsid w:val="00C32656"/>
    <w:rsid w:val="00C32D59"/>
    <w:rsid w:val="00C32E75"/>
    <w:rsid w:val="00C32E8B"/>
    <w:rsid w:val="00C33162"/>
    <w:rsid w:val="00C33ABA"/>
    <w:rsid w:val="00C33EB9"/>
    <w:rsid w:val="00C34181"/>
    <w:rsid w:val="00C34704"/>
    <w:rsid w:val="00C34AF8"/>
    <w:rsid w:val="00C35518"/>
    <w:rsid w:val="00C35844"/>
    <w:rsid w:val="00C35ABE"/>
    <w:rsid w:val="00C36DBD"/>
    <w:rsid w:val="00C36FC0"/>
    <w:rsid w:val="00C3703B"/>
    <w:rsid w:val="00C3742E"/>
    <w:rsid w:val="00C37E74"/>
    <w:rsid w:val="00C40083"/>
    <w:rsid w:val="00C40555"/>
    <w:rsid w:val="00C405D8"/>
    <w:rsid w:val="00C40B63"/>
    <w:rsid w:val="00C4101C"/>
    <w:rsid w:val="00C4153C"/>
    <w:rsid w:val="00C42353"/>
    <w:rsid w:val="00C4315E"/>
    <w:rsid w:val="00C433D8"/>
    <w:rsid w:val="00C4353C"/>
    <w:rsid w:val="00C44266"/>
    <w:rsid w:val="00C454BF"/>
    <w:rsid w:val="00C45B68"/>
    <w:rsid w:val="00C45C87"/>
    <w:rsid w:val="00C45D92"/>
    <w:rsid w:val="00C45E97"/>
    <w:rsid w:val="00C47B38"/>
    <w:rsid w:val="00C47E22"/>
    <w:rsid w:val="00C50032"/>
    <w:rsid w:val="00C50829"/>
    <w:rsid w:val="00C50A19"/>
    <w:rsid w:val="00C5109E"/>
    <w:rsid w:val="00C5140C"/>
    <w:rsid w:val="00C51B05"/>
    <w:rsid w:val="00C539C5"/>
    <w:rsid w:val="00C544DA"/>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55BB"/>
    <w:rsid w:val="00C6725A"/>
    <w:rsid w:val="00C673D2"/>
    <w:rsid w:val="00C675F2"/>
    <w:rsid w:val="00C6783A"/>
    <w:rsid w:val="00C67B17"/>
    <w:rsid w:val="00C7024A"/>
    <w:rsid w:val="00C70998"/>
    <w:rsid w:val="00C70C91"/>
    <w:rsid w:val="00C710B6"/>
    <w:rsid w:val="00C7183D"/>
    <w:rsid w:val="00C71ACB"/>
    <w:rsid w:val="00C71B41"/>
    <w:rsid w:val="00C71BCB"/>
    <w:rsid w:val="00C71BD8"/>
    <w:rsid w:val="00C71DAF"/>
    <w:rsid w:val="00C72082"/>
    <w:rsid w:val="00C73758"/>
    <w:rsid w:val="00C73D53"/>
    <w:rsid w:val="00C740E6"/>
    <w:rsid w:val="00C745B0"/>
    <w:rsid w:val="00C74841"/>
    <w:rsid w:val="00C74BCA"/>
    <w:rsid w:val="00C74D28"/>
    <w:rsid w:val="00C74ED6"/>
    <w:rsid w:val="00C75184"/>
    <w:rsid w:val="00C75CC0"/>
    <w:rsid w:val="00C75FE2"/>
    <w:rsid w:val="00C76509"/>
    <w:rsid w:val="00C76803"/>
    <w:rsid w:val="00C7682B"/>
    <w:rsid w:val="00C76836"/>
    <w:rsid w:val="00C768F5"/>
    <w:rsid w:val="00C77586"/>
    <w:rsid w:val="00C77D76"/>
    <w:rsid w:val="00C77FE6"/>
    <w:rsid w:val="00C80268"/>
    <w:rsid w:val="00C818A2"/>
    <w:rsid w:val="00C82050"/>
    <w:rsid w:val="00C8231A"/>
    <w:rsid w:val="00C825B6"/>
    <w:rsid w:val="00C8340A"/>
    <w:rsid w:val="00C83D9A"/>
    <w:rsid w:val="00C83D9D"/>
    <w:rsid w:val="00C84CFA"/>
    <w:rsid w:val="00C85037"/>
    <w:rsid w:val="00C850B3"/>
    <w:rsid w:val="00C85693"/>
    <w:rsid w:val="00C8674E"/>
    <w:rsid w:val="00C86789"/>
    <w:rsid w:val="00C86C3F"/>
    <w:rsid w:val="00C87A12"/>
    <w:rsid w:val="00C87C5C"/>
    <w:rsid w:val="00C901E1"/>
    <w:rsid w:val="00C9035C"/>
    <w:rsid w:val="00C9036D"/>
    <w:rsid w:val="00C90390"/>
    <w:rsid w:val="00C906AC"/>
    <w:rsid w:val="00C914B6"/>
    <w:rsid w:val="00C91ABF"/>
    <w:rsid w:val="00C91B6F"/>
    <w:rsid w:val="00C9217E"/>
    <w:rsid w:val="00C935E7"/>
    <w:rsid w:val="00C953EE"/>
    <w:rsid w:val="00C95516"/>
    <w:rsid w:val="00C95895"/>
    <w:rsid w:val="00C95A5C"/>
    <w:rsid w:val="00C96167"/>
    <w:rsid w:val="00C965F0"/>
    <w:rsid w:val="00C966A1"/>
    <w:rsid w:val="00C96C28"/>
    <w:rsid w:val="00C97E6C"/>
    <w:rsid w:val="00CA018B"/>
    <w:rsid w:val="00CA0236"/>
    <w:rsid w:val="00CA0CE2"/>
    <w:rsid w:val="00CA0FE5"/>
    <w:rsid w:val="00CA1333"/>
    <w:rsid w:val="00CA19C8"/>
    <w:rsid w:val="00CA27A1"/>
    <w:rsid w:val="00CA2CC0"/>
    <w:rsid w:val="00CA2D05"/>
    <w:rsid w:val="00CA43A6"/>
    <w:rsid w:val="00CA460B"/>
    <w:rsid w:val="00CA4D60"/>
    <w:rsid w:val="00CA4E1C"/>
    <w:rsid w:val="00CA5012"/>
    <w:rsid w:val="00CA50B0"/>
    <w:rsid w:val="00CA5165"/>
    <w:rsid w:val="00CA52FC"/>
    <w:rsid w:val="00CA56B0"/>
    <w:rsid w:val="00CA5C2C"/>
    <w:rsid w:val="00CA5FEC"/>
    <w:rsid w:val="00CA6B9A"/>
    <w:rsid w:val="00CA6BE8"/>
    <w:rsid w:val="00CA79A1"/>
    <w:rsid w:val="00CA7F4B"/>
    <w:rsid w:val="00CB0AAE"/>
    <w:rsid w:val="00CB1462"/>
    <w:rsid w:val="00CB17EC"/>
    <w:rsid w:val="00CB1F4B"/>
    <w:rsid w:val="00CB233E"/>
    <w:rsid w:val="00CB2603"/>
    <w:rsid w:val="00CB2C34"/>
    <w:rsid w:val="00CB35F9"/>
    <w:rsid w:val="00CB3C88"/>
    <w:rsid w:val="00CB3F8E"/>
    <w:rsid w:val="00CB40B1"/>
    <w:rsid w:val="00CB497B"/>
    <w:rsid w:val="00CB4A18"/>
    <w:rsid w:val="00CB5383"/>
    <w:rsid w:val="00CB5A5D"/>
    <w:rsid w:val="00CB607E"/>
    <w:rsid w:val="00CB6C4E"/>
    <w:rsid w:val="00CC00CE"/>
    <w:rsid w:val="00CC02AA"/>
    <w:rsid w:val="00CC047E"/>
    <w:rsid w:val="00CC0D15"/>
    <w:rsid w:val="00CC18A8"/>
    <w:rsid w:val="00CC2774"/>
    <w:rsid w:val="00CC3359"/>
    <w:rsid w:val="00CC3483"/>
    <w:rsid w:val="00CC34F4"/>
    <w:rsid w:val="00CC3A09"/>
    <w:rsid w:val="00CC3FDB"/>
    <w:rsid w:val="00CC4109"/>
    <w:rsid w:val="00CC4190"/>
    <w:rsid w:val="00CC481F"/>
    <w:rsid w:val="00CC4909"/>
    <w:rsid w:val="00CC49D3"/>
    <w:rsid w:val="00CC5A3A"/>
    <w:rsid w:val="00CC5B03"/>
    <w:rsid w:val="00CC5E78"/>
    <w:rsid w:val="00CC637E"/>
    <w:rsid w:val="00CC6D70"/>
    <w:rsid w:val="00CC7140"/>
    <w:rsid w:val="00CC72CD"/>
    <w:rsid w:val="00CC7502"/>
    <w:rsid w:val="00CC7E4E"/>
    <w:rsid w:val="00CD0A70"/>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363"/>
    <w:rsid w:val="00CE114E"/>
    <w:rsid w:val="00CE1194"/>
    <w:rsid w:val="00CE1E34"/>
    <w:rsid w:val="00CE2558"/>
    <w:rsid w:val="00CE26C4"/>
    <w:rsid w:val="00CE2894"/>
    <w:rsid w:val="00CE3C52"/>
    <w:rsid w:val="00CE3CD8"/>
    <w:rsid w:val="00CE3D19"/>
    <w:rsid w:val="00CE42AF"/>
    <w:rsid w:val="00CE42C6"/>
    <w:rsid w:val="00CE4F54"/>
    <w:rsid w:val="00CE50FE"/>
    <w:rsid w:val="00CE511C"/>
    <w:rsid w:val="00CE5EA5"/>
    <w:rsid w:val="00CE655E"/>
    <w:rsid w:val="00CE66F7"/>
    <w:rsid w:val="00CE69B1"/>
    <w:rsid w:val="00CE6E43"/>
    <w:rsid w:val="00CE6F75"/>
    <w:rsid w:val="00CE754C"/>
    <w:rsid w:val="00CE755F"/>
    <w:rsid w:val="00CE77D4"/>
    <w:rsid w:val="00CE7881"/>
    <w:rsid w:val="00CF0309"/>
    <w:rsid w:val="00CF0E7A"/>
    <w:rsid w:val="00CF1713"/>
    <w:rsid w:val="00CF1EDE"/>
    <w:rsid w:val="00CF1FE4"/>
    <w:rsid w:val="00CF3097"/>
    <w:rsid w:val="00CF36BA"/>
    <w:rsid w:val="00CF5083"/>
    <w:rsid w:val="00CF551B"/>
    <w:rsid w:val="00CF5735"/>
    <w:rsid w:val="00CF57CB"/>
    <w:rsid w:val="00CF5C1F"/>
    <w:rsid w:val="00CF5D3A"/>
    <w:rsid w:val="00CF5F2D"/>
    <w:rsid w:val="00CF5FAC"/>
    <w:rsid w:val="00CF62F2"/>
    <w:rsid w:val="00CF6FD9"/>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2DC"/>
    <w:rsid w:val="00D0538A"/>
    <w:rsid w:val="00D057A2"/>
    <w:rsid w:val="00D05B7B"/>
    <w:rsid w:val="00D0638D"/>
    <w:rsid w:val="00D069E2"/>
    <w:rsid w:val="00D06D6C"/>
    <w:rsid w:val="00D07253"/>
    <w:rsid w:val="00D072D7"/>
    <w:rsid w:val="00D07306"/>
    <w:rsid w:val="00D079F9"/>
    <w:rsid w:val="00D10543"/>
    <w:rsid w:val="00D108F1"/>
    <w:rsid w:val="00D10CF6"/>
    <w:rsid w:val="00D12183"/>
    <w:rsid w:val="00D1229F"/>
    <w:rsid w:val="00D12A06"/>
    <w:rsid w:val="00D1338B"/>
    <w:rsid w:val="00D13465"/>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D1F"/>
    <w:rsid w:val="00D2069D"/>
    <w:rsid w:val="00D208D3"/>
    <w:rsid w:val="00D20BED"/>
    <w:rsid w:val="00D20DA3"/>
    <w:rsid w:val="00D20DB3"/>
    <w:rsid w:val="00D2106E"/>
    <w:rsid w:val="00D2166E"/>
    <w:rsid w:val="00D21931"/>
    <w:rsid w:val="00D21A62"/>
    <w:rsid w:val="00D21B37"/>
    <w:rsid w:val="00D220F4"/>
    <w:rsid w:val="00D22C45"/>
    <w:rsid w:val="00D22D24"/>
    <w:rsid w:val="00D23498"/>
    <w:rsid w:val="00D251F2"/>
    <w:rsid w:val="00D25827"/>
    <w:rsid w:val="00D2627E"/>
    <w:rsid w:val="00D2676D"/>
    <w:rsid w:val="00D26B6A"/>
    <w:rsid w:val="00D26BC4"/>
    <w:rsid w:val="00D2713F"/>
    <w:rsid w:val="00D2733A"/>
    <w:rsid w:val="00D2777B"/>
    <w:rsid w:val="00D27984"/>
    <w:rsid w:val="00D27B31"/>
    <w:rsid w:val="00D30971"/>
    <w:rsid w:val="00D30977"/>
    <w:rsid w:val="00D30B6D"/>
    <w:rsid w:val="00D319A0"/>
    <w:rsid w:val="00D31E5B"/>
    <w:rsid w:val="00D31E72"/>
    <w:rsid w:val="00D31F23"/>
    <w:rsid w:val="00D32605"/>
    <w:rsid w:val="00D32776"/>
    <w:rsid w:val="00D3284E"/>
    <w:rsid w:val="00D32A96"/>
    <w:rsid w:val="00D32B38"/>
    <w:rsid w:val="00D32E4E"/>
    <w:rsid w:val="00D33656"/>
    <w:rsid w:val="00D340D1"/>
    <w:rsid w:val="00D3626F"/>
    <w:rsid w:val="00D36B68"/>
    <w:rsid w:val="00D379A8"/>
    <w:rsid w:val="00D40CC8"/>
    <w:rsid w:val="00D40F76"/>
    <w:rsid w:val="00D4177A"/>
    <w:rsid w:val="00D41BDD"/>
    <w:rsid w:val="00D427CF"/>
    <w:rsid w:val="00D43895"/>
    <w:rsid w:val="00D44701"/>
    <w:rsid w:val="00D45456"/>
    <w:rsid w:val="00D4590A"/>
    <w:rsid w:val="00D45BCD"/>
    <w:rsid w:val="00D45E1E"/>
    <w:rsid w:val="00D46B24"/>
    <w:rsid w:val="00D47002"/>
    <w:rsid w:val="00D471AC"/>
    <w:rsid w:val="00D479B5"/>
    <w:rsid w:val="00D47B5E"/>
    <w:rsid w:val="00D50BE7"/>
    <w:rsid w:val="00D50BED"/>
    <w:rsid w:val="00D50FED"/>
    <w:rsid w:val="00D512BE"/>
    <w:rsid w:val="00D51BC8"/>
    <w:rsid w:val="00D51E9C"/>
    <w:rsid w:val="00D51FA3"/>
    <w:rsid w:val="00D520D1"/>
    <w:rsid w:val="00D53AA8"/>
    <w:rsid w:val="00D5413A"/>
    <w:rsid w:val="00D5490E"/>
    <w:rsid w:val="00D55060"/>
    <w:rsid w:val="00D55571"/>
    <w:rsid w:val="00D559E1"/>
    <w:rsid w:val="00D55DD1"/>
    <w:rsid w:val="00D55E44"/>
    <w:rsid w:val="00D560B7"/>
    <w:rsid w:val="00D5638A"/>
    <w:rsid w:val="00D60647"/>
    <w:rsid w:val="00D6092C"/>
    <w:rsid w:val="00D60BD5"/>
    <w:rsid w:val="00D60DCB"/>
    <w:rsid w:val="00D61411"/>
    <w:rsid w:val="00D619E4"/>
    <w:rsid w:val="00D61B6D"/>
    <w:rsid w:val="00D61B83"/>
    <w:rsid w:val="00D61C5E"/>
    <w:rsid w:val="00D61CF2"/>
    <w:rsid w:val="00D62CDB"/>
    <w:rsid w:val="00D62D10"/>
    <w:rsid w:val="00D65634"/>
    <w:rsid w:val="00D65E9F"/>
    <w:rsid w:val="00D66A1B"/>
    <w:rsid w:val="00D67408"/>
    <w:rsid w:val="00D67DE5"/>
    <w:rsid w:val="00D70D23"/>
    <w:rsid w:val="00D70DCB"/>
    <w:rsid w:val="00D7130F"/>
    <w:rsid w:val="00D713B0"/>
    <w:rsid w:val="00D7167F"/>
    <w:rsid w:val="00D71752"/>
    <w:rsid w:val="00D71F39"/>
    <w:rsid w:val="00D71FAA"/>
    <w:rsid w:val="00D72139"/>
    <w:rsid w:val="00D72E7E"/>
    <w:rsid w:val="00D73D99"/>
    <w:rsid w:val="00D73DB8"/>
    <w:rsid w:val="00D73E0E"/>
    <w:rsid w:val="00D74441"/>
    <w:rsid w:val="00D7473B"/>
    <w:rsid w:val="00D74ABB"/>
    <w:rsid w:val="00D74E6F"/>
    <w:rsid w:val="00D76BA4"/>
    <w:rsid w:val="00D77F1A"/>
    <w:rsid w:val="00D80640"/>
    <w:rsid w:val="00D80673"/>
    <w:rsid w:val="00D80DF1"/>
    <w:rsid w:val="00D8160B"/>
    <w:rsid w:val="00D81E4E"/>
    <w:rsid w:val="00D81F5D"/>
    <w:rsid w:val="00D827FD"/>
    <w:rsid w:val="00D83B7C"/>
    <w:rsid w:val="00D841B1"/>
    <w:rsid w:val="00D8480D"/>
    <w:rsid w:val="00D84C95"/>
    <w:rsid w:val="00D84D52"/>
    <w:rsid w:val="00D854CF"/>
    <w:rsid w:val="00D85605"/>
    <w:rsid w:val="00D8740D"/>
    <w:rsid w:val="00D906C0"/>
    <w:rsid w:val="00D909AD"/>
    <w:rsid w:val="00D90BE1"/>
    <w:rsid w:val="00D90ECD"/>
    <w:rsid w:val="00D9152D"/>
    <w:rsid w:val="00D91B74"/>
    <w:rsid w:val="00D91CC5"/>
    <w:rsid w:val="00D92118"/>
    <w:rsid w:val="00D923C7"/>
    <w:rsid w:val="00D92632"/>
    <w:rsid w:val="00D92BE7"/>
    <w:rsid w:val="00D92EB9"/>
    <w:rsid w:val="00D93062"/>
    <w:rsid w:val="00D93491"/>
    <w:rsid w:val="00D937F1"/>
    <w:rsid w:val="00D938C4"/>
    <w:rsid w:val="00D943AA"/>
    <w:rsid w:val="00D946B4"/>
    <w:rsid w:val="00D95048"/>
    <w:rsid w:val="00D9510E"/>
    <w:rsid w:val="00D95155"/>
    <w:rsid w:val="00D963F4"/>
    <w:rsid w:val="00D97AB6"/>
    <w:rsid w:val="00D97ED9"/>
    <w:rsid w:val="00DA0627"/>
    <w:rsid w:val="00DA0CEE"/>
    <w:rsid w:val="00DA0DBF"/>
    <w:rsid w:val="00DA122C"/>
    <w:rsid w:val="00DA1AED"/>
    <w:rsid w:val="00DA1C67"/>
    <w:rsid w:val="00DA21EB"/>
    <w:rsid w:val="00DA3823"/>
    <w:rsid w:val="00DA3826"/>
    <w:rsid w:val="00DA3889"/>
    <w:rsid w:val="00DA618A"/>
    <w:rsid w:val="00DA61A7"/>
    <w:rsid w:val="00DA6786"/>
    <w:rsid w:val="00DA6911"/>
    <w:rsid w:val="00DA6C25"/>
    <w:rsid w:val="00DA6D43"/>
    <w:rsid w:val="00DA7089"/>
    <w:rsid w:val="00DA767A"/>
    <w:rsid w:val="00DA78FF"/>
    <w:rsid w:val="00DB0041"/>
    <w:rsid w:val="00DB13D1"/>
    <w:rsid w:val="00DB1E98"/>
    <w:rsid w:val="00DB2A4C"/>
    <w:rsid w:val="00DB35EE"/>
    <w:rsid w:val="00DB6061"/>
    <w:rsid w:val="00DB6385"/>
    <w:rsid w:val="00DB683A"/>
    <w:rsid w:val="00DB69FD"/>
    <w:rsid w:val="00DB6A7B"/>
    <w:rsid w:val="00DB6B91"/>
    <w:rsid w:val="00DB7D81"/>
    <w:rsid w:val="00DC0D65"/>
    <w:rsid w:val="00DC1D4A"/>
    <w:rsid w:val="00DC3325"/>
    <w:rsid w:val="00DC39AC"/>
    <w:rsid w:val="00DC3CBF"/>
    <w:rsid w:val="00DC3F5E"/>
    <w:rsid w:val="00DC43F8"/>
    <w:rsid w:val="00DC4AF4"/>
    <w:rsid w:val="00DC4DDC"/>
    <w:rsid w:val="00DC52C2"/>
    <w:rsid w:val="00DC5875"/>
    <w:rsid w:val="00DC5A00"/>
    <w:rsid w:val="00DC68C2"/>
    <w:rsid w:val="00DC6953"/>
    <w:rsid w:val="00DC6C91"/>
    <w:rsid w:val="00DC7427"/>
    <w:rsid w:val="00DC7614"/>
    <w:rsid w:val="00DD0A2B"/>
    <w:rsid w:val="00DD13AE"/>
    <w:rsid w:val="00DD2332"/>
    <w:rsid w:val="00DD2402"/>
    <w:rsid w:val="00DD240A"/>
    <w:rsid w:val="00DD2893"/>
    <w:rsid w:val="00DD2EB1"/>
    <w:rsid w:val="00DD2EBD"/>
    <w:rsid w:val="00DD2F46"/>
    <w:rsid w:val="00DD3796"/>
    <w:rsid w:val="00DD415F"/>
    <w:rsid w:val="00DD5B5E"/>
    <w:rsid w:val="00DD5DD1"/>
    <w:rsid w:val="00DD719E"/>
    <w:rsid w:val="00DD7429"/>
    <w:rsid w:val="00DD75C6"/>
    <w:rsid w:val="00DD79EE"/>
    <w:rsid w:val="00DD7DF7"/>
    <w:rsid w:val="00DE0CD2"/>
    <w:rsid w:val="00DE1DC4"/>
    <w:rsid w:val="00DE2043"/>
    <w:rsid w:val="00DE2468"/>
    <w:rsid w:val="00DE2DC8"/>
    <w:rsid w:val="00DE2ED6"/>
    <w:rsid w:val="00DE37D9"/>
    <w:rsid w:val="00DE3D38"/>
    <w:rsid w:val="00DE4230"/>
    <w:rsid w:val="00DE446E"/>
    <w:rsid w:val="00DE47BA"/>
    <w:rsid w:val="00DE4C72"/>
    <w:rsid w:val="00DE4CF0"/>
    <w:rsid w:val="00DE6249"/>
    <w:rsid w:val="00DE62EB"/>
    <w:rsid w:val="00DE696F"/>
    <w:rsid w:val="00DE6E03"/>
    <w:rsid w:val="00DE7151"/>
    <w:rsid w:val="00DE75C2"/>
    <w:rsid w:val="00DE78A6"/>
    <w:rsid w:val="00DE7BE7"/>
    <w:rsid w:val="00DE7EAC"/>
    <w:rsid w:val="00DF0171"/>
    <w:rsid w:val="00DF061D"/>
    <w:rsid w:val="00DF0F5F"/>
    <w:rsid w:val="00DF1423"/>
    <w:rsid w:val="00DF18CA"/>
    <w:rsid w:val="00DF1B9C"/>
    <w:rsid w:val="00DF2712"/>
    <w:rsid w:val="00DF2756"/>
    <w:rsid w:val="00DF298D"/>
    <w:rsid w:val="00DF2BFE"/>
    <w:rsid w:val="00DF2FA3"/>
    <w:rsid w:val="00DF3D61"/>
    <w:rsid w:val="00DF3D84"/>
    <w:rsid w:val="00DF45D1"/>
    <w:rsid w:val="00DF4689"/>
    <w:rsid w:val="00DF4755"/>
    <w:rsid w:val="00DF4D8E"/>
    <w:rsid w:val="00DF56F8"/>
    <w:rsid w:val="00DF57DE"/>
    <w:rsid w:val="00DF6114"/>
    <w:rsid w:val="00DF6472"/>
    <w:rsid w:val="00DF694A"/>
    <w:rsid w:val="00DF6AE5"/>
    <w:rsid w:val="00DF7A14"/>
    <w:rsid w:val="00E006BA"/>
    <w:rsid w:val="00E00ABD"/>
    <w:rsid w:val="00E00CCC"/>
    <w:rsid w:val="00E01006"/>
    <w:rsid w:val="00E01BDD"/>
    <w:rsid w:val="00E028D6"/>
    <w:rsid w:val="00E02E41"/>
    <w:rsid w:val="00E03A97"/>
    <w:rsid w:val="00E043CC"/>
    <w:rsid w:val="00E05737"/>
    <w:rsid w:val="00E05B36"/>
    <w:rsid w:val="00E06445"/>
    <w:rsid w:val="00E06783"/>
    <w:rsid w:val="00E06A2A"/>
    <w:rsid w:val="00E06CD5"/>
    <w:rsid w:val="00E07500"/>
    <w:rsid w:val="00E07B57"/>
    <w:rsid w:val="00E10198"/>
    <w:rsid w:val="00E10F61"/>
    <w:rsid w:val="00E1109C"/>
    <w:rsid w:val="00E11384"/>
    <w:rsid w:val="00E114F4"/>
    <w:rsid w:val="00E1299F"/>
    <w:rsid w:val="00E13170"/>
    <w:rsid w:val="00E13E27"/>
    <w:rsid w:val="00E13EEF"/>
    <w:rsid w:val="00E14F34"/>
    <w:rsid w:val="00E160A4"/>
    <w:rsid w:val="00E16564"/>
    <w:rsid w:val="00E17B00"/>
    <w:rsid w:val="00E2007F"/>
    <w:rsid w:val="00E20741"/>
    <w:rsid w:val="00E209CA"/>
    <w:rsid w:val="00E209E3"/>
    <w:rsid w:val="00E21263"/>
    <w:rsid w:val="00E21480"/>
    <w:rsid w:val="00E21689"/>
    <w:rsid w:val="00E2177E"/>
    <w:rsid w:val="00E21C6B"/>
    <w:rsid w:val="00E2244B"/>
    <w:rsid w:val="00E22C29"/>
    <w:rsid w:val="00E22FBE"/>
    <w:rsid w:val="00E24322"/>
    <w:rsid w:val="00E24F58"/>
    <w:rsid w:val="00E26424"/>
    <w:rsid w:val="00E271E5"/>
    <w:rsid w:val="00E2728B"/>
    <w:rsid w:val="00E27703"/>
    <w:rsid w:val="00E30225"/>
    <w:rsid w:val="00E30548"/>
    <w:rsid w:val="00E30B6E"/>
    <w:rsid w:val="00E31251"/>
    <w:rsid w:val="00E3198E"/>
    <w:rsid w:val="00E31AF6"/>
    <w:rsid w:val="00E325EF"/>
    <w:rsid w:val="00E32C52"/>
    <w:rsid w:val="00E338F3"/>
    <w:rsid w:val="00E33CCD"/>
    <w:rsid w:val="00E33FA7"/>
    <w:rsid w:val="00E34702"/>
    <w:rsid w:val="00E34C9E"/>
    <w:rsid w:val="00E354EE"/>
    <w:rsid w:val="00E35839"/>
    <w:rsid w:val="00E365E8"/>
    <w:rsid w:val="00E36C63"/>
    <w:rsid w:val="00E37CE5"/>
    <w:rsid w:val="00E37F05"/>
    <w:rsid w:val="00E40245"/>
    <w:rsid w:val="00E40A03"/>
    <w:rsid w:val="00E40D71"/>
    <w:rsid w:val="00E40F0F"/>
    <w:rsid w:val="00E41D03"/>
    <w:rsid w:val="00E422BB"/>
    <w:rsid w:val="00E42313"/>
    <w:rsid w:val="00E426EE"/>
    <w:rsid w:val="00E431B6"/>
    <w:rsid w:val="00E433E6"/>
    <w:rsid w:val="00E43A68"/>
    <w:rsid w:val="00E43E0D"/>
    <w:rsid w:val="00E441EB"/>
    <w:rsid w:val="00E442DE"/>
    <w:rsid w:val="00E44AC4"/>
    <w:rsid w:val="00E4533C"/>
    <w:rsid w:val="00E458DB"/>
    <w:rsid w:val="00E45D81"/>
    <w:rsid w:val="00E4600F"/>
    <w:rsid w:val="00E46568"/>
    <w:rsid w:val="00E468E2"/>
    <w:rsid w:val="00E46A3A"/>
    <w:rsid w:val="00E46F64"/>
    <w:rsid w:val="00E47565"/>
    <w:rsid w:val="00E505E1"/>
    <w:rsid w:val="00E50C37"/>
    <w:rsid w:val="00E51736"/>
    <w:rsid w:val="00E52253"/>
    <w:rsid w:val="00E523A9"/>
    <w:rsid w:val="00E53112"/>
    <w:rsid w:val="00E534FF"/>
    <w:rsid w:val="00E538C4"/>
    <w:rsid w:val="00E538CC"/>
    <w:rsid w:val="00E53977"/>
    <w:rsid w:val="00E54255"/>
    <w:rsid w:val="00E54AE7"/>
    <w:rsid w:val="00E54F0B"/>
    <w:rsid w:val="00E55441"/>
    <w:rsid w:val="00E55769"/>
    <w:rsid w:val="00E559B2"/>
    <w:rsid w:val="00E55B05"/>
    <w:rsid w:val="00E55FF1"/>
    <w:rsid w:val="00E561CB"/>
    <w:rsid w:val="00E5628E"/>
    <w:rsid w:val="00E564F9"/>
    <w:rsid w:val="00E57DC6"/>
    <w:rsid w:val="00E57E1B"/>
    <w:rsid w:val="00E57FA6"/>
    <w:rsid w:val="00E6039D"/>
    <w:rsid w:val="00E60561"/>
    <w:rsid w:val="00E6084F"/>
    <w:rsid w:val="00E60CCF"/>
    <w:rsid w:val="00E61048"/>
    <w:rsid w:val="00E611EF"/>
    <w:rsid w:val="00E62421"/>
    <w:rsid w:val="00E62D46"/>
    <w:rsid w:val="00E62D83"/>
    <w:rsid w:val="00E635FE"/>
    <w:rsid w:val="00E636DF"/>
    <w:rsid w:val="00E6445D"/>
    <w:rsid w:val="00E65175"/>
    <w:rsid w:val="00E658B5"/>
    <w:rsid w:val="00E65A1F"/>
    <w:rsid w:val="00E65A9B"/>
    <w:rsid w:val="00E66A48"/>
    <w:rsid w:val="00E66BB6"/>
    <w:rsid w:val="00E66E3A"/>
    <w:rsid w:val="00E679CC"/>
    <w:rsid w:val="00E67C54"/>
    <w:rsid w:val="00E70A98"/>
    <w:rsid w:val="00E713B2"/>
    <w:rsid w:val="00E71CF1"/>
    <w:rsid w:val="00E72981"/>
    <w:rsid w:val="00E72C24"/>
    <w:rsid w:val="00E72CCC"/>
    <w:rsid w:val="00E732D5"/>
    <w:rsid w:val="00E7333E"/>
    <w:rsid w:val="00E73A77"/>
    <w:rsid w:val="00E73ECB"/>
    <w:rsid w:val="00E742FC"/>
    <w:rsid w:val="00E7492D"/>
    <w:rsid w:val="00E757F1"/>
    <w:rsid w:val="00E759FC"/>
    <w:rsid w:val="00E75BFB"/>
    <w:rsid w:val="00E760DE"/>
    <w:rsid w:val="00E76789"/>
    <w:rsid w:val="00E76BA0"/>
    <w:rsid w:val="00E778AE"/>
    <w:rsid w:val="00E80E73"/>
    <w:rsid w:val="00E812F5"/>
    <w:rsid w:val="00E817A1"/>
    <w:rsid w:val="00E8181F"/>
    <w:rsid w:val="00E81DF5"/>
    <w:rsid w:val="00E8276A"/>
    <w:rsid w:val="00E8295F"/>
    <w:rsid w:val="00E82B4A"/>
    <w:rsid w:val="00E83F49"/>
    <w:rsid w:val="00E845A6"/>
    <w:rsid w:val="00E84742"/>
    <w:rsid w:val="00E84A68"/>
    <w:rsid w:val="00E84B59"/>
    <w:rsid w:val="00E8536C"/>
    <w:rsid w:val="00E85613"/>
    <w:rsid w:val="00E8563D"/>
    <w:rsid w:val="00E857C9"/>
    <w:rsid w:val="00E85891"/>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D34"/>
    <w:rsid w:val="00EA1FC4"/>
    <w:rsid w:val="00EA290A"/>
    <w:rsid w:val="00EA2BD0"/>
    <w:rsid w:val="00EA3204"/>
    <w:rsid w:val="00EA3AB8"/>
    <w:rsid w:val="00EA42C1"/>
    <w:rsid w:val="00EA47A8"/>
    <w:rsid w:val="00EA4923"/>
    <w:rsid w:val="00EA512D"/>
    <w:rsid w:val="00EA524E"/>
    <w:rsid w:val="00EA5684"/>
    <w:rsid w:val="00EA59FF"/>
    <w:rsid w:val="00EA5E26"/>
    <w:rsid w:val="00EA618C"/>
    <w:rsid w:val="00EA66AA"/>
    <w:rsid w:val="00EA70E2"/>
    <w:rsid w:val="00EA7946"/>
    <w:rsid w:val="00EB0CF2"/>
    <w:rsid w:val="00EB0E36"/>
    <w:rsid w:val="00EB1F57"/>
    <w:rsid w:val="00EB284F"/>
    <w:rsid w:val="00EB2854"/>
    <w:rsid w:val="00EB2B1F"/>
    <w:rsid w:val="00EB38D4"/>
    <w:rsid w:val="00EB3904"/>
    <w:rsid w:val="00EB3A05"/>
    <w:rsid w:val="00EB3F87"/>
    <w:rsid w:val="00EB49E8"/>
    <w:rsid w:val="00EB4C95"/>
    <w:rsid w:val="00EB53D0"/>
    <w:rsid w:val="00EB6956"/>
    <w:rsid w:val="00EB6D7F"/>
    <w:rsid w:val="00EB79FD"/>
    <w:rsid w:val="00EB7E69"/>
    <w:rsid w:val="00EC00BB"/>
    <w:rsid w:val="00EC01A1"/>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D003B"/>
    <w:rsid w:val="00ED0673"/>
    <w:rsid w:val="00ED0695"/>
    <w:rsid w:val="00ED1FFA"/>
    <w:rsid w:val="00ED216E"/>
    <w:rsid w:val="00ED2598"/>
    <w:rsid w:val="00ED270D"/>
    <w:rsid w:val="00ED28F8"/>
    <w:rsid w:val="00ED42B4"/>
    <w:rsid w:val="00ED4668"/>
    <w:rsid w:val="00ED4DA7"/>
    <w:rsid w:val="00ED4F8D"/>
    <w:rsid w:val="00ED55CC"/>
    <w:rsid w:val="00ED5DE2"/>
    <w:rsid w:val="00ED5E8D"/>
    <w:rsid w:val="00ED626D"/>
    <w:rsid w:val="00ED6338"/>
    <w:rsid w:val="00ED64D7"/>
    <w:rsid w:val="00ED6501"/>
    <w:rsid w:val="00ED6A4B"/>
    <w:rsid w:val="00ED71CD"/>
    <w:rsid w:val="00EE001E"/>
    <w:rsid w:val="00EE0322"/>
    <w:rsid w:val="00EE0F5B"/>
    <w:rsid w:val="00EE0F9F"/>
    <w:rsid w:val="00EE1511"/>
    <w:rsid w:val="00EE172A"/>
    <w:rsid w:val="00EE1B19"/>
    <w:rsid w:val="00EE1BA3"/>
    <w:rsid w:val="00EE1DE4"/>
    <w:rsid w:val="00EE2FE0"/>
    <w:rsid w:val="00EE374F"/>
    <w:rsid w:val="00EE41C6"/>
    <w:rsid w:val="00EE45E8"/>
    <w:rsid w:val="00EE49E6"/>
    <w:rsid w:val="00EE4A7E"/>
    <w:rsid w:val="00EE4EA6"/>
    <w:rsid w:val="00EE5AFE"/>
    <w:rsid w:val="00EE6E93"/>
    <w:rsid w:val="00EE7654"/>
    <w:rsid w:val="00EE7E5D"/>
    <w:rsid w:val="00EF0743"/>
    <w:rsid w:val="00EF0987"/>
    <w:rsid w:val="00EF0AE3"/>
    <w:rsid w:val="00EF1146"/>
    <w:rsid w:val="00EF11E5"/>
    <w:rsid w:val="00EF13BE"/>
    <w:rsid w:val="00EF141C"/>
    <w:rsid w:val="00EF1C63"/>
    <w:rsid w:val="00EF26E7"/>
    <w:rsid w:val="00EF28A7"/>
    <w:rsid w:val="00EF2D16"/>
    <w:rsid w:val="00EF2E23"/>
    <w:rsid w:val="00EF325B"/>
    <w:rsid w:val="00EF3C28"/>
    <w:rsid w:val="00EF40A9"/>
    <w:rsid w:val="00EF4EC2"/>
    <w:rsid w:val="00EF5F3E"/>
    <w:rsid w:val="00EF6147"/>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B20"/>
    <w:rsid w:val="00F04427"/>
    <w:rsid w:val="00F044BF"/>
    <w:rsid w:val="00F04719"/>
    <w:rsid w:val="00F0476F"/>
    <w:rsid w:val="00F04891"/>
    <w:rsid w:val="00F04EF0"/>
    <w:rsid w:val="00F05186"/>
    <w:rsid w:val="00F05A64"/>
    <w:rsid w:val="00F05CFD"/>
    <w:rsid w:val="00F06166"/>
    <w:rsid w:val="00F06E2D"/>
    <w:rsid w:val="00F06E31"/>
    <w:rsid w:val="00F076FF"/>
    <w:rsid w:val="00F07E91"/>
    <w:rsid w:val="00F100BE"/>
    <w:rsid w:val="00F102B3"/>
    <w:rsid w:val="00F106CC"/>
    <w:rsid w:val="00F10AC1"/>
    <w:rsid w:val="00F10F90"/>
    <w:rsid w:val="00F115B0"/>
    <w:rsid w:val="00F119F7"/>
    <w:rsid w:val="00F11E76"/>
    <w:rsid w:val="00F1271A"/>
    <w:rsid w:val="00F1333A"/>
    <w:rsid w:val="00F13472"/>
    <w:rsid w:val="00F1352A"/>
    <w:rsid w:val="00F136FD"/>
    <w:rsid w:val="00F13711"/>
    <w:rsid w:val="00F146BE"/>
    <w:rsid w:val="00F150D3"/>
    <w:rsid w:val="00F152EB"/>
    <w:rsid w:val="00F15ECD"/>
    <w:rsid w:val="00F164D2"/>
    <w:rsid w:val="00F16B9A"/>
    <w:rsid w:val="00F17228"/>
    <w:rsid w:val="00F17A53"/>
    <w:rsid w:val="00F2114A"/>
    <w:rsid w:val="00F21402"/>
    <w:rsid w:val="00F21878"/>
    <w:rsid w:val="00F21C84"/>
    <w:rsid w:val="00F23387"/>
    <w:rsid w:val="00F23849"/>
    <w:rsid w:val="00F23DD0"/>
    <w:rsid w:val="00F24218"/>
    <w:rsid w:val="00F24ACE"/>
    <w:rsid w:val="00F24C2E"/>
    <w:rsid w:val="00F24D47"/>
    <w:rsid w:val="00F24F66"/>
    <w:rsid w:val="00F25820"/>
    <w:rsid w:val="00F261C0"/>
    <w:rsid w:val="00F2642A"/>
    <w:rsid w:val="00F27166"/>
    <w:rsid w:val="00F27630"/>
    <w:rsid w:val="00F276BC"/>
    <w:rsid w:val="00F27CA6"/>
    <w:rsid w:val="00F30D1C"/>
    <w:rsid w:val="00F30EFF"/>
    <w:rsid w:val="00F310F6"/>
    <w:rsid w:val="00F31FAF"/>
    <w:rsid w:val="00F32478"/>
    <w:rsid w:val="00F3284D"/>
    <w:rsid w:val="00F32DF4"/>
    <w:rsid w:val="00F34559"/>
    <w:rsid w:val="00F3463A"/>
    <w:rsid w:val="00F3497F"/>
    <w:rsid w:val="00F34A3F"/>
    <w:rsid w:val="00F352FB"/>
    <w:rsid w:val="00F353A0"/>
    <w:rsid w:val="00F3556B"/>
    <w:rsid w:val="00F35DDA"/>
    <w:rsid w:val="00F36393"/>
    <w:rsid w:val="00F36E8F"/>
    <w:rsid w:val="00F4003B"/>
    <w:rsid w:val="00F412E4"/>
    <w:rsid w:val="00F41943"/>
    <w:rsid w:val="00F4196A"/>
    <w:rsid w:val="00F43B98"/>
    <w:rsid w:val="00F442F6"/>
    <w:rsid w:val="00F44AB8"/>
    <w:rsid w:val="00F451AF"/>
    <w:rsid w:val="00F45CE0"/>
    <w:rsid w:val="00F46B5F"/>
    <w:rsid w:val="00F471EE"/>
    <w:rsid w:val="00F47626"/>
    <w:rsid w:val="00F518D3"/>
    <w:rsid w:val="00F532B3"/>
    <w:rsid w:val="00F53631"/>
    <w:rsid w:val="00F53708"/>
    <w:rsid w:val="00F53EF5"/>
    <w:rsid w:val="00F53F8B"/>
    <w:rsid w:val="00F540BE"/>
    <w:rsid w:val="00F540CE"/>
    <w:rsid w:val="00F541AC"/>
    <w:rsid w:val="00F54528"/>
    <w:rsid w:val="00F54BDB"/>
    <w:rsid w:val="00F55600"/>
    <w:rsid w:val="00F55F10"/>
    <w:rsid w:val="00F55FD7"/>
    <w:rsid w:val="00F55FF9"/>
    <w:rsid w:val="00F5690A"/>
    <w:rsid w:val="00F571F5"/>
    <w:rsid w:val="00F57310"/>
    <w:rsid w:val="00F5744E"/>
    <w:rsid w:val="00F576B1"/>
    <w:rsid w:val="00F60D51"/>
    <w:rsid w:val="00F61253"/>
    <w:rsid w:val="00F61615"/>
    <w:rsid w:val="00F63797"/>
    <w:rsid w:val="00F637CE"/>
    <w:rsid w:val="00F63F65"/>
    <w:rsid w:val="00F63F67"/>
    <w:rsid w:val="00F6409F"/>
    <w:rsid w:val="00F6438A"/>
    <w:rsid w:val="00F64B2C"/>
    <w:rsid w:val="00F653DE"/>
    <w:rsid w:val="00F6545E"/>
    <w:rsid w:val="00F65638"/>
    <w:rsid w:val="00F65EFA"/>
    <w:rsid w:val="00F665D6"/>
    <w:rsid w:val="00F67290"/>
    <w:rsid w:val="00F676D5"/>
    <w:rsid w:val="00F67763"/>
    <w:rsid w:val="00F712DF"/>
    <w:rsid w:val="00F713A6"/>
    <w:rsid w:val="00F71634"/>
    <w:rsid w:val="00F71842"/>
    <w:rsid w:val="00F72882"/>
    <w:rsid w:val="00F72AFB"/>
    <w:rsid w:val="00F73144"/>
    <w:rsid w:val="00F7317F"/>
    <w:rsid w:val="00F7351D"/>
    <w:rsid w:val="00F75FEF"/>
    <w:rsid w:val="00F76385"/>
    <w:rsid w:val="00F76AE5"/>
    <w:rsid w:val="00F76C20"/>
    <w:rsid w:val="00F76E00"/>
    <w:rsid w:val="00F76EC1"/>
    <w:rsid w:val="00F77665"/>
    <w:rsid w:val="00F7786A"/>
    <w:rsid w:val="00F77B71"/>
    <w:rsid w:val="00F80076"/>
    <w:rsid w:val="00F801FC"/>
    <w:rsid w:val="00F80B2D"/>
    <w:rsid w:val="00F80B50"/>
    <w:rsid w:val="00F80E4E"/>
    <w:rsid w:val="00F814D7"/>
    <w:rsid w:val="00F81750"/>
    <w:rsid w:val="00F81CE4"/>
    <w:rsid w:val="00F81E93"/>
    <w:rsid w:val="00F81F02"/>
    <w:rsid w:val="00F824F8"/>
    <w:rsid w:val="00F82884"/>
    <w:rsid w:val="00F82AAA"/>
    <w:rsid w:val="00F8402E"/>
    <w:rsid w:val="00F843BD"/>
    <w:rsid w:val="00F847A7"/>
    <w:rsid w:val="00F8498F"/>
    <w:rsid w:val="00F84DDA"/>
    <w:rsid w:val="00F85384"/>
    <w:rsid w:val="00F86371"/>
    <w:rsid w:val="00F86889"/>
    <w:rsid w:val="00F86FF4"/>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2F62"/>
    <w:rsid w:val="00F933EE"/>
    <w:rsid w:val="00F93633"/>
    <w:rsid w:val="00F936C0"/>
    <w:rsid w:val="00F9375D"/>
    <w:rsid w:val="00F9428D"/>
    <w:rsid w:val="00F94DB2"/>
    <w:rsid w:val="00F94F75"/>
    <w:rsid w:val="00F95780"/>
    <w:rsid w:val="00F95938"/>
    <w:rsid w:val="00F95988"/>
    <w:rsid w:val="00F95B32"/>
    <w:rsid w:val="00F9622E"/>
    <w:rsid w:val="00F968A3"/>
    <w:rsid w:val="00F96AA4"/>
    <w:rsid w:val="00F96B32"/>
    <w:rsid w:val="00F971AF"/>
    <w:rsid w:val="00F97AA4"/>
    <w:rsid w:val="00FA063C"/>
    <w:rsid w:val="00FA069D"/>
    <w:rsid w:val="00FA070A"/>
    <w:rsid w:val="00FA085D"/>
    <w:rsid w:val="00FA0D3F"/>
    <w:rsid w:val="00FA2A60"/>
    <w:rsid w:val="00FA2EAD"/>
    <w:rsid w:val="00FA2EF8"/>
    <w:rsid w:val="00FA36E9"/>
    <w:rsid w:val="00FA3C12"/>
    <w:rsid w:val="00FA44DC"/>
    <w:rsid w:val="00FA4AD5"/>
    <w:rsid w:val="00FA4BC7"/>
    <w:rsid w:val="00FA4EB3"/>
    <w:rsid w:val="00FA5917"/>
    <w:rsid w:val="00FA5971"/>
    <w:rsid w:val="00FA6188"/>
    <w:rsid w:val="00FA64B2"/>
    <w:rsid w:val="00FA67C4"/>
    <w:rsid w:val="00FA695E"/>
    <w:rsid w:val="00FA70E4"/>
    <w:rsid w:val="00FA70F9"/>
    <w:rsid w:val="00FA7C0D"/>
    <w:rsid w:val="00FB034E"/>
    <w:rsid w:val="00FB03EB"/>
    <w:rsid w:val="00FB0A1D"/>
    <w:rsid w:val="00FB0ADA"/>
    <w:rsid w:val="00FB1B34"/>
    <w:rsid w:val="00FB1C2A"/>
    <w:rsid w:val="00FB21A6"/>
    <w:rsid w:val="00FB362C"/>
    <w:rsid w:val="00FB3693"/>
    <w:rsid w:val="00FB3EBA"/>
    <w:rsid w:val="00FB440A"/>
    <w:rsid w:val="00FB547B"/>
    <w:rsid w:val="00FB5A9E"/>
    <w:rsid w:val="00FB6825"/>
    <w:rsid w:val="00FB68E8"/>
    <w:rsid w:val="00FB76F0"/>
    <w:rsid w:val="00FB7FAE"/>
    <w:rsid w:val="00FC013C"/>
    <w:rsid w:val="00FC0698"/>
    <w:rsid w:val="00FC0ADF"/>
    <w:rsid w:val="00FC1EF5"/>
    <w:rsid w:val="00FC273C"/>
    <w:rsid w:val="00FC2EF7"/>
    <w:rsid w:val="00FC37A5"/>
    <w:rsid w:val="00FC4A77"/>
    <w:rsid w:val="00FC5036"/>
    <w:rsid w:val="00FC5608"/>
    <w:rsid w:val="00FC59B3"/>
    <w:rsid w:val="00FC677C"/>
    <w:rsid w:val="00FD04DE"/>
    <w:rsid w:val="00FD0615"/>
    <w:rsid w:val="00FD11B0"/>
    <w:rsid w:val="00FD2171"/>
    <w:rsid w:val="00FD269C"/>
    <w:rsid w:val="00FD2AFC"/>
    <w:rsid w:val="00FD34BC"/>
    <w:rsid w:val="00FD374F"/>
    <w:rsid w:val="00FD3D73"/>
    <w:rsid w:val="00FD4BF7"/>
    <w:rsid w:val="00FD4D79"/>
    <w:rsid w:val="00FD5047"/>
    <w:rsid w:val="00FD5642"/>
    <w:rsid w:val="00FD56A8"/>
    <w:rsid w:val="00FD67CF"/>
    <w:rsid w:val="00FD70DE"/>
    <w:rsid w:val="00FD714B"/>
    <w:rsid w:val="00FD7CA9"/>
    <w:rsid w:val="00FE011A"/>
    <w:rsid w:val="00FE0C03"/>
    <w:rsid w:val="00FE0DB0"/>
    <w:rsid w:val="00FE132C"/>
    <w:rsid w:val="00FE18BD"/>
    <w:rsid w:val="00FE2590"/>
    <w:rsid w:val="00FE2760"/>
    <w:rsid w:val="00FE27B6"/>
    <w:rsid w:val="00FE2DB1"/>
    <w:rsid w:val="00FE34AA"/>
    <w:rsid w:val="00FE35AE"/>
    <w:rsid w:val="00FE3B82"/>
    <w:rsid w:val="00FE3F76"/>
    <w:rsid w:val="00FE4886"/>
    <w:rsid w:val="00FE4EA3"/>
    <w:rsid w:val="00FE56A8"/>
    <w:rsid w:val="00FE59E8"/>
    <w:rsid w:val="00FE6152"/>
    <w:rsid w:val="00FE6489"/>
    <w:rsid w:val="00FE66D5"/>
    <w:rsid w:val="00FE71A4"/>
    <w:rsid w:val="00FE727B"/>
    <w:rsid w:val="00FE72A8"/>
    <w:rsid w:val="00FE7C59"/>
    <w:rsid w:val="00FE7F30"/>
    <w:rsid w:val="00FF00B3"/>
    <w:rsid w:val="00FF0101"/>
    <w:rsid w:val="00FF0D83"/>
    <w:rsid w:val="00FF11C8"/>
    <w:rsid w:val="00FF173B"/>
    <w:rsid w:val="00FF1F61"/>
    <w:rsid w:val="00FF2131"/>
    <w:rsid w:val="00FF2AC3"/>
    <w:rsid w:val="00FF3BDC"/>
    <w:rsid w:val="00FF3DE7"/>
    <w:rsid w:val="00FF4795"/>
    <w:rsid w:val="00FF4825"/>
    <w:rsid w:val="00FF5217"/>
    <w:rsid w:val="00FF53AC"/>
    <w:rsid w:val="00FF56D1"/>
    <w:rsid w:val="00FF5901"/>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685FBE-7A32-4905-BD1E-4D8EC2662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suppressAutoHyphens/>
      <w:spacing w:before="480" w:after="240"/>
      <w:ind w:firstLine="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spacing w:line="360" w:lineRule="auto"/>
      <w:ind w:firstLine="0"/>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suppressAutoHyphens/>
      <w:spacing w:before="120" w:after="120"/>
      <w:ind w:firstLine="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50BC9"/>
    <w:pPr>
      <w:widowControl/>
      <w:tabs>
        <w:tab w:val="left" w:pos="567"/>
        <w:tab w:val="left" w:pos="1985"/>
        <w:tab w:val="left" w:pos="9781"/>
      </w:tabs>
      <w:spacing w:after="120"/>
      <w:ind w:right="34" w:firstLine="0"/>
      <w:jc w:val="left"/>
    </w:pPr>
    <w:rPr>
      <w:b/>
      <w:caps/>
      <w:noProof/>
      <w:sz w:val="22"/>
      <w:szCs w:val="28"/>
    </w:rPr>
  </w:style>
  <w:style w:type="paragraph" w:styleId="20">
    <w:name w:val="toc 2"/>
    <w:basedOn w:val="a5"/>
    <w:next w:val="a5"/>
    <w:autoRedefine/>
    <w:uiPriority w:val="39"/>
    <w:rsid w:val="00BF1E51"/>
    <w:pPr>
      <w:widowControl/>
      <w:tabs>
        <w:tab w:val="left" w:pos="709"/>
        <w:tab w:val="left" w:pos="1843"/>
        <w:tab w:val="left" w:pos="9781"/>
      </w:tabs>
      <w:ind w:right="34" w:firstLine="0"/>
      <w:jc w:val="left"/>
      <w:outlineLvl w:val="0"/>
    </w:pPr>
    <w:rPr>
      <w:bCs/>
      <w:noProof/>
      <w:szCs w:val="24"/>
    </w:rPr>
  </w:style>
  <w:style w:type="paragraph" w:styleId="32">
    <w:name w:val="toc 3"/>
    <w:basedOn w:val="a5"/>
    <w:next w:val="a5"/>
    <w:autoRedefine/>
    <w:uiPriority w:val="39"/>
    <w:rsid w:val="008046AE"/>
    <w:pPr>
      <w:widowControl/>
      <w:tabs>
        <w:tab w:val="left" w:pos="1276"/>
        <w:tab w:val="left" w:pos="9781"/>
      </w:tabs>
      <w:ind w:left="851"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tabs>
        <w:tab w:val="num" w:pos="360"/>
      </w:tabs>
      <w:spacing w:line="360" w:lineRule="auto"/>
      <w:ind w:left="360" w:hanging="360"/>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link w:val="14"/>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numId w:val="1"/>
      </w:numPr>
      <w:tabs>
        <w:tab w:val="clear" w:pos="360"/>
      </w:tabs>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5">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customStyle="1" w:styleId="affd">
    <w:name w:val="Название"/>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pPr>
    <w:rPr>
      <w:rFonts w:ascii="Arial" w:hAnsi="Arial" w:cs="Arial"/>
      <w:szCs w:val="24"/>
    </w:rPr>
  </w:style>
  <w:style w:type="paragraph" w:customStyle="1" w:styleId="afff4">
    <w:name w:val="Ариал"/>
    <w:basedOn w:val="a5"/>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e"/>
    <w:uiPriority w:val="34"/>
    <w:qFormat/>
    <w:rsid w:val="007267A7"/>
    <w:pPr>
      <w:widowControl/>
      <w:spacing w:after="200" w:line="276" w:lineRule="auto"/>
      <w:ind w:left="720" w:firstLine="0"/>
      <w:jc w:val="left"/>
    </w:pPr>
    <w:rPr>
      <w:rFonts w:ascii="Calibri" w:hAnsi="Calibri"/>
      <w:sz w:val="22"/>
      <w:szCs w:val="22"/>
      <w:lang w:val="x-none" w:eastAsia="x-none"/>
    </w:rPr>
  </w:style>
  <w:style w:type="paragraph" w:customStyle="1" w:styleId="afffffff">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0">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1">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7"/>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2">
    <w:name w:val="Т"/>
    <w:basedOn w:val="a5"/>
    <w:link w:val="afffffff3"/>
    <w:uiPriority w:val="99"/>
    <w:rsid w:val="00F713A6"/>
    <w:pPr>
      <w:ind w:firstLine="709"/>
    </w:pPr>
  </w:style>
  <w:style w:type="character" w:customStyle="1" w:styleId="afffffff3">
    <w:name w:val="Т Знак"/>
    <w:link w:val="afffffff2"/>
    <w:uiPriority w:val="99"/>
    <w:locked/>
    <w:rsid w:val="00F713A6"/>
    <w:rPr>
      <w:sz w:val="24"/>
      <w:lang w:val="ru-RU" w:eastAsia="ru-RU"/>
    </w:rPr>
  </w:style>
  <w:style w:type="paragraph" w:customStyle="1" w:styleId="afffffff4">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5">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6">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7">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8">
    <w:name w:val="Таб"/>
    <w:basedOn w:val="a5"/>
    <w:next w:val="afffffff2"/>
    <w:uiPriority w:val="99"/>
    <w:rsid w:val="0075128D"/>
    <w:pPr>
      <w:ind w:firstLine="0"/>
      <w:jc w:val="center"/>
    </w:pPr>
    <w:rPr>
      <w:bCs/>
      <w:szCs w:val="26"/>
    </w:rPr>
  </w:style>
  <w:style w:type="paragraph" w:customStyle="1" w:styleId="afffffff9">
    <w:name w:val="АД"/>
    <w:basedOn w:val="a5"/>
    <w:uiPriority w:val="99"/>
    <w:rsid w:val="0075128D"/>
    <w:pPr>
      <w:widowControl/>
      <w:ind w:firstLine="709"/>
    </w:pPr>
    <w:rPr>
      <w:szCs w:val="28"/>
    </w:rPr>
  </w:style>
  <w:style w:type="paragraph" w:customStyle="1" w:styleId="afffffffa">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2"/>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b">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c">
    <w:name w:val="Цветовое выделение"/>
    <w:uiPriority w:val="99"/>
    <w:rsid w:val="0075128D"/>
    <w:rPr>
      <w:b/>
      <w:color w:val="000080"/>
      <w:sz w:val="28"/>
    </w:rPr>
  </w:style>
  <w:style w:type="paragraph" w:customStyle="1" w:styleId="afffffffd">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e">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0">
    <w:name w:val="endnote text"/>
    <w:basedOn w:val="a5"/>
    <w:link w:val="affffffff1"/>
    <w:uiPriority w:val="99"/>
    <w:rsid w:val="00D26B6A"/>
    <w:pPr>
      <w:widowControl/>
      <w:ind w:firstLine="0"/>
      <w:jc w:val="left"/>
    </w:pPr>
    <w:rPr>
      <w:sz w:val="20"/>
      <w:lang w:val="x-none" w:eastAsia="x-none"/>
    </w:rPr>
  </w:style>
  <w:style w:type="character" w:customStyle="1" w:styleId="affffffff1">
    <w:name w:val="Текст концевой сноски Знак"/>
    <w:link w:val="affffffff0"/>
    <w:uiPriority w:val="99"/>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2">
    <w:name w:val="Ариал Таблица Знак Знак"/>
    <w:uiPriority w:val="99"/>
    <w:rsid w:val="00B72E91"/>
    <w:rPr>
      <w:rFonts w:ascii="Arial" w:hAnsi="Arial"/>
      <w:sz w:val="24"/>
      <w:lang w:val="ru-RU" w:eastAsia="ru-RU"/>
    </w:rPr>
  </w:style>
  <w:style w:type="character" w:customStyle="1" w:styleId="affffffff3">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
    <w:name w:val="Текущий список1"/>
    <w:pPr>
      <w:numPr>
        <w:numId w:val="14"/>
      </w:numPr>
    </w:pPr>
  </w:style>
  <w:style w:type="character" w:styleId="affffffff4">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5">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3">
    <w:name w:val="Знак Знак7"/>
    <w:rsid w:val="00211593"/>
    <w:rPr>
      <w:bCs/>
      <w:i/>
      <w:szCs w:val="22"/>
    </w:rPr>
  </w:style>
  <w:style w:type="character" w:customStyle="1" w:styleId="affffffff6">
    <w:name w:val="текст Знак Знак"/>
    <w:rsid w:val="00211593"/>
    <w:rPr>
      <w:bCs/>
      <w:i/>
      <w:color w:val="000000"/>
      <w:sz w:val="22"/>
      <w:szCs w:val="28"/>
    </w:rPr>
  </w:style>
  <w:style w:type="character" w:customStyle="1" w:styleId="affffffff7">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8">
    <w:name w:val="Символ нумерации"/>
    <w:rsid w:val="00211593"/>
  </w:style>
  <w:style w:type="character" w:customStyle="1" w:styleId="affffffff9">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a">
    <w:name w:val="Title"/>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b">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c">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d">
    <w:name w:val="Заголовок таблицы"/>
    <w:basedOn w:val="affffffffc"/>
    <w:rsid w:val="00211593"/>
    <w:pPr>
      <w:jc w:val="center"/>
    </w:pPr>
    <w:rPr>
      <w:b/>
    </w:rPr>
  </w:style>
  <w:style w:type="paragraph" w:styleId="affffffffe">
    <w:name w:val="TOC Heading"/>
    <w:basedOn w:val="affffffffa"/>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18"/>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0">
    <w:name w:val="1_раздел"/>
    <w:basedOn w:val="a5"/>
    <w:rsid w:val="00211593"/>
    <w:pPr>
      <w:keepNext/>
      <w:widowControl/>
      <w:numPr>
        <w:ilvl w:val="1"/>
        <w:numId w:val="19"/>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
    <w:name w:val="endnote reference"/>
    <w:uiPriority w:val="99"/>
    <w:rsid w:val="008912F4"/>
    <w:rPr>
      <w:rFonts w:cs="Times New Roman"/>
      <w:vertAlign w:val="superscript"/>
    </w:rPr>
  </w:style>
  <w:style w:type="paragraph" w:customStyle="1" w:styleId="1ff7">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8">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
    <w:rsid w:val="00180F93"/>
    <w:rPr>
      <w:sz w:val="22"/>
      <w:lang w:val="x-none" w:eastAsia="x-none"/>
    </w:rPr>
  </w:style>
  <w:style w:type="character" w:customStyle="1" w:styleId="affffffe">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d"/>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24"/>
      </w:numPr>
    </w:pPr>
  </w:style>
  <w:style w:type="numbering" w:customStyle="1" w:styleId="7">
    <w:name w:val="Стиль7"/>
    <w:uiPriority w:val="99"/>
    <w:rsid w:val="00811E9F"/>
    <w:pPr>
      <w:numPr>
        <w:numId w:val="25"/>
      </w:numPr>
    </w:pPr>
  </w:style>
  <w:style w:type="numbering" w:customStyle="1" w:styleId="80">
    <w:name w:val="Стиль8"/>
    <w:uiPriority w:val="99"/>
    <w:rsid w:val="00730266"/>
    <w:pPr>
      <w:numPr>
        <w:numId w:val="26"/>
      </w:numPr>
    </w:pPr>
  </w:style>
  <w:style w:type="numbering" w:customStyle="1" w:styleId="9">
    <w:name w:val="Стиль9"/>
    <w:uiPriority w:val="99"/>
    <w:rsid w:val="00730266"/>
    <w:pPr>
      <w:numPr>
        <w:numId w:val="27"/>
      </w:numPr>
    </w:pPr>
  </w:style>
  <w:style w:type="paragraph" w:customStyle="1" w:styleId="msonormalmailrucssattributepostfix">
    <w:name w:val="msonormal_mailru_css_attribute_postfix"/>
    <w:basedOn w:val="a5"/>
    <w:rsid w:val="00F6438A"/>
    <w:pPr>
      <w:widowControl/>
      <w:spacing w:before="100" w:beforeAutospacing="1" w:after="100" w:afterAutospacing="1"/>
      <w:ind w:firstLine="0"/>
      <w:jc w:val="left"/>
    </w:pPr>
    <w:rPr>
      <w:rFonts w:eastAsia="Calibri"/>
      <w:szCs w:val="24"/>
    </w:rPr>
  </w:style>
  <w:style w:type="character" w:customStyle="1" w:styleId="afffffffff0">
    <w:name w:val="коммент"/>
    <w:uiPriority w:val="99"/>
    <w:rsid w:val="00E62D46"/>
    <w:rPr>
      <w:i/>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145174581">
      <w:bodyDiv w:val="1"/>
      <w:marLeft w:val="0"/>
      <w:marRight w:val="0"/>
      <w:marTop w:val="0"/>
      <w:marBottom w:val="0"/>
      <w:divBdr>
        <w:top w:val="none" w:sz="0" w:space="0" w:color="auto"/>
        <w:left w:val="none" w:sz="0" w:space="0" w:color="auto"/>
        <w:bottom w:val="none" w:sz="0" w:space="0" w:color="auto"/>
        <w:right w:val="none" w:sz="0" w:space="0" w:color="auto"/>
      </w:divBdr>
    </w:div>
    <w:div w:id="449475194">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1510450">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311397473">
      <w:bodyDiv w:val="1"/>
      <w:marLeft w:val="0"/>
      <w:marRight w:val="0"/>
      <w:marTop w:val="0"/>
      <w:marBottom w:val="0"/>
      <w:divBdr>
        <w:top w:val="none" w:sz="0" w:space="0" w:color="auto"/>
        <w:left w:val="none" w:sz="0" w:space="0" w:color="auto"/>
        <w:bottom w:val="none" w:sz="0" w:space="0" w:color="auto"/>
        <w:right w:val="none" w:sz="0" w:space="0" w:color="auto"/>
      </w:divBdr>
    </w:div>
    <w:div w:id="1382317080">
      <w:bodyDiv w:val="1"/>
      <w:marLeft w:val="0"/>
      <w:marRight w:val="0"/>
      <w:marTop w:val="0"/>
      <w:marBottom w:val="0"/>
      <w:divBdr>
        <w:top w:val="none" w:sz="0" w:space="0" w:color="auto"/>
        <w:left w:val="none" w:sz="0" w:space="0" w:color="auto"/>
        <w:bottom w:val="none" w:sz="0" w:space="0" w:color="auto"/>
        <w:right w:val="none" w:sz="0" w:space="0" w:color="auto"/>
      </w:divBdr>
    </w:div>
    <w:div w:id="1561476297">
      <w:bodyDiv w:val="1"/>
      <w:marLeft w:val="0"/>
      <w:marRight w:val="0"/>
      <w:marTop w:val="0"/>
      <w:marBottom w:val="0"/>
      <w:divBdr>
        <w:top w:val="none" w:sz="0" w:space="0" w:color="auto"/>
        <w:left w:val="none" w:sz="0" w:space="0" w:color="auto"/>
        <w:bottom w:val="none" w:sz="0" w:space="0" w:color="auto"/>
        <w:right w:val="none" w:sz="0" w:space="0" w:color="auto"/>
      </w:divBdr>
    </w:div>
    <w:div w:id="1615866150">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E04B8F5BC345C22463EADCAE81D93CF0C11310A0643D58FEE589F49Ff2C9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hyperlink" Target="consultantplus://offline/ref=B7E04B8F5BC345C22463EADCAE81D93CF0C11310A0643D58FEE589F49Ff2C9L"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E82E0-F375-4EA1-84E9-52B6E5679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36</Pages>
  <Words>6758</Words>
  <Characters>53197</Characters>
  <Application>Microsoft Office Word</Application>
  <DocSecurity>0</DocSecurity>
  <Lines>443</Lines>
  <Paragraphs>119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59836</CharactersWithSpaces>
  <SharedDoc>false</SharedDoc>
  <HLinks>
    <vt:vector size="246" baseType="variant">
      <vt:variant>
        <vt:i4>2031669</vt:i4>
      </vt:variant>
      <vt:variant>
        <vt:i4>242</vt:i4>
      </vt:variant>
      <vt:variant>
        <vt:i4>0</vt:i4>
      </vt:variant>
      <vt:variant>
        <vt:i4>5</vt:i4>
      </vt:variant>
      <vt:variant>
        <vt:lpwstr/>
      </vt:variant>
      <vt:variant>
        <vt:lpwstr>_Toc90049559</vt:lpwstr>
      </vt:variant>
      <vt:variant>
        <vt:i4>1966133</vt:i4>
      </vt:variant>
      <vt:variant>
        <vt:i4>236</vt:i4>
      </vt:variant>
      <vt:variant>
        <vt:i4>0</vt:i4>
      </vt:variant>
      <vt:variant>
        <vt:i4>5</vt:i4>
      </vt:variant>
      <vt:variant>
        <vt:lpwstr/>
      </vt:variant>
      <vt:variant>
        <vt:lpwstr>_Toc90049558</vt:lpwstr>
      </vt:variant>
      <vt:variant>
        <vt:i4>1114165</vt:i4>
      </vt:variant>
      <vt:variant>
        <vt:i4>230</vt:i4>
      </vt:variant>
      <vt:variant>
        <vt:i4>0</vt:i4>
      </vt:variant>
      <vt:variant>
        <vt:i4>5</vt:i4>
      </vt:variant>
      <vt:variant>
        <vt:lpwstr/>
      </vt:variant>
      <vt:variant>
        <vt:lpwstr>_Toc90049557</vt:lpwstr>
      </vt:variant>
      <vt:variant>
        <vt:i4>1048629</vt:i4>
      </vt:variant>
      <vt:variant>
        <vt:i4>224</vt:i4>
      </vt:variant>
      <vt:variant>
        <vt:i4>0</vt:i4>
      </vt:variant>
      <vt:variant>
        <vt:i4>5</vt:i4>
      </vt:variant>
      <vt:variant>
        <vt:lpwstr/>
      </vt:variant>
      <vt:variant>
        <vt:lpwstr>_Toc90049556</vt:lpwstr>
      </vt:variant>
      <vt:variant>
        <vt:i4>1245237</vt:i4>
      </vt:variant>
      <vt:variant>
        <vt:i4>218</vt:i4>
      </vt:variant>
      <vt:variant>
        <vt:i4>0</vt:i4>
      </vt:variant>
      <vt:variant>
        <vt:i4>5</vt:i4>
      </vt:variant>
      <vt:variant>
        <vt:lpwstr/>
      </vt:variant>
      <vt:variant>
        <vt:lpwstr>_Toc90049555</vt:lpwstr>
      </vt:variant>
      <vt:variant>
        <vt:i4>1179701</vt:i4>
      </vt:variant>
      <vt:variant>
        <vt:i4>212</vt:i4>
      </vt:variant>
      <vt:variant>
        <vt:i4>0</vt:i4>
      </vt:variant>
      <vt:variant>
        <vt:i4>5</vt:i4>
      </vt:variant>
      <vt:variant>
        <vt:lpwstr/>
      </vt:variant>
      <vt:variant>
        <vt:lpwstr>_Toc90049554</vt:lpwstr>
      </vt:variant>
      <vt:variant>
        <vt:i4>1376309</vt:i4>
      </vt:variant>
      <vt:variant>
        <vt:i4>206</vt:i4>
      </vt:variant>
      <vt:variant>
        <vt:i4>0</vt:i4>
      </vt:variant>
      <vt:variant>
        <vt:i4>5</vt:i4>
      </vt:variant>
      <vt:variant>
        <vt:lpwstr/>
      </vt:variant>
      <vt:variant>
        <vt:lpwstr>_Toc90049553</vt:lpwstr>
      </vt:variant>
      <vt:variant>
        <vt:i4>1310773</vt:i4>
      </vt:variant>
      <vt:variant>
        <vt:i4>200</vt:i4>
      </vt:variant>
      <vt:variant>
        <vt:i4>0</vt:i4>
      </vt:variant>
      <vt:variant>
        <vt:i4>5</vt:i4>
      </vt:variant>
      <vt:variant>
        <vt:lpwstr/>
      </vt:variant>
      <vt:variant>
        <vt:lpwstr>_Toc90049552</vt:lpwstr>
      </vt:variant>
      <vt:variant>
        <vt:i4>1507381</vt:i4>
      </vt:variant>
      <vt:variant>
        <vt:i4>194</vt:i4>
      </vt:variant>
      <vt:variant>
        <vt:i4>0</vt:i4>
      </vt:variant>
      <vt:variant>
        <vt:i4>5</vt:i4>
      </vt:variant>
      <vt:variant>
        <vt:lpwstr/>
      </vt:variant>
      <vt:variant>
        <vt:lpwstr>_Toc90049551</vt:lpwstr>
      </vt:variant>
      <vt:variant>
        <vt:i4>1441845</vt:i4>
      </vt:variant>
      <vt:variant>
        <vt:i4>188</vt:i4>
      </vt:variant>
      <vt:variant>
        <vt:i4>0</vt:i4>
      </vt:variant>
      <vt:variant>
        <vt:i4>5</vt:i4>
      </vt:variant>
      <vt:variant>
        <vt:lpwstr/>
      </vt:variant>
      <vt:variant>
        <vt:lpwstr>_Toc90049550</vt:lpwstr>
      </vt:variant>
      <vt:variant>
        <vt:i4>2031668</vt:i4>
      </vt:variant>
      <vt:variant>
        <vt:i4>182</vt:i4>
      </vt:variant>
      <vt:variant>
        <vt:i4>0</vt:i4>
      </vt:variant>
      <vt:variant>
        <vt:i4>5</vt:i4>
      </vt:variant>
      <vt:variant>
        <vt:lpwstr/>
      </vt:variant>
      <vt:variant>
        <vt:lpwstr>_Toc90049549</vt:lpwstr>
      </vt:variant>
      <vt:variant>
        <vt:i4>1966132</vt:i4>
      </vt:variant>
      <vt:variant>
        <vt:i4>176</vt:i4>
      </vt:variant>
      <vt:variant>
        <vt:i4>0</vt:i4>
      </vt:variant>
      <vt:variant>
        <vt:i4>5</vt:i4>
      </vt:variant>
      <vt:variant>
        <vt:lpwstr/>
      </vt:variant>
      <vt:variant>
        <vt:lpwstr>_Toc90049548</vt:lpwstr>
      </vt:variant>
      <vt:variant>
        <vt:i4>1114164</vt:i4>
      </vt:variant>
      <vt:variant>
        <vt:i4>170</vt:i4>
      </vt:variant>
      <vt:variant>
        <vt:i4>0</vt:i4>
      </vt:variant>
      <vt:variant>
        <vt:i4>5</vt:i4>
      </vt:variant>
      <vt:variant>
        <vt:lpwstr/>
      </vt:variant>
      <vt:variant>
        <vt:lpwstr>_Toc90049547</vt:lpwstr>
      </vt:variant>
      <vt:variant>
        <vt:i4>1048628</vt:i4>
      </vt:variant>
      <vt:variant>
        <vt:i4>164</vt:i4>
      </vt:variant>
      <vt:variant>
        <vt:i4>0</vt:i4>
      </vt:variant>
      <vt:variant>
        <vt:i4>5</vt:i4>
      </vt:variant>
      <vt:variant>
        <vt:lpwstr/>
      </vt:variant>
      <vt:variant>
        <vt:lpwstr>_Toc90049546</vt:lpwstr>
      </vt:variant>
      <vt:variant>
        <vt:i4>1245236</vt:i4>
      </vt:variant>
      <vt:variant>
        <vt:i4>158</vt:i4>
      </vt:variant>
      <vt:variant>
        <vt:i4>0</vt:i4>
      </vt:variant>
      <vt:variant>
        <vt:i4>5</vt:i4>
      </vt:variant>
      <vt:variant>
        <vt:lpwstr/>
      </vt:variant>
      <vt:variant>
        <vt:lpwstr>_Toc90049545</vt:lpwstr>
      </vt:variant>
      <vt:variant>
        <vt:i4>1179700</vt:i4>
      </vt:variant>
      <vt:variant>
        <vt:i4>152</vt:i4>
      </vt:variant>
      <vt:variant>
        <vt:i4>0</vt:i4>
      </vt:variant>
      <vt:variant>
        <vt:i4>5</vt:i4>
      </vt:variant>
      <vt:variant>
        <vt:lpwstr/>
      </vt:variant>
      <vt:variant>
        <vt:lpwstr>_Toc90049544</vt:lpwstr>
      </vt:variant>
      <vt:variant>
        <vt:i4>1376308</vt:i4>
      </vt:variant>
      <vt:variant>
        <vt:i4>146</vt:i4>
      </vt:variant>
      <vt:variant>
        <vt:i4>0</vt:i4>
      </vt:variant>
      <vt:variant>
        <vt:i4>5</vt:i4>
      </vt:variant>
      <vt:variant>
        <vt:lpwstr/>
      </vt:variant>
      <vt:variant>
        <vt:lpwstr>_Toc90049543</vt:lpwstr>
      </vt:variant>
      <vt:variant>
        <vt:i4>1310772</vt:i4>
      </vt:variant>
      <vt:variant>
        <vt:i4>140</vt:i4>
      </vt:variant>
      <vt:variant>
        <vt:i4>0</vt:i4>
      </vt:variant>
      <vt:variant>
        <vt:i4>5</vt:i4>
      </vt:variant>
      <vt:variant>
        <vt:lpwstr/>
      </vt:variant>
      <vt:variant>
        <vt:lpwstr>_Toc90049542</vt:lpwstr>
      </vt:variant>
      <vt:variant>
        <vt:i4>1507380</vt:i4>
      </vt:variant>
      <vt:variant>
        <vt:i4>134</vt:i4>
      </vt:variant>
      <vt:variant>
        <vt:i4>0</vt:i4>
      </vt:variant>
      <vt:variant>
        <vt:i4>5</vt:i4>
      </vt:variant>
      <vt:variant>
        <vt:lpwstr/>
      </vt:variant>
      <vt:variant>
        <vt:lpwstr>_Toc90049541</vt:lpwstr>
      </vt:variant>
      <vt:variant>
        <vt:i4>1441844</vt:i4>
      </vt:variant>
      <vt:variant>
        <vt:i4>128</vt:i4>
      </vt:variant>
      <vt:variant>
        <vt:i4>0</vt:i4>
      </vt:variant>
      <vt:variant>
        <vt:i4>5</vt:i4>
      </vt:variant>
      <vt:variant>
        <vt:lpwstr/>
      </vt:variant>
      <vt:variant>
        <vt:lpwstr>_Toc90049540</vt:lpwstr>
      </vt:variant>
      <vt:variant>
        <vt:i4>2031667</vt:i4>
      </vt:variant>
      <vt:variant>
        <vt:i4>122</vt:i4>
      </vt:variant>
      <vt:variant>
        <vt:i4>0</vt:i4>
      </vt:variant>
      <vt:variant>
        <vt:i4>5</vt:i4>
      </vt:variant>
      <vt:variant>
        <vt:lpwstr/>
      </vt:variant>
      <vt:variant>
        <vt:lpwstr>_Toc90049539</vt:lpwstr>
      </vt:variant>
      <vt:variant>
        <vt:i4>1966131</vt:i4>
      </vt:variant>
      <vt:variant>
        <vt:i4>116</vt:i4>
      </vt:variant>
      <vt:variant>
        <vt:i4>0</vt:i4>
      </vt:variant>
      <vt:variant>
        <vt:i4>5</vt:i4>
      </vt:variant>
      <vt:variant>
        <vt:lpwstr/>
      </vt:variant>
      <vt:variant>
        <vt:lpwstr>_Toc90049538</vt:lpwstr>
      </vt:variant>
      <vt:variant>
        <vt:i4>1114163</vt:i4>
      </vt:variant>
      <vt:variant>
        <vt:i4>110</vt:i4>
      </vt:variant>
      <vt:variant>
        <vt:i4>0</vt:i4>
      </vt:variant>
      <vt:variant>
        <vt:i4>5</vt:i4>
      </vt:variant>
      <vt:variant>
        <vt:lpwstr/>
      </vt:variant>
      <vt:variant>
        <vt:lpwstr>_Toc90049537</vt:lpwstr>
      </vt:variant>
      <vt:variant>
        <vt:i4>1048627</vt:i4>
      </vt:variant>
      <vt:variant>
        <vt:i4>104</vt:i4>
      </vt:variant>
      <vt:variant>
        <vt:i4>0</vt:i4>
      </vt:variant>
      <vt:variant>
        <vt:i4>5</vt:i4>
      </vt:variant>
      <vt:variant>
        <vt:lpwstr/>
      </vt:variant>
      <vt:variant>
        <vt:lpwstr>_Toc90049536</vt:lpwstr>
      </vt:variant>
      <vt:variant>
        <vt:i4>1245235</vt:i4>
      </vt:variant>
      <vt:variant>
        <vt:i4>98</vt:i4>
      </vt:variant>
      <vt:variant>
        <vt:i4>0</vt:i4>
      </vt:variant>
      <vt:variant>
        <vt:i4>5</vt:i4>
      </vt:variant>
      <vt:variant>
        <vt:lpwstr/>
      </vt:variant>
      <vt:variant>
        <vt:lpwstr>_Toc90049535</vt:lpwstr>
      </vt:variant>
      <vt:variant>
        <vt:i4>1179699</vt:i4>
      </vt:variant>
      <vt:variant>
        <vt:i4>92</vt:i4>
      </vt:variant>
      <vt:variant>
        <vt:i4>0</vt:i4>
      </vt:variant>
      <vt:variant>
        <vt:i4>5</vt:i4>
      </vt:variant>
      <vt:variant>
        <vt:lpwstr/>
      </vt:variant>
      <vt:variant>
        <vt:lpwstr>_Toc90049534</vt:lpwstr>
      </vt:variant>
      <vt:variant>
        <vt:i4>1376307</vt:i4>
      </vt:variant>
      <vt:variant>
        <vt:i4>86</vt:i4>
      </vt:variant>
      <vt:variant>
        <vt:i4>0</vt:i4>
      </vt:variant>
      <vt:variant>
        <vt:i4>5</vt:i4>
      </vt:variant>
      <vt:variant>
        <vt:lpwstr/>
      </vt:variant>
      <vt:variant>
        <vt:lpwstr>_Toc90049533</vt:lpwstr>
      </vt:variant>
      <vt:variant>
        <vt:i4>1310771</vt:i4>
      </vt:variant>
      <vt:variant>
        <vt:i4>80</vt:i4>
      </vt:variant>
      <vt:variant>
        <vt:i4>0</vt:i4>
      </vt:variant>
      <vt:variant>
        <vt:i4>5</vt:i4>
      </vt:variant>
      <vt:variant>
        <vt:lpwstr/>
      </vt:variant>
      <vt:variant>
        <vt:lpwstr>_Toc90049532</vt:lpwstr>
      </vt:variant>
      <vt:variant>
        <vt:i4>1507379</vt:i4>
      </vt:variant>
      <vt:variant>
        <vt:i4>74</vt:i4>
      </vt:variant>
      <vt:variant>
        <vt:i4>0</vt:i4>
      </vt:variant>
      <vt:variant>
        <vt:i4>5</vt:i4>
      </vt:variant>
      <vt:variant>
        <vt:lpwstr/>
      </vt:variant>
      <vt:variant>
        <vt:lpwstr>_Toc90049531</vt:lpwstr>
      </vt:variant>
      <vt:variant>
        <vt:i4>1441843</vt:i4>
      </vt:variant>
      <vt:variant>
        <vt:i4>68</vt:i4>
      </vt:variant>
      <vt:variant>
        <vt:i4>0</vt:i4>
      </vt:variant>
      <vt:variant>
        <vt:i4>5</vt:i4>
      </vt:variant>
      <vt:variant>
        <vt:lpwstr/>
      </vt:variant>
      <vt:variant>
        <vt:lpwstr>_Toc90049530</vt:lpwstr>
      </vt:variant>
      <vt:variant>
        <vt:i4>2031666</vt:i4>
      </vt:variant>
      <vt:variant>
        <vt:i4>62</vt:i4>
      </vt:variant>
      <vt:variant>
        <vt:i4>0</vt:i4>
      </vt:variant>
      <vt:variant>
        <vt:i4>5</vt:i4>
      </vt:variant>
      <vt:variant>
        <vt:lpwstr/>
      </vt:variant>
      <vt:variant>
        <vt:lpwstr>_Toc90049529</vt:lpwstr>
      </vt:variant>
      <vt:variant>
        <vt:i4>1966130</vt:i4>
      </vt:variant>
      <vt:variant>
        <vt:i4>56</vt:i4>
      </vt:variant>
      <vt:variant>
        <vt:i4>0</vt:i4>
      </vt:variant>
      <vt:variant>
        <vt:i4>5</vt:i4>
      </vt:variant>
      <vt:variant>
        <vt:lpwstr/>
      </vt:variant>
      <vt:variant>
        <vt:lpwstr>_Toc90049528</vt:lpwstr>
      </vt:variant>
      <vt:variant>
        <vt:i4>1114162</vt:i4>
      </vt:variant>
      <vt:variant>
        <vt:i4>50</vt:i4>
      </vt:variant>
      <vt:variant>
        <vt:i4>0</vt:i4>
      </vt:variant>
      <vt:variant>
        <vt:i4>5</vt:i4>
      </vt:variant>
      <vt:variant>
        <vt:lpwstr/>
      </vt:variant>
      <vt:variant>
        <vt:lpwstr>_Toc90049527</vt:lpwstr>
      </vt:variant>
      <vt:variant>
        <vt:i4>1048626</vt:i4>
      </vt:variant>
      <vt:variant>
        <vt:i4>44</vt:i4>
      </vt:variant>
      <vt:variant>
        <vt:i4>0</vt:i4>
      </vt:variant>
      <vt:variant>
        <vt:i4>5</vt:i4>
      </vt:variant>
      <vt:variant>
        <vt:lpwstr/>
      </vt:variant>
      <vt:variant>
        <vt:lpwstr>_Toc90049526</vt:lpwstr>
      </vt:variant>
      <vt:variant>
        <vt:i4>1245234</vt:i4>
      </vt:variant>
      <vt:variant>
        <vt:i4>38</vt:i4>
      </vt:variant>
      <vt:variant>
        <vt:i4>0</vt:i4>
      </vt:variant>
      <vt:variant>
        <vt:i4>5</vt:i4>
      </vt:variant>
      <vt:variant>
        <vt:lpwstr/>
      </vt:variant>
      <vt:variant>
        <vt:lpwstr>_Toc90049525</vt:lpwstr>
      </vt:variant>
      <vt:variant>
        <vt:i4>1179698</vt:i4>
      </vt:variant>
      <vt:variant>
        <vt:i4>32</vt:i4>
      </vt:variant>
      <vt:variant>
        <vt:i4>0</vt:i4>
      </vt:variant>
      <vt:variant>
        <vt:i4>5</vt:i4>
      </vt:variant>
      <vt:variant>
        <vt:lpwstr/>
      </vt:variant>
      <vt:variant>
        <vt:lpwstr>_Toc90049524</vt:lpwstr>
      </vt:variant>
      <vt:variant>
        <vt:i4>1376306</vt:i4>
      </vt:variant>
      <vt:variant>
        <vt:i4>26</vt:i4>
      </vt:variant>
      <vt:variant>
        <vt:i4>0</vt:i4>
      </vt:variant>
      <vt:variant>
        <vt:i4>5</vt:i4>
      </vt:variant>
      <vt:variant>
        <vt:lpwstr/>
      </vt:variant>
      <vt:variant>
        <vt:lpwstr>_Toc90049523</vt:lpwstr>
      </vt:variant>
      <vt:variant>
        <vt:i4>1310770</vt:i4>
      </vt:variant>
      <vt:variant>
        <vt:i4>20</vt:i4>
      </vt:variant>
      <vt:variant>
        <vt:i4>0</vt:i4>
      </vt:variant>
      <vt:variant>
        <vt:i4>5</vt:i4>
      </vt:variant>
      <vt:variant>
        <vt:lpwstr/>
      </vt:variant>
      <vt:variant>
        <vt:lpwstr>_Toc90049522</vt:lpwstr>
      </vt:variant>
      <vt:variant>
        <vt:i4>1507378</vt:i4>
      </vt:variant>
      <vt:variant>
        <vt:i4>14</vt:i4>
      </vt:variant>
      <vt:variant>
        <vt:i4>0</vt:i4>
      </vt:variant>
      <vt:variant>
        <vt:i4>5</vt:i4>
      </vt:variant>
      <vt:variant>
        <vt:lpwstr/>
      </vt:variant>
      <vt:variant>
        <vt:lpwstr>_Toc90049521</vt:lpwstr>
      </vt:variant>
      <vt:variant>
        <vt:i4>1441842</vt:i4>
      </vt:variant>
      <vt:variant>
        <vt:i4>8</vt:i4>
      </vt:variant>
      <vt:variant>
        <vt:i4>0</vt:i4>
      </vt:variant>
      <vt:variant>
        <vt:i4>5</vt:i4>
      </vt:variant>
      <vt:variant>
        <vt:lpwstr/>
      </vt:variant>
      <vt:variant>
        <vt:lpwstr>_Toc90049520</vt:lpwstr>
      </vt:variant>
      <vt:variant>
        <vt:i4>2031665</vt:i4>
      </vt:variant>
      <vt:variant>
        <vt:i4>2</vt:i4>
      </vt:variant>
      <vt:variant>
        <vt:i4>0</vt:i4>
      </vt:variant>
      <vt:variant>
        <vt:i4>5</vt:i4>
      </vt:variant>
      <vt:variant>
        <vt:lpwstr/>
      </vt:variant>
      <vt:variant>
        <vt:lpwstr>_Toc90049519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Ножаев Руслан Александрович</cp:lastModifiedBy>
  <cp:revision>8</cp:revision>
  <cp:lastPrinted>2019-01-21T13:01:00Z</cp:lastPrinted>
  <dcterms:created xsi:type="dcterms:W3CDTF">2023-05-02T15:46:00Z</dcterms:created>
  <dcterms:modified xsi:type="dcterms:W3CDTF">2025-04-04T04:16:00Z</dcterms:modified>
</cp:coreProperties>
</file>